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54D" w:rsidRPr="00365321" w:rsidRDefault="003A154D" w:rsidP="003A154D">
      <w:pPr>
        <w:jc w:val="center"/>
        <w:rPr>
          <w:b/>
          <w:sz w:val="28"/>
          <w:szCs w:val="28"/>
        </w:rPr>
      </w:pPr>
      <w:r w:rsidRPr="00365321">
        <w:rPr>
          <w:b/>
          <w:sz w:val="28"/>
          <w:szCs w:val="28"/>
        </w:rPr>
        <w:t>Автономная некоммерческая организация высшего образования</w:t>
      </w:r>
    </w:p>
    <w:p w:rsidR="003A154D" w:rsidRPr="00365321" w:rsidRDefault="003A154D" w:rsidP="003A154D">
      <w:pPr>
        <w:jc w:val="center"/>
        <w:rPr>
          <w:b/>
          <w:sz w:val="28"/>
          <w:szCs w:val="28"/>
        </w:rPr>
      </w:pPr>
      <w:r w:rsidRPr="00365321">
        <w:rPr>
          <w:b/>
          <w:sz w:val="28"/>
          <w:szCs w:val="28"/>
        </w:rPr>
        <w:t>«Открытый университет экономики, управления и права»</w:t>
      </w:r>
    </w:p>
    <w:p w:rsidR="003A154D" w:rsidRPr="00365321" w:rsidRDefault="003A154D" w:rsidP="003A154D">
      <w:pPr>
        <w:jc w:val="center"/>
        <w:rPr>
          <w:sz w:val="28"/>
          <w:szCs w:val="28"/>
        </w:rPr>
      </w:pPr>
      <w:r w:rsidRPr="00365321">
        <w:rPr>
          <w:b/>
          <w:sz w:val="28"/>
          <w:szCs w:val="28"/>
        </w:rPr>
        <w:t>(АНО ВО ОУЭП)</w:t>
      </w:r>
    </w:p>
    <w:p w:rsidR="003A154D" w:rsidRPr="00365321" w:rsidRDefault="003A154D" w:rsidP="003A154D">
      <w:pPr>
        <w:tabs>
          <w:tab w:val="left" w:pos="900"/>
          <w:tab w:val="left" w:pos="1080"/>
        </w:tabs>
        <w:suppressAutoHyphens/>
        <w:ind w:firstLine="709"/>
        <w:jc w:val="both"/>
        <w:rPr>
          <w:b/>
          <w:sz w:val="20"/>
          <w:szCs w:val="20"/>
        </w:rPr>
      </w:pPr>
    </w:p>
    <w:p w:rsidR="003A154D" w:rsidRPr="00365321" w:rsidRDefault="003A154D" w:rsidP="003A154D">
      <w:pPr>
        <w:tabs>
          <w:tab w:val="left" w:pos="900"/>
          <w:tab w:val="left" w:pos="1080"/>
        </w:tabs>
        <w:suppressAutoHyphens/>
        <w:ind w:firstLine="709"/>
        <w:jc w:val="both"/>
        <w:rPr>
          <w:b/>
          <w:sz w:val="20"/>
          <w:szCs w:val="20"/>
        </w:rPr>
      </w:pPr>
    </w:p>
    <w:p w:rsidR="003A154D" w:rsidRPr="00365321" w:rsidRDefault="003A154D" w:rsidP="003A154D">
      <w:pPr>
        <w:tabs>
          <w:tab w:val="left" w:pos="900"/>
          <w:tab w:val="left" w:pos="1080"/>
        </w:tabs>
        <w:suppressAutoHyphens/>
        <w:ind w:firstLine="709"/>
        <w:jc w:val="both"/>
        <w:rPr>
          <w:b/>
          <w:sz w:val="20"/>
          <w:szCs w:val="20"/>
        </w:rPr>
      </w:pPr>
    </w:p>
    <w:p w:rsidR="003A154D" w:rsidRPr="00365321" w:rsidRDefault="003A154D" w:rsidP="003A154D">
      <w:pPr>
        <w:tabs>
          <w:tab w:val="left" w:pos="900"/>
          <w:tab w:val="left" w:pos="1080"/>
        </w:tabs>
        <w:suppressAutoHyphens/>
        <w:ind w:firstLine="709"/>
        <w:jc w:val="both"/>
        <w:rPr>
          <w:b/>
          <w:sz w:val="20"/>
          <w:szCs w:val="20"/>
        </w:rPr>
      </w:pPr>
    </w:p>
    <w:p w:rsidR="003A154D" w:rsidRPr="000C11EC" w:rsidRDefault="003A154D" w:rsidP="003A154D">
      <w:pPr>
        <w:tabs>
          <w:tab w:val="left" w:pos="900"/>
          <w:tab w:val="left" w:pos="1080"/>
        </w:tabs>
        <w:suppressAutoHyphens/>
        <w:ind w:firstLine="709"/>
        <w:jc w:val="right"/>
        <w:rPr>
          <w:b/>
          <w:sz w:val="20"/>
          <w:szCs w:val="20"/>
        </w:rPr>
      </w:pPr>
      <w:r w:rsidRPr="000C11EC">
        <w:rPr>
          <w:b/>
          <w:sz w:val="20"/>
          <w:szCs w:val="20"/>
        </w:rPr>
        <w:t>УТВЕРЖДАЮ:</w:t>
      </w:r>
    </w:p>
    <w:p w:rsidR="003A154D" w:rsidRPr="000C11EC" w:rsidRDefault="003A154D" w:rsidP="003A154D">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3A154D" w:rsidRPr="000C11EC" w:rsidRDefault="003A154D" w:rsidP="003A154D">
      <w:pPr>
        <w:tabs>
          <w:tab w:val="left" w:pos="900"/>
          <w:tab w:val="left" w:pos="1080"/>
        </w:tabs>
        <w:suppressAutoHyphens/>
        <w:ind w:firstLine="709"/>
        <w:jc w:val="right"/>
        <w:rPr>
          <w:sz w:val="20"/>
          <w:szCs w:val="20"/>
        </w:rPr>
      </w:pPr>
    </w:p>
    <w:p w:rsidR="003A154D" w:rsidRPr="000C11EC" w:rsidRDefault="003A154D" w:rsidP="003A154D">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A154D" w:rsidRPr="000C11EC" w:rsidRDefault="003A154D" w:rsidP="003A154D">
      <w:pPr>
        <w:tabs>
          <w:tab w:val="left" w:pos="900"/>
          <w:tab w:val="left" w:pos="1080"/>
        </w:tabs>
        <w:suppressAutoHyphens/>
        <w:ind w:firstLine="709"/>
        <w:jc w:val="right"/>
        <w:rPr>
          <w:sz w:val="20"/>
          <w:szCs w:val="20"/>
        </w:rPr>
      </w:pPr>
      <w:r w:rsidRPr="000C11EC">
        <w:rPr>
          <w:sz w:val="20"/>
          <w:szCs w:val="20"/>
        </w:rPr>
        <w:t>19 апреля 2023 г.</w:t>
      </w:r>
    </w:p>
    <w:p w:rsidR="003A154D" w:rsidRPr="000C11EC" w:rsidRDefault="003A154D" w:rsidP="003A154D">
      <w:pPr>
        <w:tabs>
          <w:tab w:val="left" w:pos="900"/>
          <w:tab w:val="left" w:pos="1080"/>
        </w:tabs>
        <w:suppressAutoHyphens/>
        <w:ind w:firstLine="709"/>
        <w:jc w:val="right"/>
        <w:rPr>
          <w:sz w:val="20"/>
          <w:szCs w:val="20"/>
        </w:rPr>
      </w:pPr>
    </w:p>
    <w:p w:rsidR="003A154D" w:rsidRPr="000C11EC" w:rsidRDefault="003A154D" w:rsidP="003A154D">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3A154D" w:rsidRPr="000C11EC" w:rsidRDefault="003A154D" w:rsidP="003A154D">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95248B" w:rsidRDefault="0095248B" w:rsidP="0095248B">
      <w:pPr>
        <w:tabs>
          <w:tab w:val="left" w:pos="900"/>
          <w:tab w:val="left" w:pos="1080"/>
        </w:tabs>
        <w:suppressAutoHyphens/>
        <w:ind w:firstLine="709"/>
        <w:jc w:val="right"/>
      </w:pPr>
      <w:r>
        <w:rPr>
          <w:b/>
          <w:sz w:val="20"/>
          <w:szCs w:val="20"/>
        </w:rPr>
        <w:t xml:space="preserve">                                                                                     </w:t>
      </w:r>
    </w:p>
    <w:p w:rsidR="0095248B" w:rsidRPr="00054D11" w:rsidRDefault="0095248B" w:rsidP="0095248B"/>
    <w:p w:rsidR="0095248B" w:rsidRPr="003D14DD" w:rsidRDefault="0095248B" w:rsidP="0095248B">
      <w:pPr>
        <w:jc w:val="center"/>
      </w:pPr>
    </w:p>
    <w:p w:rsidR="0095248B" w:rsidRPr="003D14DD" w:rsidRDefault="0095248B" w:rsidP="0095248B">
      <w:pPr>
        <w:tabs>
          <w:tab w:val="left" w:pos="900"/>
          <w:tab w:val="left" w:pos="1080"/>
        </w:tabs>
        <w:suppressAutoHyphens/>
        <w:ind w:firstLine="709"/>
        <w:jc w:val="center"/>
        <w:rPr>
          <w:b/>
        </w:rPr>
      </w:pPr>
      <w:r w:rsidRPr="003D14DD">
        <w:rPr>
          <w:b/>
        </w:rPr>
        <w:t>РАБОЧАЯ ПРОГРАММА</w:t>
      </w:r>
    </w:p>
    <w:p w:rsidR="0095248B" w:rsidRPr="003D14DD" w:rsidRDefault="0095248B" w:rsidP="0095248B">
      <w:pPr>
        <w:jc w:val="center"/>
      </w:pPr>
    </w:p>
    <w:p w:rsidR="0095248B" w:rsidRPr="003D14DD" w:rsidRDefault="0095248B" w:rsidP="0095248B">
      <w:pPr>
        <w:jc w:val="center"/>
        <w:rPr>
          <w:b/>
        </w:rPr>
      </w:pPr>
      <w:r w:rsidRPr="003D14DD">
        <w:rPr>
          <w:b/>
        </w:rPr>
        <w:t>по дисциплине</w:t>
      </w:r>
    </w:p>
    <w:p w:rsidR="0095248B" w:rsidRPr="003D14DD" w:rsidRDefault="0095248B" w:rsidP="0095248B">
      <w:pPr>
        <w:jc w:val="center"/>
      </w:pPr>
    </w:p>
    <w:p w:rsidR="0095248B" w:rsidRPr="003D14DD" w:rsidRDefault="0095248B" w:rsidP="0095248B">
      <w:pPr>
        <w:tabs>
          <w:tab w:val="left" w:pos="900"/>
          <w:tab w:val="left" w:pos="1080"/>
        </w:tabs>
        <w:suppressAutoHyphens/>
        <w:ind w:firstLine="709"/>
        <w:jc w:val="center"/>
      </w:pPr>
      <w:r w:rsidRPr="003D14DD">
        <w:t>Наименование дисциплины Б1.В.01 Обучение в электронной информационно-образовательной среде</w:t>
      </w:r>
    </w:p>
    <w:p w:rsidR="0095248B" w:rsidRPr="003D14DD" w:rsidRDefault="0095248B" w:rsidP="0095248B">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95248B" w:rsidRPr="003D14DD" w:rsidRDefault="0095248B" w:rsidP="0095248B">
      <w:pPr>
        <w:jc w:val="center"/>
      </w:pPr>
    </w:p>
    <w:p w:rsidR="0095248B" w:rsidRPr="003D14DD" w:rsidRDefault="0095248B" w:rsidP="0095248B">
      <w:pPr>
        <w:jc w:val="center"/>
      </w:pPr>
    </w:p>
    <w:p w:rsidR="0095248B" w:rsidRPr="003D14DD" w:rsidRDefault="0095248B" w:rsidP="0095248B">
      <w:pPr>
        <w:jc w:val="center"/>
      </w:pPr>
    </w:p>
    <w:p w:rsidR="0095248B" w:rsidRPr="003D14DD" w:rsidRDefault="0095248B" w:rsidP="0095248B">
      <w:pPr>
        <w:jc w:val="center"/>
      </w:pPr>
    </w:p>
    <w:p w:rsidR="0095248B" w:rsidRPr="003D14DD" w:rsidRDefault="003A154D" w:rsidP="0095248B">
      <w:pPr>
        <w:jc w:val="right"/>
        <w:rPr>
          <w:sz w:val="20"/>
          <w:szCs w:val="20"/>
        </w:rPr>
      </w:pPr>
      <w:r>
        <w:t xml:space="preserve"> </w:t>
      </w:r>
    </w:p>
    <w:p w:rsidR="0095248B" w:rsidRPr="003D14DD" w:rsidRDefault="0095248B" w:rsidP="0095248B">
      <w:pPr>
        <w:tabs>
          <w:tab w:val="left" w:pos="900"/>
          <w:tab w:val="left" w:pos="1080"/>
        </w:tabs>
        <w:suppressAutoHyphens/>
        <w:ind w:firstLine="709"/>
        <w:jc w:val="right"/>
        <w:rPr>
          <w:sz w:val="20"/>
          <w:szCs w:val="20"/>
        </w:rPr>
      </w:pPr>
    </w:p>
    <w:p w:rsidR="0095248B" w:rsidRPr="008B55CD" w:rsidRDefault="0095248B" w:rsidP="0095248B">
      <w:pPr>
        <w:rPr>
          <w:u w:val="single"/>
        </w:rPr>
      </w:pPr>
    </w:p>
    <w:p w:rsidR="0095248B" w:rsidRPr="003D14DD" w:rsidRDefault="0095248B" w:rsidP="0095248B">
      <w:pPr>
        <w:jc w:val="right"/>
      </w:pPr>
    </w:p>
    <w:p w:rsidR="0095248B" w:rsidRPr="003D14DD" w:rsidRDefault="0095248B" w:rsidP="0095248B">
      <w:pPr>
        <w:jc w:val="right"/>
      </w:pPr>
    </w:p>
    <w:p w:rsidR="0095248B" w:rsidRPr="003D14DD" w:rsidRDefault="0095248B" w:rsidP="0095248B">
      <w:pPr>
        <w:jc w:val="right"/>
      </w:pPr>
    </w:p>
    <w:p w:rsidR="0095248B" w:rsidRPr="003D14DD" w:rsidRDefault="0095248B" w:rsidP="0095248B">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95248B" w:rsidRPr="003D14DD" w:rsidRDefault="0095248B" w:rsidP="0095248B">
      <w:pPr>
        <w:tabs>
          <w:tab w:val="left" w:pos="900"/>
          <w:tab w:val="left" w:pos="1080"/>
        </w:tabs>
        <w:suppressAutoHyphens/>
        <w:ind w:firstLine="709"/>
        <w:rPr>
          <w:sz w:val="20"/>
          <w:szCs w:val="20"/>
          <w:u w:val="single"/>
        </w:rPr>
      </w:pPr>
    </w:p>
    <w:p w:rsidR="0095248B" w:rsidRPr="003D14DD" w:rsidRDefault="0095248B" w:rsidP="0095248B">
      <w:pPr>
        <w:tabs>
          <w:tab w:val="left" w:pos="900"/>
          <w:tab w:val="left" w:pos="1080"/>
        </w:tabs>
        <w:suppressAutoHyphens/>
        <w:ind w:firstLine="709"/>
        <w:rPr>
          <w:sz w:val="20"/>
          <w:szCs w:val="20"/>
          <w:u w:val="single"/>
        </w:rPr>
      </w:pPr>
    </w:p>
    <w:p w:rsidR="0095248B" w:rsidRPr="003D14DD" w:rsidRDefault="0095248B" w:rsidP="0095248B">
      <w:pPr>
        <w:suppressAutoHyphens/>
        <w:ind w:firstLine="709"/>
        <w:rPr>
          <w:b/>
          <w:sz w:val="20"/>
          <w:szCs w:val="20"/>
        </w:rPr>
      </w:pPr>
      <w:r w:rsidRPr="003D14DD">
        <w:rPr>
          <w:b/>
          <w:sz w:val="20"/>
          <w:szCs w:val="20"/>
        </w:rPr>
        <w:t xml:space="preserve">Разработчик: </w:t>
      </w:r>
    </w:p>
    <w:p w:rsidR="0095248B" w:rsidRPr="003D14DD" w:rsidRDefault="0095248B" w:rsidP="0095248B">
      <w:pPr>
        <w:tabs>
          <w:tab w:val="left" w:pos="900"/>
          <w:tab w:val="left" w:pos="1080"/>
        </w:tabs>
        <w:suppressAutoHyphens/>
        <w:ind w:firstLine="709"/>
        <w:rPr>
          <w:sz w:val="20"/>
          <w:szCs w:val="20"/>
          <w:u w:val="single"/>
        </w:rPr>
      </w:pPr>
      <w:r w:rsidRPr="003D14DD">
        <w:rPr>
          <w:bCs/>
          <w:sz w:val="20"/>
          <w:szCs w:val="20"/>
        </w:rPr>
        <w:t xml:space="preserve">Глазырина И.Б., </w:t>
      </w:r>
      <w:proofErr w:type="spellStart"/>
      <w:r w:rsidRPr="003D14DD">
        <w:rPr>
          <w:bCs/>
          <w:sz w:val="20"/>
          <w:szCs w:val="20"/>
        </w:rPr>
        <w:t>к.пед.н</w:t>
      </w:r>
      <w:proofErr w:type="spellEnd"/>
      <w:r w:rsidRPr="003D14DD">
        <w:rPr>
          <w:bCs/>
          <w:sz w:val="20"/>
          <w:szCs w:val="20"/>
        </w:rPr>
        <w:t>., доц.</w:t>
      </w:r>
    </w:p>
    <w:p w:rsidR="0095248B" w:rsidRPr="003D14DD" w:rsidRDefault="0095248B" w:rsidP="0095248B">
      <w:pPr>
        <w:ind w:firstLine="720"/>
        <w:jc w:val="center"/>
        <w:rPr>
          <w:sz w:val="20"/>
          <w:szCs w:val="20"/>
        </w:rPr>
      </w:pPr>
    </w:p>
    <w:p w:rsidR="0095248B" w:rsidRPr="003D14DD" w:rsidRDefault="0095248B" w:rsidP="0095248B">
      <w:pPr>
        <w:ind w:firstLine="720"/>
        <w:jc w:val="center"/>
        <w:rPr>
          <w:sz w:val="20"/>
          <w:szCs w:val="20"/>
        </w:rPr>
      </w:pPr>
    </w:p>
    <w:p w:rsidR="0095248B" w:rsidRPr="008B55CD" w:rsidRDefault="0095248B" w:rsidP="0095248B">
      <w:pPr>
        <w:rPr>
          <w:sz w:val="20"/>
          <w:szCs w:val="20"/>
        </w:rPr>
      </w:pPr>
    </w:p>
    <w:p w:rsidR="0095248B" w:rsidRPr="003D14DD" w:rsidRDefault="0095248B" w:rsidP="0095248B">
      <w:pPr>
        <w:ind w:firstLine="720"/>
        <w:jc w:val="center"/>
        <w:rPr>
          <w:sz w:val="20"/>
          <w:szCs w:val="20"/>
        </w:rPr>
      </w:pPr>
    </w:p>
    <w:p w:rsidR="0095248B" w:rsidRPr="008B55CD" w:rsidRDefault="0095248B" w:rsidP="0095248B">
      <w:pPr>
        <w:rPr>
          <w:sz w:val="20"/>
          <w:szCs w:val="20"/>
        </w:rPr>
      </w:pPr>
    </w:p>
    <w:p w:rsidR="0095248B" w:rsidRPr="003D14DD" w:rsidRDefault="0095248B" w:rsidP="0095248B">
      <w:pPr>
        <w:ind w:firstLine="720"/>
        <w:jc w:val="center"/>
        <w:rPr>
          <w:sz w:val="20"/>
          <w:szCs w:val="20"/>
        </w:rPr>
      </w:pPr>
    </w:p>
    <w:p w:rsidR="0095248B" w:rsidRPr="003D14DD" w:rsidRDefault="0095248B" w:rsidP="0095248B">
      <w:pPr>
        <w:ind w:firstLine="720"/>
        <w:jc w:val="center"/>
        <w:rPr>
          <w:sz w:val="20"/>
          <w:szCs w:val="20"/>
        </w:rPr>
      </w:pPr>
    </w:p>
    <w:p w:rsidR="0095248B" w:rsidRPr="003D14DD" w:rsidRDefault="0095248B" w:rsidP="0095248B">
      <w:pPr>
        <w:ind w:firstLine="720"/>
        <w:jc w:val="center"/>
        <w:rPr>
          <w:sz w:val="20"/>
          <w:szCs w:val="20"/>
        </w:rPr>
      </w:pPr>
    </w:p>
    <w:p w:rsidR="0095248B" w:rsidRPr="003D14DD" w:rsidRDefault="0095248B" w:rsidP="0095248B">
      <w:pPr>
        <w:ind w:firstLine="709"/>
        <w:jc w:val="center"/>
        <w:rPr>
          <w:sz w:val="20"/>
          <w:szCs w:val="20"/>
        </w:rPr>
      </w:pPr>
      <w:r w:rsidRPr="003D14DD">
        <w:rPr>
          <w:sz w:val="20"/>
          <w:szCs w:val="20"/>
        </w:rPr>
        <w:t>Москва 202</w:t>
      </w:r>
      <w:r w:rsidR="003A154D">
        <w:rPr>
          <w:sz w:val="20"/>
          <w:szCs w:val="20"/>
        </w:rPr>
        <w:t>3</w:t>
      </w:r>
      <w:bookmarkStart w:id="0" w:name="_GoBack"/>
      <w:bookmarkEnd w:id="0"/>
    </w:p>
    <w:p w:rsidR="003A154D" w:rsidRDefault="003A154D">
      <w:pPr>
        <w:spacing w:after="160" w:line="259" w:lineRule="auto"/>
        <w:rPr>
          <w:sz w:val="20"/>
          <w:szCs w:val="20"/>
        </w:rPr>
      </w:pPr>
      <w:r>
        <w:rPr>
          <w:sz w:val="20"/>
          <w:szCs w:val="20"/>
        </w:rPr>
        <w:br w:type="page"/>
      </w:r>
    </w:p>
    <w:p w:rsidR="0095248B" w:rsidRDefault="0095248B" w:rsidP="0095248B">
      <w:pPr>
        <w:ind w:firstLine="720"/>
        <w:jc w:val="center"/>
        <w:rPr>
          <w:sz w:val="20"/>
          <w:szCs w:val="20"/>
        </w:rPr>
      </w:pPr>
    </w:p>
    <w:p w:rsidR="00544CA4" w:rsidRPr="003D14DD" w:rsidRDefault="00544CA4" w:rsidP="00A35D3F">
      <w:pPr>
        <w:ind w:firstLine="720"/>
        <w:jc w:val="center"/>
        <w:rPr>
          <w:sz w:val="20"/>
          <w:szCs w:val="20"/>
        </w:rPr>
      </w:pPr>
    </w:p>
    <w:p w:rsidR="00A35D3F" w:rsidRPr="003D14DD" w:rsidRDefault="00A35D3F" w:rsidP="00A35D3F">
      <w:pPr>
        <w:ind w:firstLine="720"/>
        <w:rPr>
          <w:sz w:val="20"/>
          <w:szCs w:val="20"/>
        </w:rPr>
      </w:pPr>
      <w:r w:rsidRPr="003D14DD">
        <w:rPr>
          <w:b/>
          <w:sz w:val="20"/>
          <w:szCs w:val="20"/>
        </w:rPr>
        <w:t>1. Цели и задачи дисциплины</w:t>
      </w:r>
    </w:p>
    <w:p w:rsidR="00A35D3F" w:rsidRPr="003D14DD" w:rsidRDefault="00A35D3F" w:rsidP="00A35D3F">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формирование представления о современной электронной информационно-образовательной среде (ЭИОС), возможностях ее применения в учебном процессе образовательной организации.</w:t>
      </w:r>
    </w:p>
    <w:p w:rsidR="00A35D3F" w:rsidRPr="003D14DD" w:rsidRDefault="00A35D3F" w:rsidP="00A35D3F">
      <w:pPr>
        <w:tabs>
          <w:tab w:val="left" w:pos="1440"/>
        </w:tabs>
        <w:suppressAutoHyphens/>
        <w:ind w:firstLine="709"/>
        <w:jc w:val="both"/>
        <w:outlineLvl w:val="0"/>
        <w:rPr>
          <w:b/>
          <w:i/>
          <w:sz w:val="20"/>
          <w:szCs w:val="20"/>
        </w:rPr>
      </w:pPr>
      <w:r w:rsidRPr="003D14DD">
        <w:rPr>
          <w:b/>
          <w:i/>
          <w:sz w:val="20"/>
          <w:szCs w:val="20"/>
        </w:rPr>
        <w:t xml:space="preserve">Задачи дисциплины </w:t>
      </w:r>
    </w:p>
    <w:p w:rsidR="00A35D3F" w:rsidRPr="003D14DD" w:rsidRDefault="00A35D3F" w:rsidP="00A35D3F">
      <w:pPr>
        <w:numPr>
          <w:ilvl w:val="0"/>
          <w:numId w:val="21"/>
        </w:numPr>
        <w:tabs>
          <w:tab w:val="left" w:pos="993"/>
          <w:tab w:val="left" w:pos="1429"/>
        </w:tabs>
        <w:suppressAutoHyphens/>
        <w:ind w:left="0" w:firstLine="709"/>
        <w:jc w:val="both"/>
        <w:rPr>
          <w:sz w:val="20"/>
          <w:szCs w:val="20"/>
        </w:rPr>
      </w:pPr>
      <w:r w:rsidRPr="003D14DD">
        <w:rPr>
          <w:sz w:val="20"/>
          <w:szCs w:val="20"/>
        </w:rPr>
        <w:t xml:space="preserve">сформировать единую систему понятий, связанных с современной </w:t>
      </w:r>
      <w:r w:rsidRPr="003D14DD">
        <w:rPr>
          <w:sz w:val="20"/>
          <w:szCs w:val="20"/>
          <w:shd w:val="clear" w:color="auto" w:fill="FFFFFF"/>
        </w:rPr>
        <w:t xml:space="preserve">электронной </w:t>
      </w:r>
      <w:r w:rsidRPr="003D14DD">
        <w:rPr>
          <w:sz w:val="20"/>
          <w:szCs w:val="20"/>
        </w:rPr>
        <w:t>информационно-образовательной средой</w:t>
      </w:r>
    </w:p>
    <w:p w:rsidR="00A35D3F" w:rsidRPr="003D14DD" w:rsidRDefault="00A35D3F" w:rsidP="00A35D3F">
      <w:pPr>
        <w:pStyle w:val="afff3"/>
        <w:numPr>
          <w:ilvl w:val="0"/>
          <w:numId w:val="21"/>
        </w:numPr>
        <w:tabs>
          <w:tab w:val="left" w:pos="993"/>
          <w:tab w:val="left" w:pos="1429"/>
        </w:tabs>
        <w:spacing w:before="0" w:beforeAutospacing="0" w:after="0" w:afterAutospacing="0"/>
        <w:ind w:left="0" w:firstLine="709"/>
        <w:jc w:val="both"/>
        <w:textAlignment w:val="baseline"/>
        <w:rPr>
          <w:sz w:val="20"/>
          <w:szCs w:val="20"/>
          <w:lang w:bidi="ar-SA"/>
        </w:rPr>
      </w:pPr>
      <w:r w:rsidRPr="003D14DD">
        <w:rPr>
          <w:sz w:val="20"/>
          <w:szCs w:val="20"/>
          <w:lang w:bidi="ar-SA"/>
        </w:rPr>
        <w:t>ознакомить обучающийся с ЭИОС и ее составляющими</w:t>
      </w:r>
    </w:p>
    <w:p w:rsidR="00A35D3F" w:rsidRPr="003D14DD" w:rsidRDefault="00A35D3F" w:rsidP="00A35D3F">
      <w:pPr>
        <w:pStyle w:val="afff3"/>
        <w:numPr>
          <w:ilvl w:val="0"/>
          <w:numId w:val="21"/>
        </w:numPr>
        <w:tabs>
          <w:tab w:val="left" w:pos="993"/>
          <w:tab w:val="left" w:pos="1429"/>
        </w:tabs>
        <w:spacing w:before="0" w:beforeAutospacing="0" w:after="0" w:afterAutospacing="0"/>
        <w:ind w:left="0" w:firstLine="709"/>
        <w:jc w:val="both"/>
        <w:textAlignment w:val="baseline"/>
        <w:rPr>
          <w:sz w:val="20"/>
          <w:szCs w:val="20"/>
          <w:lang w:bidi="ar-SA"/>
        </w:rPr>
      </w:pPr>
      <w:r w:rsidRPr="003D14DD">
        <w:rPr>
          <w:sz w:val="20"/>
          <w:szCs w:val="20"/>
          <w:lang w:bidi="ar-SA"/>
        </w:rPr>
        <w:t>познакомить обучающихся с возможностями применения электронной информационно-образовательной среды (ЭИОС), в учебном процессе образовательной организации.</w:t>
      </w:r>
    </w:p>
    <w:p w:rsidR="00A35D3F" w:rsidRPr="003D14DD" w:rsidRDefault="00A35D3F" w:rsidP="00A35D3F">
      <w:pPr>
        <w:tabs>
          <w:tab w:val="left" w:pos="900"/>
        </w:tabs>
        <w:suppressAutoHyphens/>
        <w:ind w:firstLine="709"/>
        <w:jc w:val="both"/>
        <w:outlineLvl w:val="0"/>
        <w:rPr>
          <w:b/>
          <w:sz w:val="20"/>
          <w:szCs w:val="20"/>
        </w:rPr>
      </w:pPr>
    </w:p>
    <w:p w:rsidR="00A35D3F" w:rsidRPr="003D14DD" w:rsidRDefault="00A35D3F" w:rsidP="00A35D3F">
      <w:pPr>
        <w:tabs>
          <w:tab w:val="left" w:pos="900"/>
        </w:tabs>
        <w:suppressAutoHyphens/>
        <w:ind w:firstLine="709"/>
        <w:jc w:val="both"/>
        <w:outlineLvl w:val="0"/>
        <w:rPr>
          <w:b/>
          <w:sz w:val="20"/>
          <w:szCs w:val="20"/>
        </w:rPr>
      </w:pPr>
      <w:r w:rsidRPr="003D14DD">
        <w:rPr>
          <w:b/>
          <w:sz w:val="20"/>
          <w:szCs w:val="20"/>
        </w:rPr>
        <w:t>2. Место дисциплины в структуре ОП</w:t>
      </w:r>
    </w:p>
    <w:p w:rsidR="00A35D3F" w:rsidRPr="003D14DD" w:rsidRDefault="00A35D3F" w:rsidP="00A35D3F">
      <w:pPr>
        <w:tabs>
          <w:tab w:val="left" w:pos="900"/>
        </w:tabs>
        <w:suppressAutoHyphens/>
        <w:ind w:firstLine="709"/>
        <w:jc w:val="both"/>
        <w:rPr>
          <w:b/>
          <w:sz w:val="20"/>
          <w:szCs w:val="20"/>
        </w:rPr>
      </w:pPr>
      <w:r w:rsidRPr="003D14DD">
        <w:rPr>
          <w:sz w:val="20"/>
          <w:szCs w:val="20"/>
        </w:rPr>
        <w:t>Дисциплина «Обучение в электронной информационно-образовательной среде» относится к части, формируемой участниками образовательных отношений, Блока 1.</w:t>
      </w:r>
    </w:p>
    <w:p w:rsidR="00A35D3F" w:rsidRPr="003D14DD" w:rsidRDefault="00A35D3F" w:rsidP="00A35D3F">
      <w:pPr>
        <w:pStyle w:val="af3"/>
        <w:tabs>
          <w:tab w:val="left" w:pos="900"/>
        </w:tabs>
        <w:autoSpaceDE/>
        <w:adjustRightInd/>
        <w:ind w:firstLine="720"/>
        <w:jc w:val="both"/>
        <w:rPr>
          <w:rFonts w:ascii="Times New Roman" w:hAnsi="Times New Roman"/>
          <w:b/>
        </w:rPr>
      </w:pPr>
    </w:p>
    <w:p w:rsidR="00A35D3F" w:rsidRPr="003D14DD" w:rsidRDefault="00A35D3F" w:rsidP="00A35D3F">
      <w:pPr>
        <w:pStyle w:val="af3"/>
        <w:tabs>
          <w:tab w:val="left" w:pos="240"/>
          <w:tab w:val="left" w:pos="840"/>
          <w:tab w:val="left" w:pos="900"/>
        </w:tabs>
        <w:autoSpaceDE/>
        <w:adjustRightInd/>
        <w:ind w:firstLine="709"/>
        <w:jc w:val="both"/>
        <w:outlineLvl w:val="0"/>
        <w:rPr>
          <w:rFonts w:ascii="Times New Roman" w:hAnsi="Times New Roman"/>
          <w:b/>
        </w:rPr>
      </w:pPr>
      <w:r w:rsidRPr="003D14DD">
        <w:rPr>
          <w:rFonts w:ascii="Times New Roman" w:hAnsi="Times New Roman"/>
          <w:b/>
        </w:rPr>
        <w:t>3. Планируемые результаты обучения по дисциплине</w:t>
      </w:r>
    </w:p>
    <w:p w:rsidR="00A35D3F" w:rsidRPr="003D14DD" w:rsidRDefault="00A35D3F" w:rsidP="00A35D3F">
      <w:pPr>
        <w:tabs>
          <w:tab w:val="left" w:pos="900"/>
        </w:tabs>
        <w:suppressAutoHyphens/>
        <w:ind w:firstLine="709"/>
        <w:jc w:val="both"/>
        <w:rPr>
          <w:sz w:val="20"/>
          <w:szCs w:val="20"/>
        </w:rPr>
      </w:pPr>
      <w:r w:rsidRPr="003D14DD">
        <w:rPr>
          <w:sz w:val="20"/>
          <w:szCs w:val="20"/>
        </w:rPr>
        <w:t>В результате изучения дисциплины обучающийся должен освоить:</w:t>
      </w:r>
    </w:p>
    <w:p w:rsidR="00A35D3F" w:rsidRPr="003D14DD" w:rsidRDefault="00A35D3F" w:rsidP="00A35D3F">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Профессиональную компетенцию</w:t>
      </w:r>
    </w:p>
    <w:p w:rsidR="00A35D3F" w:rsidRPr="003D14DD" w:rsidRDefault="00A35D3F" w:rsidP="00A35D3F">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p w:rsidR="00A35D3F" w:rsidRPr="003D14DD" w:rsidRDefault="00A35D3F" w:rsidP="00A35D3F">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A35D3F" w:rsidRPr="003D14DD" w:rsidRDefault="00A35D3F" w:rsidP="00A35D3F">
      <w:pPr>
        <w:pStyle w:val="af3"/>
        <w:tabs>
          <w:tab w:val="left" w:pos="240"/>
          <w:tab w:val="left" w:pos="840"/>
          <w:tab w:val="left" w:pos="900"/>
        </w:tabs>
        <w:autoSpaceDE/>
        <w:adjustRightInd/>
        <w:ind w:firstLine="709"/>
        <w:jc w:val="both"/>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A35D3F" w:rsidRPr="003D14DD" w:rsidTr="004D69F2">
        <w:tc>
          <w:tcPr>
            <w:tcW w:w="3348" w:type="dxa"/>
          </w:tcPr>
          <w:p w:rsidR="00A35D3F" w:rsidRPr="003D14DD" w:rsidRDefault="00A35D3F"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A35D3F" w:rsidRPr="003D14DD" w:rsidRDefault="00A35D3F"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A35D3F" w:rsidRPr="003D14DD" w:rsidRDefault="00A35D3F"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A35D3F" w:rsidRPr="003D14DD" w:rsidTr="004D69F2">
        <w:trPr>
          <w:trHeight w:val="2114"/>
        </w:trPr>
        <w:tc>
          <w:tcPr>
            <w:tcW w:w="3348" w:type="dxa"/>
            <w:vMerge w:val="restart"/>
          </w:tcPr>
          <w:p w:rsidR="00A35D3F" w:rsidRPr="003D14DD" w:rsidRDefault="00A35D3F" w:rsidP="004D69F2">
            <w:pPr>
              <w:jc w:val="both"/>
              <w:rPr>
                <w:sz w:val="20"/>
                <w:szCs w:val="20"/>
              </w:rPr>
            </w:pPr>
            <w:r w:rsidRPr="003D14DD">
              <w:rPr>
                <w:sz w:val="20"/>
                <w:szCs w:val="20"/>
              </w:rPr>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3240" w:type="dxa"/>
            <w:vMerge w:val="restart"/>
          </w:tcPr>
          <w:p w:rsidR="00A35D3F" w:rsidRPr="003D14DD" w:rsidRDefault="00A35D3F" w:rsidP="004D69F2">
            <w:pPr>
              <w:shd w:val="clear" w:color="auto" w:fill="FFFFFF"/>
              <w:rPr>
                <w:sz w:val="20"/>
                <w:szCs w:val="20"/>
              </w:rPr>
            </w:pPr>
            <w:r w:rsidRPr="003D14DD">
              <w:rPr>
                <w:sz w:val="20"/>
                <w:szCs w:val="20"/>
              </w:rPr>
              <w:t>ПК-1.1. Знать:</w:t>
            </w:r>
          </w:p>
          <w:p w:rsidR="00A35D3F" w:rsidRPr="003D14DD" w:rsidRDefault="00A35D3F" w:rsidP="004D69F2">
            <w:pPr>
              <w:shd w:val="clear" w:color="auto" w:fill="FFFFFF"/>
              <w:rPr>
                <w:sz w:val="20"/>
                <w:szCs w:val="20"/>
              </w:rPr>
            </w:pPr>
            <w:r w:rsidRPr="003D14DD">
              <w:rPr>
                <w:sz w:val="20"/>
                <w:szCs w:val="20"/>
              </w:rPr>
              <w:t>современные образовательные технологии профессионального образования,</w:t>
            </w:r>
          </w:p>
          <w:p w:rsidR="00A35D3F" w:rsidRPr="003D14DD" w:rsidRDefault="00A35D3F" w:rsidP="004D69F2">
            <w:pPr>
              <w:rPr>
                <w:sz w:val="20"/>
                <w:szCs w:val="20"/>
              </w:rPr>
            </w:pPr>
            <w:r w:rsidRPr="003D14DD">
              <w:rPr>
                <w:sz w:val="20"/>
                <w:szCs w:val="20"/>
              </w:rPr>
              <w:t>психолого-педагогические основы и методики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w:t>
            </w:r>
          </w:p>
          <w:p w:rsidR="00A35D3F" w:rsidRPr="003D14DD" w:rsidRDefault="00A35D3F" w:rsidP="004D69F2">
            <w:pPr>
              <w:rPr>
                <w:sz w:val="20"/>
                <w:szCs w:val="20"/>
              </w:rPr>
            </w:pPr>
          </w:p>
          <w:p w:rsidR="00A35D3F" w:rsidRPr="003D14DD" w:rsidRDefault="00A35D3F" w:rsidP="004D69F2">
            <w:pPr>
              <w:shd w:val="clear" w:color="auto" w:fill="FFFFFF"/>
              <w:rPr>
                <w:sz w:val="20"/>
                <w:szCs w:val="20"/>
              </w:rPr>
            </w:pPr>
            <w:r w:rsidRPr="003D14DD">
              <w:rPr>
                <w:sz w:val="20"/>
                <w:szCs w:val="20"/>
              </w:rPr>
              <w:t>ПК-1.2. Уметь:</w:t>
            </w:r>
          </w:p>
          <w:p w:rsidR="00A35D3F" w:rsidRPr="003D14DD" w:rsidRDefault="00A35D3F" w:rsidP="004D69F2">
            <w:pPr>
              <w:rPr>
                <w:sz w:val="20"/>
                <w:szCs w:val="20"/>
              </w:rPr>
            </w:pPr>
            <w:r w:rsidRPr="003D14DD">
              <w:rPr>
                <w:sz w:val="20"/>
                <w:szCs w:val="20"/>
              </w:rPr>
              <w:t xml:space="preserve">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использовать средства педагогической поддержки профессионального </w:t>
            </w:r>
            <w:r w:rsidRPr="003D14DD">
              <w:rPr>
                <w:sz w:val="20"/>
                <w:szCs w:val="20"/>
              </w:rPr>
              <w:lastRenderedPageBreak/>
              <w:t>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p w:rsidR="00A35D3F" w:rsidRPr="003D14DD" w:rsidRDefault="00A35D3F" w:rsidP="004D69F2">
            <w:pPr>
              <w:rPr>
                <w:sz w:val="20"/>
                <w:szCs w:val="20"/>
              </w:rPr>
            </w:pPr>
          </w:p>
          <w:p w:rsidR="00A35D3F" w:rsidRPr="003D14DD" w:rsidRDefault="00A35D3F" w:rsidP="004D69F2">
            <w:pPr>
              <w:shd w:val="clear" w:color="auto" w:fill="FFFFFF"/>
              <w:jc w:val="both"/>
              <w:rPr>
                <w:sz w:val="20"/>
                <w:szCs w:val="20"/>
              </w:rPr>
            </w:pPr>
            <w:r w:rsidRPr="003D14DD">
              <w:rPr>
                <w:sz w:val="20"/>
                <w:szCs w:val="20"/>
              </w:rPr>
              <w:t>ПК-1.3. Владеть:</w:t>
            </w:r>
          </w:p>
          <w:p w:rsidR="00A35D3F" w:rsidRPr="003D14DD" w:rsidRDefault="00A35D3F" w:rsidP="004D69F2">
            <w:pPr>
              <w:shd w:val="clear" w:color="auto" w:fill="FFFFFF"/>
              <w:rPr>
                <w:sz w:val="20"/>
                <w:szCs w:val="20"/>
              </w:rPr>
            </w:pPr>
            <w:r w:rsidRPr="003D14DD">
              <w:rPr>
                <w:sz w:val="20"/>
                <w:szCs w:val="20"/>
              </w:rPr>
              <w:t>навыками проектирования и реализации современных методик и технологий организации образовательной деятельности,</w:t>
            </w:r>
          </w:p>
          <w:p w:rsidR="00A35D3F" w:rsidRPr="003D14DD" w:rsidRDefault="00A35D3F" w:rsidP="004D69F2">
            <w:pPr>
              <w:rPr>
                <w:sz w:val="20"/>
                <w:szCs w:val="20"/>
              </w:rPr>
            </w:pPr>
            <w:r w:rsidRPr="003D14DD">
              <w:rPr>
                <w:sz w:val="20"/>
                <w:szCs w:val="20"/>
              </w:rPr>
              <w:t>технологиями формирования образовательной среды</w:t>
            </w:r>
          </w:p>
        </w:tc>
        <w:tc>
          <w:tcPr>
            <w:tcW w:w="3060" w:type="dxa"/>
          </w:tcPr>
          <w:p w:rsidR="00A35D3F" w:rsidRPr="003D14DD" w:rsidRDefault="00A35D3F"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A35D3F" w:rsidRPr="003D14DD" w:rsidRDefault="00A35D3F" w:rsidP="00A35D3F">
            <w:pPr>
              <w:numPr>
                <w:ilvl w:val="0"/>
                <w:numId w:val="22"/>
              </w:numPr>
              <w:shd w:val="clear" w:color="auto" w:fill="FFFFFF"/>
              <w:tabs>
                <w:tab w:val="left" w:pos="282"/>
                <w:tab w:val="left" w:pos="720"/>
              </w:tabs>
              <w:ind w:left="0" w:firstLine="0"/>
              <w:jc w:val="both"/>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ДПП;</w:t>
            </w:r>
          </w:p>
          <w:p w:rsidR="00A35D3F" w:rsidRPr="003D14DD" w:rsidRDefault="00A35D3F" w:rsidP="00A35D3F">
            <w:pPr>
              <w:numPr>
                <w:ilvl w:val="0"/>
                <w:numId w:val="22"/>
              </w:numPr>
              <w:shd w:val="clear" w:color="auto" w:fill="FFFFFF"/>
              <w:tabs>
                <w:tab w:val="left" w:pos="282"/>
                <w:tab w:val="left" w:pos="720"/>
              </w:tabs>
              <w:ind w:left="0" w:firstLine="0"/>
              <w:jc w:val="both"/>
              <w:rPr>
                <w:sz w:val="20"/>
                <w:szCs w:val="20"/>
              </w:rPr>
            </w:pPr>
            <w:r w:rsidRPr="003D14DD">
              <w:rPr>
                <w:sz w:val="20"/>
                <w:szCs w:val="20"/>
              </w:rPr>
              <w:t>современные образовательные технологии профессионального образования;</w:t>
            </w:r>
          </w:p>
          <w:p w:rsidR="00A35D3F" w:rsidRPr="003D14DD" w:rsidRDefault="00A35D3F" w:rsidP="00A35D3F">
            <w:pPr>
              <w:numPr>
                <w:ilvl w:val="0"/>
                <w:numId w:val="22"/>
              </w:numPr>
              <w:shd w:val="clear" w:color="auto" w:fill="FFFFFF"/>
              <w:tabs>
                <w:tab w:val="left" w:pos="282"/>
                <w:tab w:val="left" w:pos="720"/>
              </w:tabs>
              <w:ind w:left="0" w:firstLine="0"/>
              <w:jc w:val="both"/>
              <w:rPr>
                <w:rFonts w:eastAsia="Arial Unicode MS"/>
                <w:b/>
                <w:spacing w:val="4"/>
                <w:sz w:val="20"/>
                <w:szCs w:val="20"/>
              </w:rPr>
            </w:pPr>
            <w:r w:rsidRPr="003D14DD">
              <w:rPr>
                <w:sz w:val="20"/>
                <w:szCs w:val="20"/>
              </w:rPr>
              <w:t>психолого-педагогические основы и методика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 если их использование возможно для освоения учебного курса, дисциплины (модуля)</w:t>
            </w:r>
          </w:p>
        </w:tc>
      </w:tr>
      <w:tr w:rsidR="00A35D3F" w:rsidRPr="003D14DD" w:rsidTr="004D69F2">
        <w:trPr>
          <w:trHeight w:val="2114"/>
        </w:trPr>
        <w:tc>
          <w:tcPr>
            <w:tcW w:w="3348" w:type="dxa"/>
            <w:vMerge/>
          </w:tcPr>
          <w:p w:rsidR="00A35D3F" w:rsidRPr="003D14DD" w:rsidRDefault="00A35D3F" w:rsidP="004D69F2">
            <w:pPr>
              <w:jc w:val="both"/>
              <w:rPr>
                <w:sz w:val="20"/>
                <w:szCs w:val="20"/>
              </w:rPr>
            </w:pPr>
          </w:p>
        </w:tc>
        <w:tc>
          <w:tcPr>
            <w:tcW w:w="3240" w:type="dxa"/>
            <w:vMerge/>
          </w:tcPr>
          <w:p w:rsidR="00A35D3F" w:rsidRPr="003D14DD" w:rsidRDefault="00A35D3F" w:rsidP="004D69F2">
            <w:pPr>
              <w:rPr>
                <w:sz w:val="20"/>
                <w:szCs w:val="20"/>
              </w:rPr>
            </w:pPr>
          </w:p>
        </w:tc>
        <w:tc>
          <w:tcPr>
            <w:tcW w:w="3060" w:type="dxa"/>
          </w:tcPr>
          <w:p w:rsidR="00A35D3F" w:rsidRPr="003D14DD" w:rsidRDefault="00A35D3F" w:rsidP="004D69F2">
            <w:pPr>
              <w:pStyle w:val="5"/>
              <w:numPr>
                <w:ilvl w:val="0"/>
                <w:numId w:val="0"/>
              </w:numPr>
              <w:tabs>
                <w:tab w:val="left" w:pos="282"/>
              </w:tabs>
              <w:rPr>
                <w:b/>
                <w:sz w:val="20"/>
                <w:szCs w:val="20"/>
                <w:u w:val="single"/>
              </w:rPr>
            </w:pPr>
            <w:r w:rsidRPr="003D14DD">
              <w:rPr>
                <w:b/>
                <w:sz w:val="20"/>
                <w:szCs w:val="20"/>
                <w:u w:val="single"/>
              </w:rPr>
              <w:t>Уметь</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 xml:space="preserve">Использовать педагогически обоснованные формы, методы и приемы организации </w:t>
            </w:r>
            <w:r w:rsidRPr="003D14DD">
              <w:rPr>
                <w:sz w:val="20"/>
                <w:szCs w:val="20"/>
              </w:rPr>
              <w:lastRenderedPageBreak/>
              <w:t>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с учетом:</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 xml:space="preserve">специфики образовательных программ, требований ФГОС ВО (для программ </w:t>
            </w:r>
            <w:proofErr w:type="spellStart"/>
            <w:r w:rsidRPr="003D14DD">
              <w:rPr>
                <w:sz w:val="20"/>
                <w:szCs w:val="20"/>
              </w:rPr>
              <w:t>бакалавриата</w:t>
            </w:r>
            <w:proofErr w:type="spellEnd"/>
            <w:r w:rsidRPr="003D14DD">
              <w:rPr>
                <w:sz w:val="20"/>
                <w:szCs w:val="20"/>
              </w:rPr>
              <w:t>);</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особенностей преподаваемого учебного курса, дисциплины (модуля);</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задач занятия (цикла занятий), вида занятия;</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возрастных и индивидуальных особенностей обучающихся (для обучения лиц с ограниченными возможностями здоровья - также с учетом особенностей их психофизического развития, индивидуальных возможностей);</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стадии профессионального развития;</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возможности освоения образовательной программы на основе индивидуализации ее содержания</w:t>
            </w:r>
          </w:p>
          <w:p w:rsidR="00A35D3F" w:rsidRPr="003D14DD" w:rsidRDefault="00A35D3F" w:rsidP="00A35D3F">
            <w:pPr>
              <w:numPr>
                <w:ilvl w:val="0"/>
                <w:numId w:val="25"/>
              </w:numPr>
              <w:shd w:val="clear" w:color="auto" w:fill="FFFFFF"/>
              <w:tabs>
                <w:tab w:val="left" w:pos="282"/>
                <w:tab w:val="left" w:pos="720"/>
              </w:tabs>
              <w:ind w:left="0" w:firstLine="0"/>
              <w:jc w:val="both"/>
              <w:rPr>
                <w:rFonts w:eastAsia="Arial Unicode MS"/>
                <w:b/>
                <w:spacing w:val="4"/>
                <w:sz w:val="20"/>
                <w:szCs w:val="20"/>
              </w:rPr>
            </w:pPr>
            <w:r w:rsidRPr="003D14DD">
              <w:rPr>
                <w:sz w:val="20"/>
                <w:szCs w:val="20"/>
              </w:rPr>
              <w:t>Создавать на занятиях проблемно-ориентированную образовательную среду, обеспечивающую формирование у обучающихся компетенций, предусмотренных требованиями ФГОС и (или) образовательных стандартов, установленных образовательной организацией и (или) образовательной программой к компетенциям выпускников</w:t>
            </w:r>
          </w:p>
        </w:tc>
      </w:tr>
      <w:tr w:rsidR="00A35D3F" w:rsidRPr="003D14DD" w:rsidTr="004D69F2">
        <w:trPr>
          <w:trHeight w:val="2114"/>
        </w:trPr>
        <w:tc>
          <w:tcPr>
            <w:tcW w:w="3348" w:type="dxa"/>
            <w:vMerge/>
          </w:tcPr>
          <w:p w:rsidR="00A35D3F" w:rsidRPr="003D14DD" w:rsidRDefault="00A35D3F" w:rsidP="004D69F2">
            <w:pPr>
              <w:jc w:val="both"/>
              <w:rPr>
                <w:sz w:val="20"/>
                <w:szCs w:val="20"/>
              </w:rPr>
            </w:pPr>
          </w:p>
        </w:tc>
        <w:tc>
          <w:tcPr>
            <w:tcW w:w="3240" w:type="dxa"/>
            <w:vMerge/>
          </w:tcPr>
          <w:p w:rsidR="00A35D3F" w:rsidRPr="003D14DD" w:rsidRDefault="00A35D3F" w:rsidP="004D69F2">
            <w:pPr>
              <w:rPr>
                <w:sz w:val="20"/>
                <w:szCs w:val="20"/>
              </w:rPr>
            </w:pPr>
          </w:p>
        </w:tc>
        <w:tc>
          <w:tcPr>
            <w:tcW w:w="3060" w:type="dxa"/>
          </w:tcPr>
          <w:p w:rsidR="00A35D3F" w:rsidRPr="003D14DD" w:rsidRDefault="00A35D3F" w:rsidP="004D69F2">
            <w:pPr>
              <w:pStyle w:val="5"/>
              <w:numPr>
                <w:ilvl w:val="0"/>
                <w:numId w:val="0"/>
              </w:numPr>
              <w:tabs>
                <w:tab w:val="left" w:pos="282"/>
              </w:tabs>
              <w:rPr>
                <w:b/>
                <w:sz w:val="20"/>
                <w:szCs w:val="20"/>
                <w:u w:val="single"/>
                <w:lang w:val="en-US"/>
              </w:rPr>
            </w:pPr>
            <w:r w:rsidRPr="003D14DD">
              <w:rPr>
                <w:b/>
                <w:sz w:val="20"/>
                <w:szCs w:val="20"/>
                <w:u w:val="single"/>
              </w:rPr>
              <w:t>Владеть</w:t>
            </w:r>
          </w:p>
          <w:p w:rsidR="00A35D3F" w:rsidRPr="003D14DD" w:rsidRDefault="00A35D3F" w:rsidP="00A35D3F">
            <w:pPr>
              <w:numPr>
                <w:ilvl w:val="0"/>
                <w:numId w:val="24"/>
              </w:numPr>
              <w:shd w:val="clear" w:color="auto" w:fill="FFFFFF"/>
              <w:tabs>
                <w:tab w:val="clear" w:pos="1069"/>
                <w:tab w:val="left" w:pos="282"/>
              </w:tabs>
              <w:ind w:left="0" w:firstLine="0"/>
              <w:jc w:val="both"/>
              <w:rPr>
                <w:sz w:val="20"/>
                <w:szCs w:val="20"/>
              </w:rPr>
            </w:pPr>
            <w:r w:rsidRPr="003D14DD">
              <w:rPr>
                <w:sz w:val="20"/>
                <w:szCs w:val="20"/>
              </w:rPr>
              <w:t>самостоятельно осваивать и применять свойств, стандартов и спецификаций информационно-образовательных сред;</w:t>
            </w:r>
          </w:p>
          <w:p w:rsidR="00A35D3F" w:rsidRPr="003D14DD" w:rsidRDefault="00A35D3F" w:rsidP="00A35D3F">
            <w:pPr>
              <w:numPr>
                <w:ilvl w:val="0"/>
                <w:numId w:val="24"/>
              </w:numPr>
              <w:shd w:val="clear" w:color="auto" w:fill="FFFFFF"/>
              <w:tabs>
                <w:tab w:val="clear" w:pos="1069"/>
                <w:tab w:val="left" w:pos="282"/>
              </w:tabs>
              <w:ind w:left="0" w:firstLine="0"/>
              <w:jc w:val="both"/>
              <w:rPr>
                <w:sz w:val="20"/>
                <w:szCs w:val="20"/>
              </w:rPr>
            </w:pPr>
            <w:r w:rsidRPr="003D14DD">
              <w:rPr>
                <w:sz w:val="20"/>
                <w:szCs w:val="20"/>
              </w:rPr>
              <w:t>навыками применения технологий компьютерного проектирования ЭИОС</w:t>
            </w:r>
          </w:p>
          <w:p w:rsidR="00A35D3F" w:rsidRPr="003D14DD" w:rsidRDefault="00A35D3F" w:rsidP="004D69F2">
            <w:pPr>
              <w:shd w:val="clear" w:color="auto" w:fill="FFFFFF"/>
              <w:tabs>
                <w:tab w:val="left" w:pos="282"/>
              </w:tabs>
              <w:jc w:val="both"/>
              <w:rPr>
                <w:sz w:val="20"/>
                <w:szCs w:val="20"/>
              </w:rPr>
            </w:pPr>
          </w:p>
          <w:p w:rsidR="00A35D3F" w:rsidRPr="003D14DD" w:rsidRDefault="00A35D3F" w:rsidP="004D69F2">
            <w:pPr>
              <w:shd w:val="clear" w:color="auto" w:fill="FFFFFF"/>
              <w:tabs>
                <w:tab w:val="left" w:pos="282"/>
              </w:tabs>
              <w:jc w:val="both"/>
              <w:rPr>
                <w:rFonts w:eastAsia="Arial Unicode MS"/>
                <w:b/>
                <w:spacing w:val="4"/>
                <w:sz w:val="20"/>
                <w:szCs w:val="20"/>
              </w:rPr>
            </w:pPr>
          </w:p>
        </w:tc>
      </w:tr>
    </w:tbl>
    <w:p w:rsidR="00A35D3F" w:rsidRPr="003D14DD" w:rsidRDefault="00A35D3F" w:rsidP="00A35D3F">
      <w:pPr>
        <w:suppressAutoHyphens/>
        <w:ind w:firstLine="709"/>
        <w:jc w:val="both"/>
        <w:rPr>
          <w:sz w:val="20"/>
          <w:szCs w:val="20"/>
        </w:rPr>
      </w:pPr>
    </w:p>
    <w:p w:rsidR="00A35D3F" w:rsidRPr="003D14DD" w:rsidRDefault="00A35D3F" w:rsidP="00A35D3F">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«Обучение в электронной информационно-образовательной среде», являются необходимыми для изучения последующих дисциплин.</w:t>
      </w:r>
    </w:p>
    <w:p w:rsidR="00A35D3F" w:rsidRPr="003D14DD" w:rsidRDefault="00A35D3F" w:rsidP="00A35D3F">
      <w:pPr>
        <w:tabs>
          <w:tab w:val="left" w:pos="900"/>
          <w:tab w:val="left" w:pos="1080"/>
        </w:tabs>
        <w:suppressAutoHyphens/>
        <w:jc w:val="both"/>
        <w:rPr>
          <w:sz w:val="20"/>
          <w:szCs w:val="20"/>
        </w:rPr>
      </w:pPr>
    </w:p>
    <w:p w:rsidR="00A35D3F" w:rsidRPr="003D14DD" w:rsidRDefault="00A35D3F" w:rsidP="00A35D3F">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A35D3F" w:rsidRPr="003D14DD" w:rsidRDefault="00A35D3F" w:rsidP="00A35D3F">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2"/>
        <w:gridCol w:w="2561"/>
        <w:gridCol w:w="2446"/>
        <w:gridCol w:w="2412"/>
      </w:tblGrid>
      <w:tr w:rsidR="00A35D3F" w:rsidRPr="003D14DD" w:rsidTr="001253B5">
        <w:trPr>
          <w:tblHeader/>
        </w:trPr>
        <w:tc>
          <w:tcPr>
            <w:tcW w:w="2152" w:type="dxa"/>
            <w:vMerge w:val="restart"/>
            <w:vAlign w:val="center"/>
          </w:tcPr>
          <w:p w:rsidR="00A35D3F" w:rsidRPr="003D14DD" w:rsidRDefault="00A35D3F"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19" w:type="dxa"/>
            <w:gridSpan w:val="3"/>
          </w:tcPr>
          <w:p w:rsidR="00A35D3F" w:rsidRPr="003D14DD" w:rsidRDefault="00A35D3F"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A35D3F" w:rsidRPr="003D14DD" w:rsidTr="001253B5">
        <w:trPr>
          <w:tblHeader/>
        </w:trPr>
        <w:tc>
          <w:tcPr>
            <w:tcW w:w="2152" w:type="dxa"/>
            <w:vMerge/>
          </w:tcPr>
          <w:p w:rsidR="00A35D3F" w:rsidRPr="003D14DD" w:rsidRDefault="00A35D3F" w:rsidP="004D69F2">
            <w:pPr>
              <w:suppressAutoHyphens/>
              <w:overflowPunct w:val="0"/>
              <w:autoSpaceDE w:val="0"/>
              <w:autoSpaceDN w:val="0"/>
              <w:adjustRightInd w:val="0"/>
              <w:jc w:val="both"/>
              <w:rPr>
                <w:sz w:val="20"/>
                <w:szCs w:val="20"/>
              </w:rPr>
            </w:pPr>
          </w:p>
        </w:tc>
        <w:tc>
          <w:tcPr>
            <w:tcW w:w="2561" w:type="dxa"/>
          </w:tcPr>
          <w:p w:rsidR="00A35D3F" w:rsidRPr="003D14DD" w:rsidRDefault="00A35D3F"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6" w:type="dxa"/>
          </w:tcPr>
          <w:p w:rsidR="00A35D3F" w:rsidRPr="003D14DD" w:rsidRDefault="00A35D3F"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12" w:type="dxa"/>
          </w:tcPr>
          <w:p w:rsidR="00A35D3F" w:rsidRPr="003D14DD" w:rsidRDefault="00A35D3F" w:rsidP="004D69F2">
            <w:pPr>
              <w:suppressAutoHyphens/>
              <w:overflowPunct w:val="0"/>
              <w:autoSpaceDE w:val="0"/>
              <w:autoSpaceDN w:val="0"/>
              <w:adjustRightInd w:val="0"/>
              <w:jc w:val="center"/>
              <w:rPr>
                <w:sz w:val="20"/>
                <w:szCs w:val="20"/>
              </w:rPr>
            </w:pPr>
            <w:r w:rsidRPr="003D14DD">
              <w:rPr>
                <w:sz w:val="20"/>
                <w:szCs w:val="20"/>
              </w:rPr>
              <w:t>итоговый</w:t>
            </w:r>
          </w:p>
        </w:tc>
      </w:tr>
      <w:tr w:rsidR="00A35D3F" w:rsidRPr="003D14DD" w:rsidTr="001253B5">
        <w:tc>
          <w:tcPr>
            <w:tcW w:w="2152" w:type="dxa"/>
            <w:vMerge w:val="restart"/>
          </w:tcPr>
          <w:p w:rsidR="00A35D3F" w:rsidRPr="003D14DD" w:rsidRDefault="00A35D3F" w:rsidP="004D69F2">
            <w:pPr>
              <w:suppressAutoHyphens/>
              <w:overflowPunct w:val="0"/>
              <w:autoSpaceDE w:val="0"/>
              <w:autoSpaceDN w:val="0"/>
              <w:adjustRightInd w:val="0"/>
              <w:jc w:val="both"/>
              <w:rPr>
                <w:b/>
                <w:sz w:val="20"/>
                <w:szCs w:val="20"/>
              </w:rPr>
            </w:pPr>
            <w:r w:rsidRPr="003D14DD">
              <w:rPr>
                <w:b/>
                <w:sz w:val="20"/>
                <w:szCs w:val="20"/>
              </w:rPr>
              <w:t>ПК-1</w:t>
            </w:r>
          </w:p>
          <w:p w:rsidR="00A35D3F" w:rsidRPr="003D14DD" w:rsidRDefault="00A35D3F" w:rsidP="004D69F2">
            <w:pPr>
              <w:suppressAutoHyphens/>
              <w:overflowPunct w:val="0"/>
              <w:autoSpaceDE w:val="0"/>
              <w:autoSpaceDN w:val="0"/>
              <w:adjustRightInd w:val="0"/>
              <w:jc w:val="both"/>
              <w:rPr>
                <w:sz w:val="20"/>
                <w:szCs w:val="20"/>
              </w:rPr>
            </w:pPr>
            <w:r w:rsidRPr="003D14DD">
              <w:rPr>
                <w:sz w:val="20"/>
                <w:szCs w:val="20"/>
              </w:rPr>
              <w:t>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2561" w:type="dxa"/>
            <w:vAlign w:val="center"/>
          </w:tcPr>
          <w:p w:rsidR="00A35D3F" w:rsidRPr="003D14DD" w:rsidRDefault="00A35D3F" w:rsidP="004D69F2">
            <w:pPr>
              <w:rPr>
                <w:sz w:val="20"/>
                <w:szCs w:val="20"/>
              </w:rPr>
            </w:pPr>
            <w:r w:rsidRPr="003D14DD">
              <w:rPr>
                <w:sz w:val="20"/>
                <w:szCs w:val="20"/>
              </w:rPr>
              <w:t>Учебная практика, ознакомительная</w:t>
            </w:r>
          </w:p>
        </w:tc>
        <w:tc>
          <w:tcPr>
            <w:tcW w:w="2446" w:type="dxa"/>
            <w:vAlign w:val="center"/>
          </w:tcPr>
          <w:p w:rsidR="00A35D3F" w:rsidRPr="003D14DD" w:rsidRDefault="00A35D3F" w:rsidP="004D69F2">
            <w:pPr>
              <w:rPr>
                <w:sz w:val="20"/>
                <w:szCs w:val="20"/>
              </w:rPr>
            </w:pPr>
            <w:r w:rsidRPr="003D14DD">
              <w:rPr>
                <w:sz w:val="20"/>
                <w:szCs w:val="20"/>
              </w:rPr>
              <w:t xml:space="preserve">Обучение в электронной информационно-образовательной среде   </w:t>
            </w:r>
          </w:p>
        </w:tc>
        <w:tc>
          <w:tcPr>
            <w:tcW w:w="2412" w:type="dxa"/>
            <w:vAlign w:val="center"/>
          </w:tcPr>
          <w:p w:rsidR="00A35D3F" w:rsidRPr="003D14DD" w:rsidRDefault="00A35D3F" w:rsidP="004D69F2">
            <w:pPr>
              <w:rPr>
                <w:sz w:val="20"/>
                <w:szCs w:val="20"/>
              </w:rPr>
            </w:pPr>
            <w:r w:rsidRPr="003D14DD">
              <w:rPr>
                <w:sz w:val="20"/>
                <w:szCs w:val="20"/>
              </w:rPr>
              <w:t xml:space="preserve">Производственная практика, научно-исследовательская работа </w:t>
            </w:r>
          </w:p>
        </w:tc>
      </w:tr>
      <w:tr w:rsidR="00A35D3F" w:rsidRPr="003D14DD" w:rsidTr="001253B5">
        <w:trPr>
          <w:trHeight w:val="157"/>
        </w:trPr>
        <w:tc>
          <w:tcPr>
            <w:tcW w:w="2152" w:type="dxa"/>
            <w:vMerge/>
          </w:tcPr>
          <w:p w:rsidR="00A35D3F" w:rsidRPr="003D14DD" w:rsidRDefault="00A35D3F" w:rsidP="004D69F2">
            <w:pPr>
              <w:suppressAutoHyphens/>
              <w:overflowPunct w:val="0"/>
              <w:autoSpaceDE w:val="0"/>
              <w:autoSpaceDN w:val="0"/>
              <w:adjustRightInd w:val="0"/>
              <w:jc w:val="both"/>
              <w:rPr>
                <w:b/>
                <w:sz w:val="20"/>
                <w:szCs w:val="20"/>
              </w:rPr>
            </w:pPr>
          </w:p>
        </w:tc>
        <w:tc>
          <w:tcPr>
            <w:tcW w:w="2561" w:type="dxa"/>
            <w:vAlign w:val="center"/>
          </w:tcPr>
          <w:p w:rsidR="00A35D3F" w:rsidRPr="003D14DD" w:rsidRDefault="00A35D3F" w:rsidP="004D69F2">
            <w:pPr>
              <w:rPr>
                <w:sz w:val="20"/>
                <w:szCs w:val="20"/>
              </w:rPr>
            </w:pPr>
          </w:p>
        </w:tc>
        <w:tc>
          <w:tcPr>
            <w:tcW w:w="2446" w:type="dxa"/>
            <w:vAlign w:val="center"/>
          </w:tcPr>
          <w:p w:rsidR="00A35D3F" w:rsidRPr="003D14DD" w:rsidRDefault="00A35D3F" w:rsidP="004D69F2">
            <w:pPr>
              <w:rPr>
                <w:sz w:val="20"/>
                <w:szCs w:val="20"/>
              </w:rPr>
            </w:pPr>
            <w:r w:rsidRPr="003D14DD">
              <w:rPr>
                <w:sz w:val="20"/>
                <w:szCs w:val="20"/>
              </w:rPr>
              <w:t xml:space="preserve">Методика обучения информационным технологиям   </w:t>
            </w:r>
          </w:p>
        </w:tc>
        <w:tc>
          <w:tcPr>
            <w:tcW w:w="2412" w:type="dxa"/>
            <w:vAlign w:val="center"/>
          </w:tcPr>
          <w:p w:rsidR="00A35D3F" w:rsidRPr="003D14DD" w:rsidRDefault="00A35D3F" w:rsidP="004D69F2">
            <w:pPr>
              <w:rPr>
                <w:sz w:val="20"/>
                <w:szCs w:val="20"/>
              </w:rPr>
            </w:pPr>
            <w:r w:rsidRPr="003D14DD">
              <w:rPr>
                <w:sz w:val="20"/>
                <w:szCs w:val="20"/>
              </w:rPr>
              <w:t xml:space="preserve">Выполнение и защита выпускной квалификационной работы </w:t>
            </w:r>
          </w:p>
        </w:tc>
      </w:tr>
      <w:tr w:rsidR="00A35D3F" w:rsidRPr="003D14DD" w:rsidTr="001253B5">
        <w:trPr>
          <w:trHeight w:val="263"/>
        </w:trPr>
        <w:tc>
          <w:tcPr>
            <w:tcW w:w="2152" w:type="dxa"/>
            <w:vMerge/>
          </w:tcPr>
          <w:p w:rsidR="00A35D3F" w:rsidRPr="003D14DD" w:rsidRDefault="00A35D3F" w:rsidP="004D69F2">
            <w:pPr>
              <w:suppressAutoHyphens/>
              <w:overflowPunct w:val="0"/>
              <w:autoSpaceDE w:val="0"/>
              <w:autoSpaceDN w:val="0"/>
              <w:adjustRightInd w:val="0"/>
              <w:jc w:val="both"/>
              <w:rPr>
                <w:b/>
                <w:sz w:val="20"/>
                <w:szCs w:val="20"/>
              </w:rPr>
            </w:pPr>
          </w:p>
        </w:tc>
        <w:tc>
          <w:tcPr>
            <w:tcW w:w="2561" w:type="dxa"/>
            <w:vAlign w:val="center"/>
          </w:tcPr>
          <w:p w:rsidR="00A35D3F" w:rsidRPr="003D14DD" w:rsidRDefault="00A35D3F" w:rsidP="004D69F2">
            <w:pPr>
              <w:rPr>
                <w:sz w:val="20"/>
                <w:szCs w:val="20"/>
              </w:rPr>
            </w:pPr>
          </w:p>
        </w:tc>
        <w:tc>
          <w:tcPr>
            <w:tcW w:w="2446" w:type="dxa"/>
            <w:vAlign w:val="center"/>
          </w:tcPr>
          <w:p w:rsidR="00A35D3F" w:rsidRPr="003D14DD" w:rsidRDefault="00A35D3F" w:rsidP="004D69F2">
            <w:pPr>
              <w:rPr>
                <w:sz w:val="20"/>
                <w:szCs w:val="20"/>
              </w:rPr>
            </w:pPr>
            <w:r w:rsidRPr="003D14DD">
              <w:rPr>
                <w:sz w:val="20"/>
                <w:szCs w:val="20"/>
              </w:rPr>
              <w:t xml:space="preserve">Проектирование и реализация образовательных программ  </w:t>
            </w:r>
          </w:p>
        </w:tc>
        <w:tc>
          <w:tcPr>
            <w:tcW w:w="2412" w:type="dxa"/>
            <w:vAlign w:val="center"/>
          </w:tcPr>
          <w:p w:rsidR="00A35D3F" w:rsidRPr="003D14DD" w:rsidRDefault="00A35D3F" w:rsidP="004D69F2">
            <w:pPr>
              <w:rPr>
                <w:sz w:val="20"/>
                <w:szCs w:val="20"/>
              </w:rPr>
            </w:pPr>
          </w:p>
        </w:tc>
      </w:tr>
      <w:tr w:rsidR="00A35D3F" w:rsidRPr="003D14DD" w:rsidTr="001253B5">
        <w:trPr>
          <w:trHeight w:val="702"/>
        </w:trPr>
        <w:tc>
          <w:tcPr>
            <w:tcW w:w="2152" w:type="dxa"/>
            <w:vMerge/>
          </w:tcPr>
          <w:p w:rsidR="00A35D3F" w:rsidRPr="003D14DD" w:rsidRDefault="00A35D3F" w:rsidP="004D69F2">
            <w:pPr>
              <w:suppressAutoHyphens/>
              <w:overflowPunct w:val="0"/>
              <w:autoSpaceDE w:val="0"/>
              <w:autoSpaceDN w:val="0"/>
              <w:adjustRightInd w:val="0"/>
              <w:jc w:val="both"/>
              <w:rPr>
                <w:b/>
                <w:sz w:val="20"/>
                <w:szCs w:val="20"/>
              </w:rPr>
            </w:pPr>
          </w:p>
        </w:tc>
        <w:tc>
          <w:tcPr>
            <w:tcW w:w="2561" w:type="dxa"/>
            <w:vAlign w:val="center"/>
          </w:tcPr>
          <w:p w:rsidR="00A35D3F" w:rsidRPr="003D14DD" w:rsidRDefault="00A35D3F" w:rsidP="004D69F2">
            <w:pPr>
              <w:rPr>
                <w:sz w:val="20"/>
                <w:szCs w:val="20"/>
              </w:rPr>
            </w:pPr>
          </w:p>
        </w:tc>
        <w:tc>
          <w:tcPr>
            <w:tcW w:w="2446" w:type="dxa"/>
            <w:vAlign w:val="center"/>
          </w:tcPr>
          <w:p w:rsidR="00A35D3F" w:rsidRPr="003D14DD" w:rsidRDefault="00A35D3F"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412" w:type="dxa"/>
            <w:vAlign w:val="center"/>
          </w:tcPr>
          <w:p w:rsidR="00A35D3F" w:rsidRPr="003D14DD" w:rsidRDefault="00A35D3F" w:rsidP="004D69F2">
            <w:pPr>
              <w:rPr>
                <w:sz w:val="20"/>
                <w:szCs w:val="20"/>
              </w:rPr>
            </w:pPr>
          </w:p>
        </w:tc>
      </w:tr>
      <w:tr w:rsidR="00A35D3F" w:rsidRPr="003D14DD" w:rsidTr="001253B5">
        <w:trPr>
          <w:trHeight w:val="405"/>
        </w:trPr>
        <w:tc>
          <w:tcPr>
            <w:tcW w:w="2152" w:type="dxa"/>
            <w:vMerge/>
          </w:tcPr>
          <w:p w:rsidR="00A35D3F" w:rsidRPr="003D14DD" w:rsidRDefault="00A35D3F" w:rsidP="004D69F2">
            <w:pPr>
              <w:suppressAutoHyphens/>
              <w:overflowPunct w:val="0"/>
              <w:autoSpaceDE w:val="0"/>
              <w:autoSpaceDN w:val="0"/>
              <w:adjustRightInd w:val="0"/>
              <w:jc w:val="both"/>
              <w:rPr>
                <w:b/>
                <w:sz w:val="20"/>
                <w:szCs w:val="20"/>
              </w:rPr>
            </w:pPr>
          </w:p>
        </w:tc>
        <w:tc>
          <w:tcPr>
            <w:tcW w:w="2561" w:type="dxa"/>
            <w:vAlign w:val="center"/>
          </w:tcPr>
          <w:p w:rsidR="00A35D3F" w:rsidRPr="003D14DD" w:rsidRDefault="00A35D3F" w:rsidP="004D69F2">
            <w:pPr>
              <w:rPr>
                <w:sz w:val="20"/>
                <w:szCs w:val="20"/>
              </w:rPr>
            </w:pPr>
          </w:p>
        </w:tc>
        <w:tc>
          <w:tcPr>
            <w:tcW w:w="2446" w:type="dxa"/>
            <w:vAlign w:val="center"/>
          </w:tcPr>
          <w:p w:rsidR="00A35D3F" w:rsidRPr="003D14DD" w:rsidRDefault="00A35D3F" w:rsidP="004D69F2">
            <w:pPr>
              <w:rPr>
                <w:sz w:val="20"/>
                <w:szCs w:val="20"/>
              </w:rPr>
            </w:pPr>
            <w:r w:rsidRPr="003D14DD">
              <w:rPr>
                <w:sz w:val="20"/>
                <w:szCs w:val="20"/>
              </w:rPr>
              <w:t>Производственная практика, педагогическая</w:t>
            </w:r>
          </w:p>
        </w:tc>
        <w:tc>
          <w:tcPr>
            <w:tcW w:w="2412" w:type="dxa"/>
            <w:vAlign w:val="center"/>
          </w:tcPr>
          <w:p w:rsidR="00A35D3F" w:rsidRPr="003D14DD" w:rsidRDefault="00A35D3F" w:rsidP="004D69F2">
            <w:pPr>
              <w:rPr>
                <w:sz w:val="20"/>
                <w:szCs w:val="20"/>
              </w:rPr>
            </w:pPr>
          </w:p>
        </w:tc>
      </w:tr>
    </w:tbl>
    <w:p w:rsidR="00A35D3F" w:rsidRPr="003D14DD" w:rsidRDefault="00A35D3F" w:rsidP="00A35D3F">
      <w:pPr>
        <w:tabs>
          <w:tab w:val="left" w:pos="900"/>
          <w:tab w:val="left" w:pos="1080"/>
        </w:tabs>
        <w:suppressAutoHyphens/>
        <w:ind w:firstLine="709"/>
        <w:jc w:val="both"/>
        <w:rPr>
          <w:sz w:val="20"/>
          <w:szCs w:val="20"/>
        </w:rPr>
      </w:pPr>
    </w:p>
    <w:p w:rsidR="00A35D3F" w:rsidRPr="003D14DD" w:rsidRDefault="00A35D3F" w:rsidP="00A35D3F">
      <w:pPr>
        <w:suppressAutoHyphens/>
        <w:ind w:firstLine="709"/>
        <w:jc w:val="both"/>
        <w:rPr>
          <w:sz w:val="20"/>
          <w:szCs w:val="20"/>
        </w:rPr>
      </w:pPr>
    </w:p>
    <w:p w:rsidR="00A35D3F" w:rsidRPr="003D14DD" w:rsidRDefault="00A35D3F" w:rsidP="00A35D3F">
      <w:pPr>
        <w:tabs>
          <w:tab w:val="left" w:pos="900"/>
        </w:tabs>
        <w:suppressAutoHyphens/>
        <w:ind w:firstLine="709"/>
        <w:jc w:val="both"/>
        <w:outlineLvl w:val="0"/>
        <w:rPr>
          <w:b/>
          <w:sz w:val="20"/>
          <w:szCs w:val="20"/>
        </w:rPr>
      </w:pPr>
      <w:r w:rsidRPr="003D14DD">
        <w:rPr>
          <w:b/>
          <w:sz w:val="20"/>
          <w:szCs w:val="20"/>
        </w:rPr>
        <w:t xml:space="preserve">4. Объем дисциплины и виды учебной работы  </w:t>
      </w:r>
    </w:p>
    <w:p w:rsidR="00A35D3F" w:rsidRPr="003D14DD" w:rsidRDefault="00A35D3F" w:rsidP="00A35D3F">
      <w:pPr>
        <w:tabs>
          <w:tab w:val="left" w:pos="900"/>
        </w:tabs>
        <w:suppressAutoHyphens/>
        <w:ind w:firstLine="709"/>
        <w:jc w:val="both"/>
        <w:rPr>
          <w:b/>
          <w:sz w:val="20"/>
          <w:szCs w:val="20"/>
        </w:rPr>
      </w:pPr>
    </w:p>
    <w:p w:rsidR="00A35D3F" w:rsidRPr="003D14DD" w:rsidRDefault="00A35D3F" w:rsidP="00A35D3F">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A35D3F" w:rsidRPr="003D14DD" w:rsidRDefault="00A35D3F" w:rsidP="00A35D3F">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A35D3F" w:rsidRPr="003D14DD" w:rsidTr="004D69F2">
        <w:tc>
          <w:tcPr>
            <w:tcW w:w="766" w:type="dxa"/>
            <w:vMerge w:val="restart"/>
            <w:vAlign w:val="center"/>
          </w:tcPr>
          <w:p w:rsidR="00A35D3F" w:rsidRPr="003D14DD" w:rsidRDefault="00A35D3F"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A35D3F" w:rsidRPr="003D14DD" w:rsidRDefault="00A35D3F"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A35D3F" w:rsidRPr="003D14DD" w:rsidRDefault="00A35D3F"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A35D3F" w:rsidRPr="003D14DD" w:rsidTr="004D69F2">
        <w:tc>
          <w:tcPr>
            <w:tcW w:w="766" w:type="dxa"/>
            <w:vMerge/>
          </w:tcPr>
          <w:p w:rsidR="00A35D3F" w:rsidRPr="003D14DD" w:rsidRDefault="00A35D3F" w:rsidP="004D69F2">
            <w:pPr>
              <w:tabs>
                <w:tab w:val="left" w:pos="900"/>
              </w:tabs>
              <w:rPr>
                <w:b/>
                <w:sz w:val="20"/>
                <w:szCs w:val="20"/>
              </w:rPr>
            </w:pPr>
          </w:p>
        </w:tc>
        <w:tc>
          <w:tcPr>
            <w:tcW w:w="4922" w:type="dxa"/>
            <w:vMerge/>
          </w:tcPr>
          <w:p w:rsidR="00A35D3F" w:rsidRPr="003D14DD" w:rsidRDefault="00A35D3F" w:rsidP="004D69F2">
            <w:pPr>
              <w:tabs>
                <w:tab w:val="left" w:pos="900"/>
              </w:tabs>
              <w:rPr>
                <w:b/>
                <w:sz w:val="20"/>
                <w:szCs w:val="20"/>
              </w:rPr>
            </w:pPr>
          </w:p>
        </w:tc>
        <w:tc>
          <w:tcPr>
            <w:tcW w:w="2139" w:type="dxa"/>
            <w:gridSpan w:val="2"/>
            <w:vAlign w:val="center"/>
          </w:tcPr>
          <w:p w:rsidR="00A35D3F" w:rsidRPr="003D14DD" w:rsidRDefault="00A35D3F"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A35D3F" w:rsidRPr="003D14DD" w:rsidRDefault="00A35D3F" w:rsidP="004D69F2">
            <w:pPr>
              <w:pStyle w:val="afff7"/>
              <w:suppressAutoHyphens/>
              <w:snapToGrid w:val="0"/>
              <w:ind w:right="-80"/>
              <w:jc w:val="center"/>
              <w:rPr>
                <w:b/>
                <w:sz w:val="20"/>
                <w:szCs w:val="20"/>
              </w:rPr>
            </w:pPr>
            <w:r w:rsidRPr="003D14DD">
              <w:rPr>
                <w:b/>
                <w:sz w:val="20"/>
                <w:szCs w:val="20"/>
              </w:rPr>
              <w:t>Заочная</w:t>
            </w:r>
          </w:p>
        </w:tc>
      </w:tr>
      <w:tr w:rsidR="00A35D3F" w:rsidRPr="003D14DD" w:rsidTr="004D69F2">
        <w:tc>
          <w:tcPr>
            <w:tcW w:w="766" w:type="dxa"/>
            <w:vMerge/>
          </w:tcPr>
          <w:p w:rsidR="00A35D3F" w:rsidRPr="003D14DD" w:rsidRDefault="00A35D3F" w:rsidP="004D69F2">
            <w:pPr>
              <w:tabs>
                <w:tab w:val="left" w:pos="900"/>
              </w:tabs>
              <w:rPr>
                <w:b/>
                <w:sz w:val="20"/>
                <w:szCs w:val="20"/>
              </w:rPr>
            </w:pPr>
          </w:p>
        </w:tc>
        <w:tc>
          <w:tcPr>
            <w:tcW w:w="4922" w:type="dxa"/>
            <w:vMerge/>
          </w:tcPr>
          <w:p w:rsidR="00A35D3F" w:rsidRPr="003D14DD" w:rsidRDefault="00A35D3F" w:rsidP="004D69F2">
            <w:pPr>
              <w:tabs>
                <w:tab w:val="left" w:pos="900"/>
              </w:tabs>
              <w:rPr>
                <w:b/>
                <w:sz w:val="20"/>
                <w:szCs w:val="20"/>
              </w:rPr>
            </w:pPr>
          </w:p>
        </w:tc>
        <w:tc>
          <w:tcPr>
            <w:tcW w:w="1069" w:type="dxa"/>
            <w:vAlign w:val="center"/>
          </w:tcPr>
          <w:p w:rsidR="00A35D3F" w:rsidRPr="003D14DD" w:rsidRDefault="00A35D3F" w:rsidP="004D69F2">
            <w:pPr>
              <w:tabs>
                <w:tab w:val="left" w:pos="900"/>
              </w:tabs>
              <w:jc w:val="center"/>
              <w:rPr>
                <w:b/>
                <w:sz w:val="20"/>
                <w:szCs w:val="20"/>
              </w:rPr>
            </w:pPr>
            <w:r w:rsidRPr="003D14DD">
              <w:rPr>
                <w:b/>
                <w:sz w:val="20"/>
                <w:szCs w:val="20"/>
              </w:rPr>
              <w:t>всего</w:t>
            </w:r>
          </w:p>
        </w:tc>
        <w:tc>
          <w:tcPr>
            <w:tcW w:w="1070" w:type="dxa"/>
            <w:vAlign w:val="center"/>
          </w:tcPr>
          <w:p w:rsidR="00A35D3F" w:rsidRPr="003D14DD" w:rsidRDefault="00A35D3F" w:rsidP="004D69F2">
            <w:pPr>
              <w:tabs>
                <w:tab w:val="left" w:pos="900"/>
              </w:tabs>
              <w:jc w:val="center"/>
              <w:rPr>
                <w:b/>
                <w:sz w:val="20"/>
                <w:szCs w:val="20"/>
              </w:rPr>
            </w:pPr>
            <w:r w:rsidRPr="003D14DD">
              <w:rPr>
                <w:b/>
                <w:sz w:val="20"/>
                <w:szCs w:val="20"/>
              </w:rPr>
              <w:t>в том числе</w:t>
            </w:r>
          </w:p>
        </w:tc>
        <w:tc>
          <w:tcPr>
            <w:tcW w:w="1069" w:type="dxa"/>
            <w:vAlign w:val="center"/>
          </w:tcPr>
          <w:p w:rsidR="00A35D3F" w:rsidRPr="003D14DD" w:rsidRDefault="00A35D3F" w:rsidP="004D69F2">
            <w:pPr>
              <w:tabs>
                <w:tab w:val="left" w:pos="900"/>
              </w:tabs>
              <w:jc w:val="center"/>
              <w:rPr>
                <w:b/>
                <w:sz w:val="20"/>
                <w:szCs w:val="20"/>
              </w:rPr>
            </w:pPr>
            <w:r w:rsidRPr="003D14DD">
              <w:rPr>
                <w:b/>
                <w:sz w:val="20"/>
                <w:szCs w:val="20"/>
              </w:rPr>
              <w:t>всего</w:t>
            </w:r>
          </w:p>
        </w:tc>
        <w:tc>
          <w:tcPr>
            <w:tcW w:w="1070" w:type="dxa"/>
            <w:vAlign w:val="center"/>
          </w:tcPr>
          <w:p w:rsidR="00A35D3F" w:rsidRPr="003D14DD" w:rsidRDefault="00A35D3F" w:rsidP="004D69F2">
            <w:pPr>
              <w:tabs>
                <w:tab w:val="left" w:pos="900"/>
              </w:tabs>
              <w:jc w:val="center"/>
              <w:rPr>
                <w:b/>
                <w:sz w:val="20"/>
                <w:szCs w:val="20"/>
              </w:rPr>
            </w:pPr>
            <w:r w:rsidRPr="003D14DD">
              <w:rPr>
                <w:b/>
                <w:sz w:val="20"/>
                <w:szCs w:val="20"/>
              </w:rPr>
              <w:t>в том числе</w:t>
            </w:r>
          </w:p>
        </w:tc>
      </w:tr>
      <w:tr w:rsidR="00A35D3F" w:rsidRPr="003D14DD" w:rsidTr="004D69F2">
        <w:tc>
          <w:tcPr>
            <w:tcW w:w="766" w:type="dxa"/>
            <w:vMerge w:val="restart"/>
          </w:tcPr>
          <w:p w:rsidR="00A35D3F" w:rsidRPr="003D14DD" w:rsidRDefault="00A35D3F" w:rsidP="004D69F2">
            <w:pPr>
              <w:suppressAutoHyphens/>
              <w:snapToGrid w:val="0"/>
              <w:rPr>
                <w:b/>
                <w:sz w:val="20"/>
                <w:szCs w:val="20"/>
              </w:rPr>
            </w:pPr>
            <w:r w:rsidRPr="003D14DD">
              <w:rPr>
                <w:b/>
                <w:sz w:val="20"/>
                <w:szCs w:val="20"/>
              </w:rPr>
              <w:t>1</w:t>
            </w:r>
          </w:p>
        </w:tc>
        <w:tc>
          <w:tcPr>
            <w:tcW w:w="4922" w:type="dxa"/>
          </w:tcPr>
          <w:p w:rsidR="00A35D3F" w:rsidRPr="003D14DD" w:rsidRDefault="00A35D3F"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A35D3F" w:rsidRPr="003D14DD" w:rsidRDefault="00A35D3F" w:rsidP="004D69F2">
            <w:pPr>
              <w:suppressAutoHyphens/>
              <w:snapToGrid w:val="0"/>
              <w:jc w:val="center"/>
              <w:rPr>
                <w:b/>
                <w:sz w:val="20"/>
                <w:szCs w:val="20"/>
              </w:rPr>
            </w:pPr>
          </w:p>
        </w:tc>
        <w:tc>
          <w:tcPr>
            <w:tcW w:w="1070" w:type="dxa"/>
          </w:tcPr>
          <w:p w:rsidR="00A35D3F" w:rsidRPr="003D14DD" w:rsidRDefault="00A35D3F" w:rsidP="004D69F2">
            <w:pPr>
              <w:pStyle w:val="afff7"/>
              <w:suppressAutoHyphens/>
              <w:snapToGrid w:val="0"/>
              <w:ind w:right="312"/>
              <w:jc w:val="center"/>
              <w:rPr>
                <w:b/>
                <w:sz w:val="20"/>
                <w:szCs w:val="20"/>
              </w:rPr>
            </w:pPr>
          </w:p>
        </w:tc>
        <w:tc>
          <w:tcPr>
            <w:tcW w:w="1069" w:type="dxa"/>
          </w:tcPr>
          <w:p w:rsidR="00A35D3F" w:rsidRPr="003D14DD" w:rsidRDefault="00A35D3F" w:rsidP="004D69F2">
            <w:pPr>
              <w:pStyle w:val="afff7"/>
              <w:suppressAutoHyphens/>
              <w:snapToGrid w:val="0"/>
              <w:jc w:val="center"/>
              <w:rPr>
                <w:b/>
                <w:sz w:val="20"/>
                <w:szCs w:val="20"/>
              </w:rPr>
            </w:pPr>
            <w:r w:rsidRPr="003D14DD">
              <w:rPr>
                <w:b/>
                <w:sz w:val="20"/>
                <w:szCs w:val="20"/>
              </w:rPr>
              <w:t>14,2</w:t>
            </w:r>
          </w:p>
        </w:tc>
        <w:tc>
          <w:tcPr>
            <w:tcW w:w="1070" w:type="dxa"/>
          </w:tcPr>
          <w:p w:rsidR="00A35D3F" w:rsidRPr="003D14DD" w:rsidRDefault="00A35D3F" w:rsidP="004D69F2">
            <w:pPr>
              <w:pStyle w:val="afff7"/>
              <w:suppressAutoHyphens/>
              <w:snapToGrid w:val="0"/>
              <w:jc w:val="center"/>
              <w:rPr>
                <w:b/>
                <w:sz w:val="20"/>
                <w:szCs w:val="20"/>
              </w:rPr>
            </w:pPr>
          </w:p>
        </w:tc>
      </w:tr>
      <w:tr w:rsidR="00A35D3F" w:rsidRPr="003D14DD" w:rsidTr="004D69F2">
        <w:tc>
          <w:tcPr>
            <w:tcW w:w="766" w:type="dxa"/>
            <w:vMerge/>
          </w:tcPr>
          <w:p w:rsidR="00A35D3F" w:rsidRPr="003D14DD" w:rsidRDefault="00A35D3F" w:rsidP="004D69F2">
            <w:pPr>
              <w:suppressAutoHyphens/>
              <w:snapToGrid w:val="0"/>
              <w:rPr>
                <w:b/>
                <w:sz w:val="20"/>
                <w:szCs w:val="20"/>
              </w:rPr>
            </w:pPr>
          </w:p>
        </w:tc>
        <w:tc>
          <w:tcPr>
            <w:tcW w:w="4922" w:type="dxa"/>
          </w:tcPr>
          <w:p w:rsidR="00A35D3F" w:rsidRPr="003D14DD" w:rsidRDefault="00A35D3F" w:rsidP="004D69F2">
            <w:pPr>
              <w:suppressAutoHyphens/>
              <w:snapToGrid w:val="0"/>
              <w:rPr>
                <w:b/>
                <w:i/>
                <w:sz w:val="20"/>
                <w:szCs w:val="20"/>
              </w:rPr>
            </w:pPr>
            <w:r w:rsidRPr="003D14DD">
              <w:rPr>
                <w:i/>
                <w:sz w:val="20"/>
                <w:szCs w:val="20"/>
              </w:rPr>
              <w:t>В том числе в форме практической подготовки</w:t>
            </w:r>
          </w:p>
        </w:tc>
        <w:tc>
          <w:tcPr>
            <w:tcW w:w="1069" w:type="dxa"/>
          </w:tcPr>
          <w:p w:rsidR="00A35D3F" w:rsidRPr="003D14DD" w:rsidRDefault="00A35D3F" w:rsidP="004D69F2">
            <w:pPr>
              <w:suppressAutoHyphens/>
              <w:snapToGrid w:val="0"/>
              <w:jc w:val="center"/>
              <w:rPr>
                <w:b/>
                <w:sz w:val="20"/>
                <w:szCs w:val="20"/>
              </w:rPr>
            </w:pPr>
          </w:p>
        </w:tc>
        <w:tc>
          <w:tcPr>
            <w:tcW w:w="1070" w:type="dxa"/>
          </w:tcPr>
          <w:p w:rsidR="00A35D3F" w:rsidRPr="003D14DD" w:rsidRDefault="00A35D3F" w:rsidP="004D69F2">
            <w:pPr>
              <w:pStyle w:val="afff7"/>
              <w:suppressAutoHyphens/>
              <w:snapToGrid w:val="0"/>
              <w:ind w:right="312"/>
              <w:jc w:val="center"/>
              <w:rPr>
                <w:b/>
                <w:sz w:val="20"/>
                <w:szCs w:val="20"/>
              </w:rPr>
            </w:pPr>
          </w:p>
        </w:tc>
        <w:tc>
          <w:tcPr>
            <w:tcW w:w="1069" w:type="dxa"/>
          </w:tcPr>
          <w:p w:rsidR="00A35D3F" w:rsidRPr="003D14DD" w:rsidRDefault="00A35D3F" w:rsidP="004D69F2">
            <w:pPr>
              <w:pStyle w:val="afff7"/>
              <w:suppressAutoHyphens/>
              <w:snapToGrid w:val="0"/>
              <w:jc w:val="center"/>
              <w:rPr>
                <w:b/>
                <w:sz w:val="20"/>
                <w:szCs w:val="20"/>
              </w:rPr>
            </w:pPr>
          </w:p>
        </w:tc>
        <w:tc>
          <w:tcPr>
            <w:tcW w:w="1070" w:type="dxa"/>
          </w:tcPr>
          <w:p w:rsidR="00A35D3F" w:rsidRPr="003D14DD" w:rsidRDefault="00A35D3F" w:rsidP="004D69F2">
            <w:pPr>
              <w:pStyle w:val="afff7"/>
              <w:suppressAutoHyphens/>
              <w:snapToGrid w:val="0"/>
              <w:jc w:val="center"/>
              <w:rPr>
                <w:b/>
                <w:i/>
                <w:sz w:val="20"/>
                <w:szCs w:val="20"/>
              </w:rPr>
            </w:pPr>
            <w:r w:rsidRPr="003D14DD">
              <w:rPr>
                <w:b/>
                <w:i/>
                <w:sz w:val="20"/>
                <w:szCs w:val="20"/>
              </w:rPr>
              <w:t>4</w:t>
            </w: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1.1</w:t>
            </w:r>
          </w:p>
        </w:tc>
        <w:tc>
          <w:tcPr>
            <w:tcW w:w="4922" w:type="dxa"/>
          </w:tcPr>
          <w:p w:rsidR="00A35D3F" w:rsidRPr="003D14DD" w:rsidRDefault="00A35D3F" w:rsidP="004D69F2">
            <w:pPr>
              <w:suppressAutoHyphens/>
              <w:snapToGrid w:val="0"/>
              <w:rPr>
                <w:sz w:val="20"/>
                <w:szCs w:val="20"/>
              </w:rPr>
            </w:pPr>
            <w:r w:rsidRPr="003D14DD">
              <w:rPr>
                <w:sz w:val="20"/>
                <w:szCs w:val="20"/>
              </w:rPr>
              <w:t>занятия лекционного типа (лекции)</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c>
          <w:tcPr>
            <w:tcW w:w="1069" w:type="dxa"/>
          </w:tcPr>
          <w:p w:rsidR="00A35D3F" w:rsidRPr="003D14DD" w:rsidRDefault="00A35D3F" w:rsidP="004D69F2">
            <w:pPr>
              <w:pStyle w:val="afff7"/>
              <w:suppressAutoHyphens/>
              <w:snapToGrid w:val="0"/>
              <w:jc w:val="center"/>
              <w:rPr>
                <w:sz w:val="20"/>
                <w:szCs w:val="20"/>
              </w:rPr>
            </w:pPr>
            <w:r w:rsidRPr="003D14DD">
              <w:rPr>
                <w:sz w:val="20"/>
                <w:szCs w:val="20"/>
              </w:rPr>
              <w:t>2</w:t>
            </w:r>
          </w:p>
        </w:tc>
        <w:tc>
          <w:tcPr>
            <w:tcW w:w="1070" w:type="dxa"/>
          </w:tcPr>
          <w:p w:rsidR="00A35D3F" w:rsidRPr="003D14DD" w:rsidRDefault="00A35D3F" w:rsidP="004D69F2">
            <w:pPr>
              <w:pStyle w:val="afff7"/>
              <w:suppressAutoHyphens/>
              <w:snapToGrid w:val="0"/>
              <w:jc w:val="center"/>
              <w:rPr>
                <w:sz w:val="20"/>
                <w:szCs w:val="20"/>
              </w:rPr>
            </w:pP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1.2</w:t>
            </w:r>
          </w:p>
        </w:tc>
        <w:tc>
          <w:tcPr>
            <w:tcW w:w="4922" w:type="dxa"/>
          </w:tcPr>
          <w:p w:rsidR="00A35D3F" w:rsidRPr="003D14DD" w:rsidRDefault="00A35D3F" w:rsidP="004D69F2">
            <w:pPr>
              <w:suppressAutoHyphens/>
              <w:snapToGrid w:val="0"/>
              <w:rPr>
                <w:sz w:val="20"/>
                <w:szCs w:val="20"/>
              </w:rPr>
            </w:pPr>
            <w:r w:rsidRPr="003D14DD">
              <w:rPr>
                <w:sz w:val="20"/>
                <w:szCs w:val="20"/>
              </w:rPr>
              <w:t xml:space="preserve">занятия семинарского типа (практические)*, </w:t>
            </w:r>
          </w:p>
          <w:p w:rsidR="00A35D3F" w:rsidRPr="003D14DD" w:rsidRDefault="00A35D3F" w:rsidP="004D69F2">
            <w:pPr>
              <w:suppressAutoHyphens/>
              <w:snapToGrid w:val="0"/>
              <w:rPr>
                <w:sz w:val="20"/>
                <w:szCs w:val="20"/>
              </w:rPr>
            </w:pPr>
            <w:r w:rsidRPr="003D14DD">
              <w:rPr>
                <w:sz w:val="20"/>
                <w:szCs w:val="20"/>
              </w:rPr>
              <w:t xml:space="preserve">в том числе: </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c>
          <w:tcPr>
            <w:tcW w:w="1069" w:type="dxa"/>
          </w:tcPr>
          <w:p w:rsidR="00A35D3F" w:rsidRPr="003D14DD" w:rsidRDefault="00A35D3F" w:rsidP="004D69F2">
            <w:pPr>
              <w:pStyle w:val="afff7"/>
              <w:suppressAutoHyphens/>
              <w:snapToGrid w:val="0"/>
              <w:jc w:val="center"/>
              <w:rPr>
                <w:sz w:val="20"/>
                <w:szCs w:val="20"/>
              </w:rPr>
            </w:pPr>
            <w:r w:rsidRPr="003D14DD">
              <w:rPr>
                <w:sz w:val="20"/>
                <w:szCs w:val="20"/>
              </w:rPr>
              <w:t>10</w:t>
            </w:r>
          </w:p>
        </w:tc>
        <w:tc>
          <w:tcPr>
            <w:tcW w:w="1070" w:type="dxa"/>
          </w:tcPr>
          <w:p w:rsidR="00A35D3F" w:rsidRPr="003D14DD" w:rsidRDefault="00A35D3F" w:rsidP="004D69F2">
            <w:pPr>
              <w:pStyle w:val="afff7"/>
              <w:suppressAutoHyphens/>
              <w:snapToGrid w:val="0"/>
              <w:jc w:val="center"/>
              <w:rPr>
                <w:sz w:val="20"/>
                <w:szCs w:val="20"/>
              </w:rPr>
            </w:pPr>
          </w:p>
        </w:tc>
      </w:tr>
      <w:tr w:rsidR="00A35D3F" w:rsidRPr="003D14DD" w:rsidTr="004D69F2">
        <w:tc>
          <w:tcPr>
            <w:tcW w:w="766" w:type="dxa"/>
            <w:vMerge w:val="restart"/>
          </w:tcPr>
          <w:p w:rsidR="00A35D3F" w:rsidRPr="003D14DD" w:rsidRDefault="00A35D3F" w:rsidP="004D69F2">
            <w:pPr>
              <w:suppressAutoHyphens/>
              <w:snapToGrid w:val="0"/>
              <w:rPr>
                <w:sz w:val="20"/>
                <w:szCs w:val="20"/>
              </w:rPr>
            </w:pPr>
            <w:r w:rsidRPr="003D14DD">
              <w:rPr>
                <w:sz w:val="20"/>
                <w:szCs w:val="20"/>
              </w:rPr>
              <w:t>1.2.1</w:t>
            </w:r>
          </w:p>
        </w:tc>
        <w:tc>
          <w:tcPr>
            <w:tcW w:w="4922" w:type="dxa"/>
          </w:tcPr>
          <w:p w:rsidR="00A35D3F" w:rsidRPr="003D14DD" w:rsidRDefault="00A35D3F" w:rsidP="004D69F2">
            <w:pPr>
              <w:suppressAutoHyphens/>
              <w:snapToGrid w:val="0"/>
              <w:rPr>
                <w:sz w:val="20"/>
                <w:szCs w:val="20"/>
              </w:rPr>
            </w:pPr>
            <w:r w:rsidRPr="003D14DD">
              <w:rPr>
                <w:sz w:val="20"/>
                <w:szCs w:val="20"/>
              </w:rPr>
              <w:t xml:space="preserve">семинар-дискуссия, </w:t>
            </w:r>
          </w:p>
          <w:p w:rsidR="00A35D3F" w:rsidRPr="003D14DD" w:rsidRDefault="00A35D3F" w:rsidP="004D69F2">
            <w:pPr>
              <w:suppressAutoHyphens/>
              <w:snapToGrid w:val="0"/>
              <w:rPr>
                <w:sz w:val="20"/>
                <w:szCs w:val="20"/>
              </w:rPr>
            </w:pPr>
            <w:r w:rsidRPr="003D14DD">
              <w:rPr>
                <w:sz w:val="20"/>
                <w:szCs w:val="20"/>
              </w:rPr>
              <w:t>практические занятия</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c>
          <w:tcPr>
            <w:tcW w:w="1069" w:type="dxa"/>
          </w:tcPr>
          <w:p w:rsidR="00A35D3F" w:rsidRPr="003D14DD" w:rsidRDefault="00A35D3F" w:rsidP="004D69F2">
            <w:pPr>
              <w:pStyle w:val="afff7"/>
              <w:suppressAutoHyphens/>
              <w:snapToGrid w:val="0"/>
              <w:jc w:val="center"/>
              <w:rPr>
                <w:sz w:val="20"/>
                <w:szCs w:val="20"/>
              </w:rPr>
            </w:pPr>
          </w:p>
          <w:p w:rsidR="00A35D3F" w:rsidRPr="003D14DD" w:rsidRDefault="00A35D3F" w:rsidP="004D69F2">
            <w:pPr>
              <w:pStyle w:val="afff7"/>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r w:rsidRPr="003D14DD">
              <w:rPr>
                <w:sz w:val="20"/>
                <w:szCs w:val="20"/>
              </w:rPr>
              <w:t>0</w:t>
            </w:r>
          </w:p>
          <w:p w:rsidR="00A35D3F" w:rsidRPr="003D14DD" w:rsidRDefault="00A35D3F" w:rsidP="004D69F2">
            <w:pPr>
              <w:pStyle w:val="afff7"/>
              <w:suppressAutoHyphens/>
              <w:snapToGrid w:val="0"/>
              <w:jc w:val="center"/>
              <w:rPr>
                <w:sz w:val="20"/>
                <w:szCs w:val="20"/>
              </w:rPr>
            </w:pPr>
            <w:r w:rsidRPr="003D14DD">
              <w:rPr>
                <w:sz w:val="20"/>
                <w:szCs w:val="20"/>
              </w:rPr>
              <w:t>10</w:t>
            </w:r>
          </w:p>
        </w:tc>
      </w:tr>
      <w:tr w:rsidR="00A35D3F" w:rsidRPr="003D14DD" w:rsidTr="004D69F2">
        <w:tc>
          <w:tcPr>
            <w:tcW w:w="766" w:type="dxa"/>
            <w:vMerge/>
          </w:tcPr>
          <w:p w:rsidR="00A35D3F" w:rsidRPr="003D14DD" w:rsidRDefault="00A35D3F" w:rsidP="004D69F2">
            <w:pPr>
              <w:suppressAutoHyphens/>
              <w:snapToGrid w:val="0"/>
              <w:rPr>
                <w:sz w:val="20"/>
                <w:szCs w:val="20"/>
              </w:rPr>
            </w:pPr>
          </w:p>
        </w:tc>
        <w:tc>
          <w:tcPr>
            <w:tcW w:w="4922" w:type="dxa"/>
          </w:tcPr>
          <w:p w:rsidR="00A35D3F" w:rsidRPr="003D14DD" w:rsidRDefault="00A35D3F" w:rsidP="004D69F2">
            <w:pPr>
              <w:suppressAutoHyphens/>
              <w:snapToGrid w:val="0"/>
              <w:rPr>
                <w:i/>
                <w:sz w:val="20"/>
                <w:szCs w:val="20"/>
              </w:rPr>
            </w:pPr>
            <w:r w:rsidRPr="003D14DD">
              <w:rPr>
                <w:i/>
                <w:sz w:val="20"/>
                <w:szCs w:val="20"/>
              </w:rPr>
              <w:t>в форме практической подготовки</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c>
          <w:tcPr>
            <w:tcW w:w="1069" w:type="dxa"/>
          </w:tcPr>
          <w:p w:rsidR="00A35D3F" w:rsidRPr="003D14DD" w:rsidRDefault="00A35D3F" w:rsidP="004D69F2">
            <w:pPr>
              <w:pStyle w:val="afff7"/>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i/>
                <w:sz w:val="20"/>
                <w:szCs w:val="20"/>
              </w:rPr>
            </w:pPr>
            <w:r w:rsidRPr="003D14DD">
              <w:rPr>
                <w:i/>
                <w:sz w:val="20"/>
                <w:szCs w:val="20"/>
              </w:rPr>
              <w:t>4</w:t>
            </w: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1.2.2</w:t>
            </w:r>
          </w:p>
        </w:tc>
        <w:tc>
          <w:tcPr>
            <w:tcW w:w="4922" w:type="dxa"/>
          </w:tcPr>
          <w:p w:rsidR="00A35D3F" w:rsidRPr="003D14DD" w:rsidRDefault="00A35D3F"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c>
          <w:tcPr>
            <w:tcW w:w="1069" w:type="dxa"/>
          </w:tcPr>
          <w:p w:rsidR="00A35D3F" w:rsidRPr="003D14DD" w:rsidRDefault="00A35D3F" w:rsidP="004D69F2">
            <w:pPr>
              <w:pStyle w:val="afff7"/>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1.2.3</w:t>
            </w:r>
          </w:p>
        </w:tc>
        <w:tc>
          <w:tcPr>
            <w:tcW w:w="4922" w:type="dxa"/>
          </w:tcPr>
          <w:p w:rsidR="00A35D3F" w:rsidRPr="003D14DD" w:rsidRDefault="00A35D3F"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A35D3F" w:rsidRPr="003D14DD" w:rsidRDefault="00A35D3F" w:rsidP="004D69F2">
            <w:pPr>
              <w:pStyle w:val="afff7"/>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1.3</w:t>
            </w:r>
          </w:p>
        </w:tc>
        <w:tc>
          <w:tcPr>
            <w:tcW w:w="4922" w:type="dxa"/>
          </w:tcPr>
          <w:p w:rsidR="00A35D3F" w:rsidRPr="003D14DD" w:rsidRDefault="00A35D3F"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A35D3F" w:rsidRPr="003D14DD" w:rsidRDefault="00A35D3F" w:rsidP="004D69F2">
            <w:pPr>
              <w:pStyle w:val="afff7"/>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p>
        </w:tc>
        <w:tc>
          <w:tcPr>
            <w:tcW w:w="1069" w:type="dxa"/>
          </w:tcPr>
          <w:p w:rsidR="00A35D3F" w:rsidRPr="003D14DD" w:rsidRDefault="00A35D3F" w:rsidP="004D69F2">
            <w:pPr>
              <w:suppressAutoHyphens/>
              <w:snapToGrid w:val="0"/>
              <w:jc w:val="center"/>
              <w:rPr>
                <w:sz w:val="20"/>
                <w:szCs w:val="20"/>
              </w:rPr>
            </w:pPr>
            <w:r w:rsidRPr="003D14DD">
              <w:rPr>
                <w:sz w:val="20"/>
                <w:szCs w:val="20"/>
              </w:rPr>
              <w:t>2,2</w:t>
            </w:r>
          </w:p>
        </w:tc>
        <w:tc>
          <w:tcPr>
            <w:tcW w:w="1070" w:type="dxa"/>
          </w:tcPr>
          <w:p w:rsidR="00A35D3F" w:rsidRPr="003D14DD" w:rsidRDefault="00A35D3F" w:rsidP="004D69F2">
            <w:pPr>
              <w:suppressAutoHyphens/>
              <w:snapToGrid w:val="0"/>
              <w:jc w:val="center"/>
              <w:rPr>
                <w:sz w:val="20"/>
                <w:szCs w:val="20"/>
              </w:rPr>
            </w:pP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1.3.1</w:t>
            </w:r>
          </w:p>
        </w:tc>
        <w:tc>
          <w:tcPr>
            <w:tcW w:w="4922" w:type="dxa"/>
          </w:tcPr>
          <w:p w:rsidR="00A35D3F" w:rsidRPr="003D14DD" w:rsidRDefault="00A35D3F" w:rsidP="004D69F2">
            <w:pPr>
              <w:suppressAutoHyphens/>
              <w:snapToGrid w:val="0"/>
              <w:rPr>
                <w:sz w:val="20"/>
                <w:szCs w:val="20"/>
              </w:rPr>
            </w:pPr>
            <w:r w:rsidRPr="003D14DD">
              <w:rPr>
                <w:sz w:val="20"/>
                <w:szCs w:val="20"/>
              </w:rPr>
              <w:t xml:space="preserve">консультации групповые </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r w:rsidRPr="003D14DD">
              <w:rPr>
                <w:sz w:val="20"/>
                <w:szCs w:val="20"/>
              </w:rPr>
              <w:t>2</w:t>
            </w: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1.3.2</w:t>
            </w:r>
          </w:p>
        </w:tc>
        <w:tc>
          <w:tcPr>
            <w:tcW w:w="4922" w:type="dxa"/>
          </w:tcPr>
          <w:p w:rsidR="00A35D3F" w:rsidRPr="003D14DD" w:rsidRDefault="00A35D3F"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r w:rsidRPr="003D14DD">
              <w:rPr>
                <w:sz w:val="20"/>
                <w:szCs w:val="20"/>
              </w:rPr>
              <w:t>0,2</w:t>
            </w: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b/>
                <w:sz w:val="20"/>
                <w:szCs w:val="20"/>
              </w:rPr>
              <w:t>2</w:t>
            </w:r>
          </w:p>
        </w:tc>
        <w:tc>
          <w:tcPr>
            <w:tcW w:w="4922" w:type="dxa"/>
          </w:tcPr>
          <w:p w:rsidR="00A35D3F" w:rsidRPr="003D14DD" w:rsidRDefault="00A35D3F" w:rsidP="004D69F2">
            <w:pPr>
              <w:suppressAutoHyphens/>
              <w:snapToGrid w:val="0"/>
              <w:rPr>
                <w:sz w:val="20"/>
                <w:szCs w:val="20"/>
              </w:rPr>
            </w:pPr>
            <w:r w:rsidRPr="003D14DD">
              <w:rPr>
                <w:b/>
                <w:sz w:val="20"/>
                <w:szCs w:val="20"/>
              </w:rPr>
              <w:t>Самостоятельная работа (всего)</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p>
        </w:tc>
        <w:tc>
          <w:tcPr>
            <w:tcW w:w="1069" w:type="dxa"/>
          </w:tcPr>
          <w:p w:rsidR="00A35D3F" w:rsidRPr="003D14DD" w:rsidRDefault="00A35D3F" w:rsidP="004D69F2">
            <w:pPr>
              <w:suppressAutoHyphens/>
              <w:snapToGrid w:val="0"/>
              <w:jc w:val="center"/>
              <w:rPr>
                <w:sz w:val="20"/>
                <w:szCs w:val="20"/>
              </w:rPr>
            </w:pPr>
            <w:r w:rsidRPr="003D14DD">
              <w:rPr>
                <w:b/>
                <w:sz w:val="20"/>
                <w:szCs w:val="20"/>
              </w:rPr>
              <w:t>87</w:t>
            </w:r>
          </w:p>
        </w:tc>
        <w:tc>
          <w:tcPr>
            <w:tcW w:w="1070" w:type="dxa"/>
          </w:tcPr>
          <w:p w:rsidR="00A35D3F" w:rsidRPr="003D14DD" w:rsidRDefault="00A35D3F" w:rsidP="004D69F2">
            <w:pPr>
              <w:suppressAutoHyphens/>
              <w:snapToGrid w:val="0"/>
              <w:jc w:val="center"/>
              <w:rPr>
                <w:sz w:val="20"/>
                <w:szCs w:val="20"/>
              </w:rPr>
            </w:pPr>
          </w:p>
        </w:tc>
      </w:tr>
      <w:tr w:rsidR="00A35D3F" w:rsidRPr="003D14DD" w:rsidTr="004D69F2">
        <w:tc>
          <w:tcPr>
            <w:tcW w:w="766" w:type="dxa"/>
          </w:tcPr>
          <w:p w:rsidR="00A35D3F" w:rsidRPr="003D14DD" w:rsidRDefault="00A35D3F" w:rsidP="004D69F2">
            <w:pPr>
              <w:tabs>
                <w:tab w:val="center" w:pos="4677"/>
                <w:tab w:val="right" w:pos="9355"/>
              </w:tabs>
              <w:suppressAutoHyphens/>
              <w:rPr>
                <w:b/>
                <w:sz w:val="20"/>
                <w:szCs w:val="20"/>
              </w:rPr>
            </w:pPr>
            <w:r w:rsidRPr="003D14DD">
              <w:rPr>
                <w:sz w:val="20"/>
                <w:szCs w:val="20"/>
              </w:rPr>
              <w:t>2.1</w:t>
            </w:r>
          </w:p>
        </w:tc>
        <w:tc>
          <w:tcPr>
            <w:tcW w:w="4922" w:type="dxa"/>
          </w:tcPr>
          <w:p w:rsidR="00A35D3F" w:rsidRPr="003D14DD" w:rsidRDefault="00A35D3F"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35D3F" w:rsidRPr="003D14DD" w:rsidRDefault="00A35D3F" w:rsidP="004D69F2">
            <w:pPr>
              <w:suppressAutoHyphens/>
              <w:snapToGrid w:val="0"/>
              <w:jc w:val="center"/>
              <w:rPr>
                <w:b/>
                <w:sz w:val="20"/>
                <w:szCs w:val="20"/>
              </w:rPr>
            </w:pPr>
          </w:p>
        </w:tc>
        <w:tc>
          <w:tcPr>
            <w:tcW w:w="1070" w:type="dxa"/>
          </w:tcPr>
          <w:p w:rsidR="00A35D3F" w:rsidRPr="003D14DD" w:rsidRDefault="00A35D3F" w:rsidP="004D69F2">
            <w:pPr>
              <w:pStyle w:val="afff7"/>
              <w:suppressAutoHyphens/>
              <w:snapToGrid w:val="0"/>
              <w:jc w:val="center"/>
              <w:rPr>
                <w:b/>
                <w:sz w:val="20"/>
                <w:szCs w:val="20"/>
              </w:rPr>
            </w:pPr>
          </w:p>
        </w:tc>
        <w:tc>
          <w:tcPr>
            <w:tcW w:w="1069" w:type="dxa"/>
          </w:tcPr>
          <w:p w:rsidR="00A35D3F" w:rsidRPr="003D14DD" w:rsidRDefault="00A35D3F" w:rsidP="004D69F2">
            <w:pPr>
              <w:pStyle w:val="afff7"/>
              <w:suppressAutoHyphens/>
              <w:snapToGrid w:val="0"/>
              <w:jc w:val="center"/>
              <w:rPr>
                <w:sz w:val="20"/>
                <w:szCs w:val="20"/>
              </w:rPr>
            </w:pPr>
          </w:p>
          <w:p w:rsidR="00A35D3F" w:rsidRPr="003D14DD" w:rsidRDefault="00A35D3F" w:rsidP="004D69F2">
            <w:pPr>
              <w:pStyle w:val="afff7"/>
              <w:suppressAutoHyphens/>
              <w:snapToGrid w:val="0"/>
              <w:jc w:val="center"/>
              <w:rPr>
                <w:sz w:val="20"/>
                <w:szCs w:val="20"/>
              </w:rPr>
            </w:pPr>
          </w:p>
          <w:p w:rsidR="00A35D3F" w:rsidRPr="003D14DD" w:rsidRDefault="00A35D3F" w:rsidP="004D69F2">
            <w:pPr>
              <w:pStyle w:val="afff7"/>
              <w:suppressAutoHyphens/>
              <w:snapToGrid w:val="0"/>
              <w:jc w:val="center"/>
              <w:rPr>
                <w:b/>
                <w:sz w:val="20"/>
                <w:szCs w:val="20"/>
              </w:rPr>
            </w:pPr>
            <w:r w:rsidRPr="003D14DD">
              <w:rPr>
                <w:sz w:val="20"/>
                <w:szCs w:val="20"/>
              </w:rPr>
              <w:t>87</w:t>
            </w:r>
          </w:p>
        </w:tc>
        <w:tc>
          <w:tcPr>
            <w:tcW w:w="1070" w:type="dxa"/>
          </w:tcPr>
          <w:p w:rsidR="00A35D3F" w:rsidRPr="003D14DD" w:rsidRDefault="00A35D3F" w:rsidP="004D69F2">
            <w:pPr>
              <w:pStyle w:val="afff7"/>
              <w:suppressAutoHyphens/>
              <w:snapToGrid w:val="0"/>
              <w:jc w:val="center"/>
              <w:rPr>
                <w:b/>
                <w:sz w:val="20"/>
                <w:szCs w:val="20"/>
              </w:rPr>
            </w:pPr>
          </w:p>
        </w:tc>
      </w:tr>
      <w:tr w:rsidR="00A35D3F" w:rsidRPr="003D14DD" w:rsidTr="004D69F2">
        <w:tc>
          <w:tcPr>
            <w:tcW w:w="766" w:type="dxa"/>
          </w:tcPr>
          <w:p w:rsidR="00A35D3F" w:rsidRPr="003D14DD" w:rsidRDefault="00A35D3F" w:rsidP="004D69F2">
            <w:pPr>
              <w:suppressAutoHyphens/>
              <w:rPr>
                <w:sz w:val="20"/>
                <w:szCs w:val="20"/>
              </w:rPr>
            </w:pPr>
            <w:r w:rsidRPr="003D14DD">
              <w:rPr>
                <w:sz w:val="20"/>
                <w:szCs w:val="20"/>
              </w:rPr>
              <w:t>2.2</w:t>
            </w:r>
          </w:p>
        </w:tc>
        <w:tc>
          <w:tcPr>
            <w:tcW w:w="4922" w:type="dxa"/>
          </w:tcPr>
          <w:p w:rsidR="00A35D3F" w:rsidRPr="003D14DD" w:rsidRDefault="00A35D3F"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c>
          <w:tcPr>
            <w:tcW w:w="1069" w:type="dxa"/>
          </w:tcPr>
          <w:p w:rsidR="00A35D3F" w:rsidRPr="003D14DD" w:rsidRDefault="00A35D3F" w:rsidP="004D69F2">
            <w:pPr>
              <w:pStyle w:val="afff7"/>
              <w:suppressAutoHyphens/>
              <w:snapToGrid w:val="0"/>
              <w:jc w:val="center"/>
              <w:rPr>
                <w:sz w:val="20"/>
                <w:szCs w:val="20"/>
              </w:rPr>
            </w:pPr>
            <w:r w:rsidRPr="003D14DD">
              <w:rPr>
                <w:b/>
                <w:sz w:val="20"/>
                <w:szCs w:val="20"/>
              </w:rPr>
              <w:t>6,8</w:t>
            </w:r>
          </w:p>
        </w:tc>
        <w:tc>
          <w:tcPr>
            <w:tcW w:w="1070" w:type="dxa"/>
          </w:tcPr>
          <w:p w:rsidR="00A35D3F" w:rsidRPr="003D14DD" w:rsidRDefault="00A35D3F" w:rsidP="004D69F2">
            <w:pPr>
              <w:pStyle w:val="afff7"/>
              <w:suppressAutoHyphens/>
              <w:snapToGrid w:val="0"/>
              <w:jc w:val="center"/>
              <w:rPr>
                <w:b/>
                <w:sz w:val="20"/>
                <w:szCs w:val="20"/>
              </w:rPr>
            </w:pPr>
          </w:p>
        </w:tc>
      </w:tr>
      <w:tr w:rsidR="00A35D3F" w:rsidRPr="003D14DD" w:rsidTr="004D69F2">
        <w:trPr>
          <w:trHeight w:val="249"/>
        </w:trPr>
        <w:tc>
          <w:tcPr>
            <w:tcW w:w="766" w:type="dxa"/>
            <w:vMerge w:val="restart"/>
          </w:tcPr>
          <w:p w:rsidR="00A35D3F" w:rsidRPr="003D14DD" w:rsidRDefault="00A35D3F" w:rsidP="004D69F2">
            <w:pPr>
              <w:suppressAutoHyphens/>
              <w:snapToGrid w:val="0"/>
              <w:rPr>
                <w:b/>
                <w:sz w:val="20"/>
                <w:szCs w:val="20"/>
              </w:rPr>
            </w:pPr>
            <w:r w:rsidRPr="003D14DD">
              <w:rPr>
                <w:b/>
                <w:sz w:val="20"/>
                <w:szCs w:val="20"/>
              </w:rPr>
              <w:t>3</w:t>
            </w:r>
          </w:p>
        </w:tc>
        <w:tc>
          <w:tcPr>
            <w:tcW w:w="4922" w:type="dxa"/>
            <w:vMerge w:val="restart"/>
          </w:tcPr>
          <w:p w:rsidR="00A35D3F" w:rsidRPr="003D14DD" w:rsidRDefault="00A35D3F"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A35D3F" w:rsidRPr="003D14DD" w:rsidRDefault="00A35D3F"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A35D3F" w:rsidRPr="003D14DD" w:rsidRDefault="00A35D3F" w:rsidP="004D69F2">
            <w:pPr>
              <w:suppressAutoHyphens/>
              <w:rPr>
                <w:sz w:val="20"/>
                <w:szCs w:val="20"/>
              </w:rPr>
            </w:pPr>
            <w:r w:rsidRPr="003D14DD">
              <w:rPr>
                <w:sz w:val="20"/>
                <w:szCs w:val="20"/>
              </w:rPr>
              <w:lastRenderedPageBreak/>
              <w:t>форма промежуточной аттестации</w:t>
            </w:r>
          </w:p>
        </w:tc>
        <w:tc>
          <w:tcPr>
            <w:tcW w:w="1069" w:type="dxa"/>
          </w:tcPr>
          <w:p w:rsidR="00A35D3F" w:rsidRPr="003D14DD" w:rsidRDefault="00A35D3F" w:rsidP="004D69F2">
            <w:pPr>
              <w:suppressAutoHyphens/>
              <w:snapToGrid w:val="0"/>
              <w:jc w:val="center"/>
              <w:rPr>
                <w:b/>
                <w:sz w:val="20"/>
                <w:szCs w:val="20"/>
              </w:rPr>
            </w:pPr>
          </w:p>
        </w:tc>
        <w:tc>
          <w:tcPr>
            <w:tcW w:w="1070" w:type="dxa"/>
          </w:tcPr>
          <w:p w:rsidR="00A35D3F" w:rsidRPr="003D14DD" w:rsidRDefault="00A35D3F" w:rsidP="004D69F2">
            <w:pPr>
              <w:pStyle w:val="afff7"/>
              <w:suppressAutoHyphens/>
              <w:snapToGrid w:val="0"/>
              <w:jc w:val="center"/>
              <w:rPr>
                <w:b/>
                <w:sz w:val="20"/>
                <w:szCs w:val="20"/>
              </w:rPr>
            </w:pPr>
          </w:p>
        </w:tc>
        <w:tc>
          <w:tcPr>
            <w:tcW w:w="1069" w:type="dxa"/>
          </w:tcPr>
          <w:p w:rsidR="00A35D3F" w:rsidRPr="003D14DD" w:rsidRDefault="00A35D3F" w:rsidP="004D69F2">
            <w:pPr>
              <w:suppressAutoHyphens/>
              <w:snapToGrid w:val="0"/>
              <w:jc w:val="center"/>
              <w:rPr>
                <w:b/>
                <w:sz w:val="20"/>
                <w:szCs w:val="20"/>
              </w:rPr>
            </w:pPr>
            <w:r w:rsidRPr="003D14DD">
              <w:rPr>
                <w:b/>
                <w:sz w:val="20"/>
                <w:szCs w:val="20"/>
              </w:rPr>
              <w:t>108</w:t>
            </w:r>
          </w:p>
        </w:tc>
        <w:tc>
          <w:tcPr>
            <w:tcW w:w="1070" w:type="dxa"/>
          </w:tcPr>
          <w:p w:rsidR="00A35D3F" w:rsidRPr="003D14DD" w:rsidRDefault="00A35D3F" w:rsidP="004D69F2">
            <w:pPr>
              <w:pStyle w:val="afff7"/>
              <w:suppressAutoHyphens/>
              <w:snapToGrid w:val="0"/>
              <w:jc w:val="center"/>
              <w:rPr>
                <w:b/>
                <w:sz w:val="20"/>
                <w:szCs w:val="20"/>
              </w:rPr>
            </w:pPr>
          </w:p>
        </w:tc>
      </w:tr>
      <w:tr w:rsidR="00A35D3F" w:rsidRPr="003D14DD" w:rsidTr="004D69F2">
        <w:tc>
          <w:tcPr>
            <w:tcW w:w="766" w:type="dxa"/>
            <w:vMerge/>
          </w:tcPr>
          <w:p w:rsidR="00A35D3F" w:rsidRPr="003D14DD" w:rsidRDefault="00A35D3F" w:rsidP="004D69F2">
            <w:pPr>
              <w:suppressAutoHyphens/>
              <w:snapToGrid w:val="0"/>
              <w:rPr>
                <w:b/>
                <w:sz w:val="20"/>
                <w:szCs w:val="20"/>
              </w:rPr>
            </w:pPr>
          </w:p>
        </w:tc>
        <w:tc>
          <w:tcPr>
            <w:tcW w:w="4922" w:type="dxa"/>
            <w:vMerge/>
            <w:vAlign w:val="center"/>
          </w:tcPr>
          <w:p w:rsidR="00A35D3F" w:rsidRPr="003D14DD" w:rsidRDefault="00A35D3F" w:rsidP="004D69F2">
            <w:pPr>
              <w:suppressAutoHyphens/>
              <w:rPr>
                <w:sz w:val="20"/>
                <w:szCs w:val="20"/>
              </w:rPr>
            </w:pPr>
          </w:p>
        </w:tc>
        <w:tc>
          <w:tcPr>
            <w:tcW w:w="1069" w:type="dxa"/>
          </w:tcPr>
          <w:p w:rsidR="00A35D3F" w:rsidRPr="003D14DD" w:rsidRDefault="00A35D3F" w:rsidP="004D69F2">
            <w:pPr>
              <w:suppressAutoHyphens/>
              <w:snapToGrid w:val="0"/>
              <w:jc w:val="center"/>
              <w:rPr>
                <w:b/>
                <w:sz w:val="20"/>
                <w:szCs w:val="20"/>
              </w:rPr>
            </w:pPr>
          </w:p>
        </w:tc>
        <w:tc>
          <w:tcPr>
            <w:tcW w:w="1070" w:type="dxa"/>
          </w:tcPr>
          <w:p w:rsidR="00A35D3F" w:rsidRPr="003D14DD" w:rsidRDefault="00A35D3F" w:rsidP="004D69F2">
            <w:pPr>
              <w:pStyle w:val="afff7"/>
              <w:suppressAutoHyphens/>
              <w:snapToGrid w:val="0"/>
              <w:jc w:val="center"/>
              <w:rPr>
                <w:b/>
                <w:sz w:val="20"/>
                <w:szCs w:val="20"/>
              </w:rPr>
            </w:pPr>
          </w:p>
        </w:tc>
        <w:tc>
          <w:tcPr>
            <w:tcW w:w="1069" w:type="dxa"/>
          </w:tcPr>
          <w:p w:rsidR="00A35D3F" w:rsidRPr="003D14DD" w:rsidRDefault="00A35D3F" w:rsidP="004D69F2">
            <w:pPr>
              <w:suppressAutoHyphens/>
              <w:snapToGrid w:val="0"/>
              <w:jc w:val="center"/>
              <w:rPr>
                <w:b/>
                <w:sz w:val="20"/>
                <w:szCs w:val="20"/>
              </w:rPr>
            </w:pPr>
            <w:r w:rsidRPr="003D14DD">
              <w:rPr>
                <w:sz w:val="20"/>
                <w:szCs w:val="20"/>
              </w:rPr>
              <w:t>3</w:t>
            </w:r>
          </w:p>
        </w:tc>
        <w:tc>
          <w:tcPr>
            <w:tcW w:w="1070" w:type="dxa"/>
          </w:tcPr>
          <w:p w:rsidR="00A35D3F" w:rsidRPr="003D14DD" w:rsidRDefault="00A35D3F" w:rsidP="004D69F2">
            <w:pPr>
              <w:pStyle w:val="afff7"/>
              <w:suppressAutoHyphens/>
              <w:snapToGrid w:val="0"/>
              <w:jc w:val="center"/>
              <w:rPr>
                <w:b/>
                <w:sz w:val="20"/>
                <w:szCs w:val="20"/>
              </w:rPr>
            </w:pPr>
          </w:p>
        </w:tc>
      </w:tr>
      <w:tr w:rsidR="00A35D3F" w:rsidRPr="003D14DD" w:rsidTr="004D69F2">
        <w:tc>
          <w:tcPr>
            <w:tcW w:w="766" w:type="dxa"/>
            <w:vMerge/>
          </w:tcPr>
          <w:p w:rsidR="00A35D3F" w:rsidRPr="003D14DD" w:rsidRDefault="00A35D3F" w:rsidP="004D69F2">
            <w:pPr>
              <w:suppressAutoHyphens/>
              <w:snapToGrid w:val="0"/>
              <w:rPr>
                <w:b/>
                <w:sz w:val="20"/>
                <w:szCs w:val="20"/>
              </w:rPr>
            </w:pPr>
          </w:p>
        </w:tc>
        <w:tc>
          <w:tcPr>
            <w:tcW w:w="4922" w:type="dxa"/>
            <w:vMerge/>
            <w:vAlign w:val="center"/>
          </w:tcPr>
          <w:p w:rsidR="00A35D3F" w:rsidRPr="003D14DD" w:rsidRDefault="00A35D3F" w:rsidP="004D69F2">
            <w:pPr>
              <w:rPr>
                <w:sz w:val="20"/>
                <w:szCs w:val="20"/>
              </w:rPr>
            </w:pPr>
          </w:p>
        </w:tc>
        <w:tc>
          <w:tcPr>
            <w:tcW w:w="4278" w:type="dxa"/>
            <w:gridSpan w:val="4"/>
          </w:tcPr>
          <w:p w:rsidR="00A35D3F" w:rsidRPr="003D14DD" w:rsidRDefault="00A35D3F" w:rsidP="004D69F2">
            <w:pPr>
              <w:pStyle w:val="afff7"/>
              <w:suppressAutoHyphens/>
              <w:snapToGrid w:val="0"/>
              <w:jc w:val="center"/>
              <w:rPr>
                <w:sz w:val="20"/>
                <w:szCs w:val="20"/>
              </w:rPr>
            </w:pPr>
            <w:r w:rsidRPr="003D14DD">
              <w:rPr>
                <w:sz w:val="20"/>
                <w:szCs w:val="20"/>
              </w:rPr>
              <w:t>экзамен</w:t>
            </w:r>
          </w:p>
        </w:tc>
      </w:tr>
    </w:tbl>
    <w:p w:rsidR="00A35D3F" w:rsidRPr="003D14DD" w:rsidRDefault="00A35D3F" w:rsidP="00A35D3F">
      <w:pPr>
        <w:suppressAutoHyphens/>
        <w:ind w:firstLine="709"/>
        <w:jc w:val="both"/>
        <w:rPr>
          <w:b/>
          <w:sz w:val="20"/>
          <w:szCs w:val="20"/>
        </w:rPr>
      </w:pPr>
    </w:p>
    <w:p w:rsidR="00A35D3F" w:rsidRPr="003D14DD" w:rsidRDefault="00A35D3F" w:rsidP="00A35D3F">
      <w:pPr>
        <w:rPr>
          <w:sz w:val="20"/>
          <w:szCs w:val="20"/>
        </w:rPr>
      </w:pPr>
      <w:r w:rsidRPr="003D14DD">
        <w:rPr>
          <w:sz w:val="20"/>
          <w:szCs w:val="20"/>
        </w:rPr>
        <w:t>*</w:t>
      </w:r>
    </w:p>
    <w:p w:rsidR="00A35D3F" w:rsidRPr="003D14DD" w:rsidRDefault="00A35D3F" w:rsidP="00A35D3F">
      <w:pPr>
        <w:rPr>
          <w:sz w:val="20"/>
          <w:szCs w:val="20"/>
        </w:rPr>
      </w:pPr>
      <w:r w:rsidRPr="003D14DD">
        <w:rPr>
          <w:sz w:val="20"/>
          <w:szCs w:val="20"/>
        </w:rPr>
        <w:t>Семинар – семинар-дискуссия</w:t>
      </w:r>
    </w:p>
    <w:p w:rsidR="00A35D3F" w:rsidRPr="003D14DD" w:rsidRDefault="00A35D3F" w:rsidP="00A35D3F">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35D3F" w:rsidRPr="003D14DD" w:rsidRDefault="00A35D3F" w:rsidP="00A35D3F">
      <w:pPr>
        <w:rPr>
          <w:sz w:val="20"/>
          <w:szCs w:val="20"/>
        </w:rPr>
      </w:pPr>
      <w:r w:rsidRPr="003D14DD">
        <w:rPr>
          <w:sz w:val="20"/>
          <w:szCs w:val="20"/>
        </w:rPr>
        <w:t xml:space="preserve">ТТ - практическое занятие - тест-тренинг </w:t>
      </w:r>
    </w:p>
    <w:p w:rsidR="00A35D3F" w:rsidRPr="003D14DD" w:rsidRDefault="00A35D3F" w:rsidP="00A35D3F">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A35D3F" w:rsidRPr="003D14DD" w:rsidRDefault="00A35D3F" w:rsidP="00A35D3F">
      <w:pPr>
        <w:rPr>
          <w:sz w:val="20"/>
          <w:szCs w:val="20"/>
        </w:rPr>
      </w:pPr>
      <w:r w:rsidRPr="003D14DD">
        <w:rPr>
          <w:sz w:val="20"/>
          <w:szCs w:val="20"/>
        </w:rPr>
        <w:t>ЛС - практическое занятие - логическая схема</w:t>
      </w:r>
    </w:p>
    <w:p w:rsidR="00A35D3F" w:rsidRPr="003D14DD" w:rsidRDefault="00A35D3F" w:rsidP="00A35D3F">
      <w:pPr>
        <w:rPr>
          <w:sz w:val="20"/>
          <w:szCs w:val="20"/>
        </w:rPr>
      </w:pPr>
      <w:r w:rsidRPr="003D14DD">
        <w:rPr>
          <w:sz w:val="20"/>
          <w:szCs w:val="20"/>
        </w:rPr>
        <w:t>УД - семинар-обсуждение устного доклада</w:t>
      </w:r>
    </w:p>
    <w:p w:rsidR="00A35D3F" w:rsidRPr="003D14DD" w:rsidRDefault="00A35D3F" w:rsidP="00A35D3F">
      <w:pPr>
        <w:rPr>
          <w:sz w:val="20"/>
          <w:szCs w:val="20"/>
        </w:rPr>
      </w:pPr>
      <w:r w:rsidRPr="003D14DD">
        <w:rPr>
          <w:sz w:val="20"/>
          <w:szCs w:val="20"/>
        </w:rPr>
        <w:t xml:space="preserve">РФ – семинар-обсуждение реферата </w:t>
      </w:r>
    </w:p>
    <w:p w:rsidR="00A35D3F" w:rsidRPr="003D14DD" w:rsidRDefault="00A35D3F" w:rsidP="00A35D3F">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A35D3F" w:rsidRPr="003D14DD" w:rsidRDefault="00A35D3F" w:rsidP="00A35D3F">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A35D3F" w:rsidRPr="003D14DD" w:rsidRDefault="00A35D3F" w:rsidP="00A35D3F">
      <w:pPr>
        <w:rPr>
          <w:sz w:val="20"/>
          <w:szCs w:val="20"/>
        </w:rPr>
      </w:pPr>
      <w:r w:rsidRPr="003D14DD">
        <w:rPr>
          <w:sz w:val="20"/>
          <w:szCs w:val="20"/>
        </w:rPr>
        <w:t xml:space="preserve">УЭ - семинар-обсуждение устного эссе </w:t>
      </w:r>
    </w:p>
    <w:p w:rsidR="00A35D3F" w:rsidRPr="003D14DD" w:rsidRDefault="00A35D3F" w:rsidP="00A35D3F">
      <w:pPr>
        <w:rPr>
          <w:sz w:val="20"/>
          <w:szCs w:val="20"/>
        </w:rPr>
      </w:pPr>
      <w:r w:rsidRPr="003D14DD">
        <w:rPr>
          <w:sz w:val="20"/>
          <w:szCs w:val="20"/>
        </w:rPr>
        <w:t xml:space="preserve">АЛТ - практическое занятие - алгоритмический тренинг  </w:t>
      </w:r>
    </w:p>
    <w:p w:rsidR="00A35D3F" w:rsidRPr="003D14DD" w:rsidRDefault="00A35D3F" w:rsidP="00A35D3F">
      <w:pPr>
        <w:suppressAutoHyphens/>
        <w:ind w:firstLine="709"/>
        <w:jc w:val="both"/>
        <w:rPr>
          <w:b/>
          <w:sz w:val="20"/>
          <w:szCs w:val="20"/>
        </w:rPr>
      </w:pPr>
    </w:p>
    <w:p w:rsidR="00A35D3F" w:rsidRPr="003D14DD" w:rsidRDefault="00A35D3F" w:rsidP="00A35D3F">
      <w:pPr>
        <w:suppressAutoHyphens/>
        <w:ind w:firstLine="709"/>
        <w:jc w:val="both"/>
        <w:outlineLvl w:val="0"/>
        <w:rPr>
          <w:b/>
          <w:sz w:val="20"/>
          <w:szCs w:val="20"/>
        </w:rPr>
      </w:pPr>
      <w:r w:rsidRPr="003D14DD">
        <w:rPr>
          <w:b/>
          <w:sz w:val="20"/>
          <w:szCs w:val="20"/>
        </w:rPr>
        <w:t>5. Содержание дисциплины</w:t>
      </w:r>
    </w:p>
    <w:p w:rsidR="00A35D3F" w:rsidRPr="003D14DD" w:rsidRDefault="00A35D3F" w:rsidP="00A35D3F">
      <w:pPr>
        <w:suppressAutoHyphens/>
        <w:ind w:firstLine="709"/>
        <w:jc w:val="both"/>
        <w:outlineLvl w:val="0"/>
        <w:rPr>
          <w:b/>
          <w:sz w:val="20"/>
          <w:szCs w:val="20"/>
        </w:rPr>
      </w:pPr>
      <w:r w:rsidRPr="003D14DD">
        <w:rPr>
          <w:b/>
          <w:sz w:val="20"/>
          <w:szCs w:val="20"/>
        </w:rPr>
        <w:t>5.1 Содержание разделов и тем</w:t>
      </w:r>
    </w:p>
    <w:p w:rsidR="00A35D3F" w:rsidRPr="003D14DD" w:rsidRDefault="00A35D3F" w:rsidP="00A35D3F">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
        <w:gridCol w:w="1759"/>
        <w:gridCol w:w="7446"/>
      </w:tblGrid>
      <w:tr w:rsidR="00A35D3F" w:rsidRPr="003D14DD" w:rsidTr="004D69F2">
        <w:trPr>
          <w:tblHeader/>
        </w:trPr>
        <w:tc>
          <w:tcPr>
            <w:tcW w:w="265" w:type="pct"/>
            <w:vAlign w:val="center"/>
          </w:tcPr>
          <w:p w:rsidR="00A35D3F" w:rsidRPr="003D14DD" w:rsidRDefault="00A35D3F" w:rsidP="004D69F2">
            <w:pPr>
              <w:suppressAutoHyphens/>
              <w:jc w:val="center"/>
              <w:rPr>
                <w:sz w:val="20"/>
                <w:szCs w:val="20"/>
              </w:rPr>
            </w:pPr>
            <w:r w:rsidRPr="003D14DD">
              <w:rPr>
                <w:sz w:val="20"/>
                <w:szCs w:val="20"/>
              </w:rPr>
              <w:t>№ п/п</w:t>
            </w:r>
          </w:p>
        </w:tc>
        <w:tc>
          <w:tcPr>
            <w:tcW w:w="905" w:type="pct"/>
            <w:vAlign w:val="center"/>
          </w:tcPr>
          <w:p w:rsidR="00A35D3F" w:rsidRPr="003D14DD" w:rsidRDefault="00A35D3F" w:rsidP="004D69F2">
            <w:pPr>
              <w:suppressAutoHyphens/>
              <w:jc w:val="center"/>
              <w:rPr>
                <w:sz w:val="20"/>
                <w:szCs w:val="20"/>
              </w:rPr>
            </w:pPr>
            <w:r w:rsidRPr="003D14DD">
              <w:rPr>
                <w:sz w:val="20"/>
                <w:szCs w:val="20"/>
              </w:rPr>
              <w:t>Наименование  раздела дисциплины</w:t>
            </w:r>
          </w:p>
        </w:tc>
        <w:tc>
          <w:tcPr>
            <w:tcW w:w="3830" w:type="pct"/>
            <w:vAlign w:val="center"/>
          </w:tcPr>
          <w:p w:rsidR="00A35D3F" w:rsidRPr="003D14DD" w:rsidRDefault="00A35D3F" w:rsidP="004D69F2">
            <w:pPr>
              <w:suppressAutoHyphens/>
              <w:jc w:val="center"/>
              <w:rPr>
                <w:bCs/>
                <w:sz w:val="20"/>
                <w:szCs w:val="20"/>
              </w:rPr>
            </w:pPr>
            <w:r w:rsidRPr="003D14DD">
              <w:rPr>
                <w:bCs/>
                <w:sz w:val="20"/>
                <w:szCs w:val="20"/>
              </w:rPr>
              <w:t>Содержание раздела дисциплины</w:t>
            </w:r>
          </w:p>
        </w:tc>
      </w:tr>
      <w:tr w:rsidR="00A35D3F" w:rsidRPr="003D14DD" w:rsidTr="004D69F2">
        <w:tc>
          <w:tcPr>
            <w:tcW w:w="265" w:type="pct"/>
          </w:tcPr>
          <w:p w:rsidR="00A35D3F" w:rsidRPr="003D14DD" w:rsidRDefault="00A35D3F" w:rsidP="004D69F2">
            <w:pPr>
              <w:suppressAutoHyphens/>
              <w:jc w:val="center"/>
              <w:rPr>
                <w:sz w:val="20"/>
                <w:szCs w:val="20"/>
              </w:rPr>
            </w:pPr>
            <w:r w:rsidRPr="003D14DD">
              <w:rPr>
                <w:sz w:val="20"/>
                <w:szCs w:val="20"/>
              </w:rPr>
              <w:t>1</w:t>
            </w:r>
          </w:p>
        </w:tc>
        <w:tc>
          <w:tcPr>
            <w:tcW w:w="905" w:type="pct"/>
          </w:tcPr>
          <w:p w:rsidR="00A35D3F" w:rsidRPr="003D14DD" w:rsidRDefault="00A35D3F" w:rsidP="004D69F2">
            <w:pPr>
              <w:suppressAutoHyphens/>
              <w:rPr>
                <w:sz w:val="20"/>
                <w:szCs w:val="20"/>
              </w:rPr>
            </w:pPr>
            <w:r w:rsidRPr="003D14DD">
              <w:rPr>
                <w:sz w:val="20"/>
                <w:szCs w:val="20"/>
              </w:rPr>
              <w:t>Законодательство РФ в сфере образования применимо к  электронным информационно-образовательным средам</w:t>
            </w:r>
          </w:p>
        </w:tc>
        <w:tc>
          <w:tcPr>
            <w:tcW w:w="3830" w:type="pct"/>
          </w:tcPr>
          <w:p w:rsidR="00A35D3F" w:rsidRPr="003D14DD" w:rsidRDefault="00A35D3F" w:rsidP="004D69F2">
            <w:pPr>
              <w:suppressAutoHyphens/>
              <w:rPr>
                <w:sz w:val="20"/>
                <w:szCs w:val="20"/>
              </w:rPr>
            </w:pPr>
            <w:r w:rsidRPr="003D14DD">
              <w:rPr>
                <w:sz w:val="20"/>
                <w:szCs w:val="20"/>
              </w:rPr>
              <w:t xml:space="preserve">Законодательство РФ в сфере высшего образования. Понятие ЭИОС согласно законодательству РФ. Требования ФГОС СПО, ФГОС ВО, ФГОС с применением </w:t>
            </w:r>
            <w:proofErr w:type="spellStart"/>
            <w:r w:rsidRPr="003D14DD">
              <w:rPr>
                <w:sz w:val="20"/>
                <w:szCs w:val="20"/>
              </w:rPr>
              <w:t>профстандартов</w:t>
            </w:r>
            <w:proofErr w:type="spellEnd"/>
            <w:r w:rsidRPr="003D14DD">
              <w:rPr>
                <w:sz w:val="20"/>
                <w:szCs w:val="20"/>
              </w:rPr>
              <w:t xml:space="preserve"> (ФГОС 3  ) к ЭИОС и ее составу. Законодательство РФ в области требований к структуре официального сайта образовательной организации в информационно-телекоммуникационной сети. Законодательство РФ в области защиты персональных данных и защиты информации. </w:t>
            </w:r>
          </w:p>
          <w:p w:rsidR="00A35D3F" w:rsidRPr="003D14DD" w:rsidRDefault="00A35D3F" w:rsidP="004D69F2">
            <w:pPr>
              <w:suppressAutoHyphens/>
              <w:rPr>
                <w:sz w:val="20"/>
                <w:szCs w:val="20"/>
              </w:rPr>
            </w:pPr>
          </w:p>
          <w:p w:rsidR="00A35D3F" w:rsidRPr="003D14DD" w:rsidRDefault="00A35D3F" w:rsidP="004D69F2">
            <w:pPr>
              <w:suppressAutoHyphens/>
              <w:rPr>
                <w:sz w:val="20"/>
                <w:szCs w:val="20"/>
              </w:rPr>
            </w:pPr>
            <w:r w:rsidRPr="003D14DD">
              <w:rPr>
                <w:sz w:val="20"/>
                <w:szCs w:val="20"/>
              </w:rPr>
              <w:t xml:space="preserve"> </w:t>
            </w:r>
          </w:p>
        </w:tc>
      </w:tr>
      <w:tr w:rsidR="00A35D3F" w:rsidRPr="003D14DD" w:rsidTr="004D69F2">
        <w:tc>
          <w:tcPr>
            <w:tcW w:w="265" w:type="pct"/>
          </w:tcPr>
          <w:p w:rsidR="00A35D3F" w:rsidRPr="003D14DD" w:rsidRDefault="00A35D3F" w:rsidP="004D69F2">
            <w:pPr>
              <w:suppressAutoHyphens/>
              <w:jc w:val="center"/>
              <w:rPr>
                <w:sz w:val="20"/>
                <w:szCs w:val="20"/>
              </w:rPr>
            </w:pPr>
            <w:r w:rsidRPr="003D14DD">
              <w:rPr>
                <w:sz w:val="20"/>
                <w:szCs w:val="20"/>
              </w:rPr>
              <w:t>2</w:t>
            </w:r>
          </w:p>
        </w:tc>
        <w:tc>
          <w:tcPr>
            <w:tcW w:w="905" w:type="pct"/>
          </w:tcPr>
          <w:p w:rsidR="00A35D3F" w:rsidRPr="00B8768F" w:rsidRDefault="00A35D3F" w:rsidP="004D69F2">
            <w:pPr>
              <w:suppressAutoHyphens/>
              <w:rPr>
                <w:sz w:val="20"/>
                <w:szCs w:val="20"/>
              </w:rPr>
            </w:pPr>
            <w:r w:rsidRPr="00B8768F">
              <w:rPr>
                <w:sz w:val="20"/>
                <w:szCs w:val="20"/>
              </w:rPr>
              <w:t>Общая характеристика ЭИОС</w:t>
            </w:r>
          </w:p>
        </w:tc>
        <w:tc>
          <w:tcPr>
            <w:tcW w:w="3830" w:type="pct"/>
          </w:tcPr>
          <w:p w:rsidR="00A35D3F" w:rsidRPr="00B8768F" w:rsidRDefault="00A35D3F" w:rsidP="004D69F2">
            <w:pPr>
              <w:suppressAutoHyphens/>
              <w:rPr>
                <w:sz w:val="20"/>
                <w:szCs w:val="20"/>
              </w:rPr>
            </w:pPr>
            <w:r w:rsidRPr="00B8768F">
              <w:rPr>
                <w:sz w:val="20"/>
                <w:szCs w:val="20"/>
              </w:rPr>
              <w:t xml:space="preserve">Общая характеристика открытых информационно-образовательных сред. Зарубежные и отечественные системы электронного обучения.  Возможности, предоставляемые современной электронной информационно-образовательной средой. Облачные вычисления в ЭИОС образовательной организации. ЭИОС </w:t>
            </w:r>
            <w:proofErr w:type="spellStart"/>
            <w:r w:rsidRPr="00B8768F">
              <w:rPr>
                <w:sz w:val="20"/>
                <w:szCs w:val="20"/>
              </w:rPr>
              <w:t>Ровеб</w:t>
            </w:r>
            <w:proofErr w:type="spellEnd"/>
            <w:r w:rsidRPr="00B8768F">
              <w:rPr>
                <w:sz w:val="20"/>
                <w:szCs w:val="20"/>
              </w:rPr>
              <w:t>.</w:t>
            </w:r>
          </w:p>
        </w:tc>
      </w:tr>
      <w:tr w:rsidR="00A35D3F" w:rsidRPr="003D14DD" w:rsidTr="004D69F2">
        <w:tc>
          <w:tcPr>
            <w:tcW w:w="265" w:type="pct"/>
          </w:tcPr>
          <w:p w:rsidR="00A35D3F" w:rsidRPr="003D14DD" w:rsidRDefault="00A35D3F" w:rsidP="004D69F2">
            <w:pPr>
              <w:suppressAutoHyphens/>
              <w:jc w:val="center"/>
              <w:rPr>
                <w:sz w:val="20"/>
                <w:szCs w:val="20"/>
              </w:rPr>
            </w:pPr>
            <w:r w:rsidRPr="003D14DD">
              <w:rPr>
                <w:sz w:val="20"/>
                <w:szCs w:val="20"/>
              </w:rPr>
              <w:t>3</w:t>
            </w:r>
          </w:p>
        </w:tc>
        <w:tc>
          <w:tcPr>
            <w:tcW w:w="905" w:type="pct"/>
          </w:tcPr>
          <w:p w:rsidR="00A35D3F" w:rsidRPr="00B8768F" w:rsidRDefault="00A35D3F" w:rsidP="004D69F2">
            <w:pPr>
              <w:suppressAutoHyphens/>
              <w:jc w:val="both"/>
              <w:rPr>
                <w:bCs/>
                <w:sz w:val="20"/>
                <w:szCs w:val="20"/>
              </w:rPr>
            </w:pPr>
            <w:r w:rsidRPr="00B8768F">
              <w:rPr>
                <w:bCs/>
                <w:sz w:val="20"/>
                <w:szCs w:val="20"/>
              </w:rPr>
              <w:t>Основные направления передовых технологий компьютерного проектирования ЭИОС</w:t>
            </w:r>
          </w:p>
        </w:tc>
        <w:tc>
          <w:tcPr>
            <w:tcW w:w="3830" w:type="pct"/>
          </w:tcPr>
          <w:p w:rsidR="00A35D3F" w:rsidRPr="00B8768F" w:rsidRDefault="00A35D3F" w:rsidP="004D69F2">
            <w:pPr>
              <w:pStyle w:val="afffb"/>
              <w:suppressAutoHyphens/>
              <w:spacing w:line="240" w:lineRule="auto"/>
              <w:ind w:firstLine="0"/>
              <w:rPr>
                <w:rFonts w:ascii="Times New Roman" w:hAnsi="Times New Roman" w:cs="Times New Roman"/>
                <w:b/>
                <w:sz w:val="20"/>
                <w:szCs w:val="20"/>
                <w:lang w:eastAsia="ru-RU"/>
              </w:rPr>
            </w:pPr>
            <w:r w:rsidRPr="00B8768F">
              <w:rPr>
                <w:rFonts w:ascii="Times New Roman" w:hAnsi="Times New Roman" w:cs="Times New Roman"/>
                <w:sz w:val="20"/>
                <w:szCs w:val="20"/>
                <w:lang w:eastAsia="ru-RU"/>
              </w:rPr>
              <w:t>Анализ свойств, стандартов и спецификаций информационно-образовательных сред. Источники формирования профиля информационной образовательной среды. Анализ структуры профиля информационно-образовательной среды. Общая структура профиля информационной образовательной среды и способ ее описания.. Доступность информационных ресурсов и управление доступностью в информационно-образовательных средах. Дидактический потенциал информационно-образовательной среды для организации процесса обучения.</w:t>
            </w:r>
          </w:p>
        </w:tc>
      </w:tr>
    </w:tbl>
    <w:p w:rsidR="00A35D3F" w:rsidRPr="003D14DD" w:rsidRDefault="00A35D3F" w:rsidP="00A35D3F">
      <w:pPr>
        <w:suppressAutoHyphens/>
        <w:ind w:firstLine="709"/>
        <w:jc w:val="both"/>
        <w:rPr>
          <w:b/>
          <w:sz w:val="20"/>
          <w:szCs w:val="20"/>
        </w:rPr>
      </w:pPr>
    </w:p>
    <w:p w:rsidR="00A35D3F" w:rsidRPr="003D14DD" w:rsidRDefault="00A35D3F" w:rsidP="00A35D3F">
      <w:pPr>
        <w:suppressAutoHyphens/>
        <w:ind w:firstLine="709"/>
        <w:jc w:val="both"/>
        <w:outlineLvl w:val="0"/>
        <w:rPr>
          <w:b/>
          <w:sz w:val="20"/>
          <w:szCs w:val="20"/>
        </w:rPr>
      </w:pPr>
      <w:r w:rsidRPr="003D14DD">
        <w:rPr>
          <w:b/>
          <w:sz w:val="20"/>
          <w:szCs w:val="20"/>
        </w:rPr>
        <w:t>5.2 Занятия лекционного и семинарского типа</w:t>
      </w:r>
    </w:p>
    <w:p w:rsidR="00A35D3F" w:rsidRPr="003D14DD" w:rsidRDefault="00A35D3F" w:rsidP="00A35D3F">
      <w:pPr>
        <w:suppressAutoHyphens/>
        <w:ind w:firstLine="709"/>
        <w:jc w:val="both"/>
        <w:outlineLvl w:val="0"/>
        <w:rPr>
          <w:b/>
          <w:sz w:val="20"/>
          <w:szCs w:val="20"/>
        </w:rPr>
      </w:pPr>
      <w:r w:rsidRPr="003D14DD">
        <w:rPr>
          <w:b/>
          <w:sz w:val="20"/>
          <w:szCs w:val="20"/>
        </w:rPr>
        <w:t>5.2.1 Темы лекций</w:t>
      </w:r>
    </w:p>
    <w:p w:rsidR="00A35D3F" w:rsidRPr="003D14DD" w:rsidRDefault="00A35D3F" w:rsidP="00A35D3F">
      <w:pPr>
        <w:suppressAutoHyphens/>
        <w:ind w:firstLine="709"/>
        <w:jc w:val="both"/>
        <w:outlineLvl w:val="0"/>
        <w:rPr>
          <w:b/>
          <w:sz w:val="20"/>
          <w:szCs w:val="20"/>
        </w:rPr>
      </w:pPr>
      <w:r w:rsidRPr="003D14DD">
        <w:rPr>
          <w:b/>
          <w:sz w:val="20"/>
          <w:szCs w:val="20"/>
        </w:rPr>
        <w:t>Раздел 1 «Законодательство РФ в сфере образования применимо к электронным информационно-образовательным средам»</w:t>
      </w:r>
    </w:p>
    <w:p w:rsidR="00A35D3F" w:rsidRPr="003D14DD" w:rsidRDefault="00A35D3F" w:rsidP="00A35D3F">
      <w:pPr>
        <w:tabs>
          <w:tab w:val="left" w:pos="993"/>
        </w:tabs>
        <w:suppressAutoHyphens/>
        <w:ind w:firstLine="709"/>
        <w:jc w:val="both"/>
        <w:outlineLvl w:val="0"/>
        <w:rPr>
          <w:sz w:val="20"/>
          <w:szCs w:val="20"/>
        </w:rPr>
      </w:pPr>
      <w:r w:rsidRPr="003D14DD">
        <w:rPr>
          <w:sz w:val="20"/>
          <w:szCs w:val="20"/>
        </w:rPr>
        <w:t>1.</w:t>
      </w:r>
      <w:r w:rsidRPr="003D14DD">
        <w:rPr>
          <w:sz w:val="20"/>
          <w:szCs w:val="20"/>
        </w:rPr>
        <w:tab/>
        <w:t>Понятие ЭИОС согласно законодательству РФ</w:t>
      </w:r>
    </w:p>
    <w:p w:rsidR="00A35D3F" w:rsidRPr="003D14DD" w:rsidRDefault="00A35D3F" w:rsidP="00A35D3F">
      <w:pPr>
        <w:tabs>
          <w:tab w:val="left" w:pos="993"/>
        </w:tabs>
        <w:suppressAutoHyphens/>
        <w:ind w:firstLine="709"/>
        <w:jc w:val="both"/>
        <w:outlineLvl w:val="0"/>
        <w:rPr>
          <w:sz w:val="20"/>
          <w:szCs w:val="20"/>
        </w:rPr>
      </w:pPr>
      <w:r w:rsidRPr="003D14DD">
        <w:rPr>
          <w:sz w:val="20"/>
          <w:szCs w:val="20"/>
        </w:rPr>
        <w:t>2.</w:t>
      </w:r>
      <w:r w:rsidRPr="003D14DD">
        <w:rPr>
          <w:sz w:val="20"/>
          <w:szCs w:val="20"/>
        </w:rPr>
        <w:tab/>
        <w:t xml:space="preserve">Требования ФГОС СПО, ФГОС ВО, ФГОС с применением </w:t>
      </w:r>
      <w:proofErr w:type="spellStart"/>
      <w:r w:rsidRPr="003D14DD">
        <w:rPr>
          <w:sz w:val="20"/>
          <w:szCs w:val="20"/>
        </w:rPr>
        <w:t>профстандартов</w:t>
      </w:r>
      <w:proofErr w:type="spellEnd"/>
      <w:r w:rsidRPr="003D14DD">
        <w:rPr>
          <w:sz w:val="20"/>
          <w:szCs w:val="20"/>
        </w:rPr>
        <w:t xml:space="preserve"> (ФГОС 3  ) к ЭИОС и ее составу</w:t>
      </w:r>
    </w:p>
    <w:p w:rsidR="00A35D3F" w:rsidRPr="003D14DD" w:rsidRDefault="00A35D3F" w:rsidP="00A35D3F">
      <w:pPr>
        <w:tabs>
          <w:tab w:val="left" w:pos="993"/>
        </w:tabs>
        <w:suppressAutoHyphens/>
        <w:ind w:firstLine="709"/>
        <w:jc w:val="both"/>
        <w:outlineLvl w:val="0"/>
        <w:rPr>
          <w:b/>
          <w:sz w:val="20"/>
          <w:szCs w:val="20"/>
        </w:rPr>
      </w:pPr>
    </w:p>
    <w:p w:rsidR="00A35D3F" w:rsidRPr="003D14DD" w:rsidRDefault="00A35D3F" w:rsidP="00A35D3F">
      <w:pPr>
        <w:tabs>
          <w:tab w:val="left" w:pos="993"/>
        </w:tabs>
        <w:suppressAutoHyphens/>
        <w:ind w:firstLine="709"/>
        <w:jc w:val="both"/>
        <w:outlineLvl w:val="0"/>
        <w:rPr>
          <w:b/>
          <w:sz w:val="20"/>
          <w:szCs w:val="20"/>
        </w:rPr>
      </w:pPr>
      <w:r w:rsidRPr="003D14DD">
        <w:rPr>
          <w:b/>
          <w:sz w:val="20"/>
          <w:szCs w:val="20"/>
        </w:rPr>
        <w:t>Раздел 2 «Общая характеристика ЭИОС»</w:t>
      </w:r>
    </w:p>
    <w:p w:rsidR="00A35D3F" w:rsidRPr="003D14DD" w:rsidRDefault="00A35D3F" w:rsidP="00A35D3F">
      <w:pPr>
        <w:tabs>
          <w:tab w:val="left" w:pos="993"/>
        </w:tabs>
        <w:suppressAutoHyphens/>
        <w:ind w:firstLine="709"/>
        <w:jc w:val="both"/>
        <w:outlineLvl w:val="0"/>
        <w:rPr>
          <w:sz w:val="20"/>
          <w:szCs w:val="20"/>
        </w:rPr>
      </w:pPr>
      <w:r w:rsidRPr="003D14DD">
        <w:rPr>
          <w:sz w:val="20"/>
          <w:szCs w:val="20"/>
        </w:rPr>
        <w:t>1.</w:t>
      </w:r>
      <w:r w:rsidRPr="003D14DD">
        <w:rPr>
          <w:sz w:val="20"/>
          <w:szCs w:val="20"/>
        </w:rPr>
        <w:tab/>
        <w:t xml:space="preserve">Общая характеристика открытых информационно-образовательных сред </w:t>
      </w:r>
    </w:p>
    <w:p w:rsidR="00A35D3F" w:rsidRPr="003D14DD" w:rsidRDefault="00A35D3F" w:rsidP="00A35D3F">
      <w:pPr>
        <w:tabs>
          <w:tab w:val="left" w:pos="993"/>
        </w:tabs>
        <w:suppressAutoHyphens/>
        <w:ind w:firstLine="709"/>
        <w:jc w:val="both"/>
        <w:outlineLvl w:val="0"/>
        <w:rPr>
          <w:sz w:val="20"/>
          <w:szCs w:val="20"/>
        </w:rPr>
      </w:pPr>
      <w:r w:rsidRPr="003D14DD">
        <w:rPr>
          <w:sz w:val="20"/>
          <w:szCs w:val="20"/>
        </w:rPr>
        <w:t>2.</w:t>
      </w:r>
      <w:r w:rsidRPr="003D14DD">
        <w:rPr>
          <w:sz w:val="20"/>
          <w:szCs w:val="20"/>
        </w:rPr>
        <w:tab/>
        <w:t>Облачные вычисления в ЭИОС образовательной организации</w:t>
      </w:r>
    </w:p>
    <w:p w:rsidR="00A35D3F" w:rsidRPr="003D14DD" w:rsidRDefault="00A35D3F" w:rsidP="00A35D3F">
      <w:pPr>
        <w:tabs>
          <w:tab w:val="left" w:pos="993"/>
        </w:tabs>
        <w:suppressAutoHyphens/>
        <w:ind w:firstLine="709"/>
        <w:jc w:val="both"/>
        <w:outlineLvl w:val="0"/>
        <w:rPr>
          <w:b/>
          <w:sz w:val="20"/>
          <w:szCs w:val="20"/>
        </w:rPr>
      </w:pPr>
    </w:p>
    <w:p w:rsidR="00A35D3F" w:rsidRPr="003D14DD" w:rsidRDefault="00A35D3F" w:rsidP="00A35D3F">
      <w:pPr>
        <w:tabs>
          <w:tab w:val="left" w:pos="993"/>
        </w:tabs>
        <w:suppressAutoHyphens/>
        <w:ind w:firstLine="709"/>
        <w:jc w:val="both"/>
        <w:outlineLvl w:val="0"/>
        <w:rPr>
          <w:b/>
          <w:sz w:val="20"/>
          <w:szCs w:val="20"/>
        </w:rPr>
      </w:pPr>
      <w:r w:rsidRPr="003D14DD">
        <w:rPr>
          <w:b/>
          <w:sz w:val="20"/>
          <w:szCs w:val="20"/>
        </w:rPr>
        <w:t>Раздел 3 «Основные направления передовых технологий компьютерного проектирования ЭИОС»</w:t>
      </w:r>
    </w:p>
    <w:p w:rsidR="00A35D3F" w:rsidRPr="003D14DD" w:rsidRDefault="00A35D3F" w:rsidP="00A35D3F">
      <w:pPr>
        <w:tabs>
          <w:tab w:val="left" w:pos="993"/>
        </w:tabs>
        <w:suppressAutoHyphens/>
        <w:ind w:firstLine="709"/>
        <w:jc w:val="both"/>
        <w:outlineLvl w:val="0"/>
        <w:rPr>
          <w:sz w:val="20"/>
          <w:szCs w:val="20"/>
        </w:rPr>
      </w:pPr>
      <w:r w:rsidRPr="003D14DD">
        <w:rPr>
          <w:sz w:val="20"/>
          <w:szCs w:val="20"/>
        </w:rPr>
        <w:t>1.</w:t>
      </w:r>
      <w:r w:rsidRPr="003D14DD">
        <w:rPr>
          <w:sz w:val="20"/>
          <w:szCs w:val="20"/>
        </w:rPr>
        <w:tab/>
        <w:t xml:space="preserve">Анализ свойств, стандартов и спецификаций информационно-образовательных сред </w:t>
      </w:r>
    </w:p>
    <w:p w:rsidR="00A35D3F" w:rsidRPr="003D14DD" w:rsidRDefault="00A35D3F" w:rsidP="00A35D3F">
      <w:pPr>
        <w:tabs>
          <w:tab w:val="left" w:pos="993"/>
        </w:tabs>
        <w:suppressAutoHyphens/>
        <w:ind w:firstLine="709"/>
        <w:jc w:val="both"/>
        <w:outlineLvl w:val="0"/>
        <w:rPr>
          <w:sz w:val="20"/>
          <w:szCs w:val="20"/>
        </w:rPr>
      </w:pPr>
      <w:r w:rsidRPr="003D14DD">
        <w:rPr>
          <w:sz w:val="20"/>
          <w:szCs w:val="20"/>
        </w:rPr>
        <w:t>2.</w:t>
      </w:r>
      <w:r w:rsidRPr="003D14DD">
        <w:rPr>
          <w:sz w:val="20"/>
          <w:szCs w:val="20"/>
        </w:rPr>
        <w:tab/>
        <w:t>Дидактический потенциал информационно-образовательной среды для организации процесса обучения</w:t>
      </w:r>
    </w:p>
    <w:p w:rsidR="00A35D3F" w:rsidRPr="003D14DD" w:rsidRDefault="00A35D3F" w:rsidP="00A35D3F">
      <w:pPr>
        <w:suppressAutoHyphens/>
        <w:ind w:firstLine="709"/>
        <w:jc w:val="both"/>
        <w:outlineLvl w:val="0"/>
        <w:rPr>
          <w:b/>
          <w:sz w:val="20"/>
          <w:szCs w:val="20"/>
        </w:rPr>
      </w:pPr>
      <w:r w:rsidRPr="003D14DD">
        <w:rPr>
          <w:b/>
          <w:sz w:val="20"/>
          <w:szCs w:val="20"/>
        </w:rPr>
        <w:t xml:space="preserve"> </w:t>
      </w:r>
    </w:p>
    <w:p w:rsidR="00A35D3F" w:rsidRPr="003D14DD" w:rsidRDefault="00A35D3F" w:rsidP="00A35D3F">
      <w:pPr>
        <w:suppressAutoHyphens/>
        <w:ind w:firstLine="709"/>
        <w:jc w:val="both"/>
        <w:outlineLvl w:val="0"/>
        <w:rPr>
          <w:b/>
          <w:sz w:val="20"/>
          <w:szCs w:val="20"/>
        </w:rPr>
      </w:pPr>
      <w:r w:rsidRPr="003D14DD">
        <w:rPr>
          <w:b/>
          <w:sz w:val="20"/>
          <w:szCs w:val="20"/>
        </w:rPr>
        <w:t>5.2.2 Вопросы для обсуждения на семинарах и практических занятиях</w:t>
      </w:r>
    </w:p>
    <w:p w:rsidR="00A35D3F" w:rsidRPr="003D14DD" w:rsidRDefault="00A35D3F" w:rsidP="00A35D3F">
      <w:pPr>
        <w:tabs>
          <w:tab w:val="left" w:pos="851"/>
        </w:tabs>
        <w:suppressAutoHyphens/>
        <w:ind w:firstLine="709"/>
        <w:jc w:val="both"/>
        <w:rPr>
          <w:b/>
          <w:sz w:val="20"/>
          <w:szCs w:val="20"/>
        </w:rPr>
      </w:pPr>
      <w:r w:rsidRPr="003D14DD">
        <w:rPr>
          <w:b/>
          <w:sz w:val="20"/>
          <w:szCs w:val="20"/>
        </w:rPr>
        <w:t>Раздел 1 «Законодательство РФ в сфере образования применимо к электронным информационно-образовательным средам»</w:t>
      </w:r>
    </w:p>
    <w:p w:rsidR="00A35D3F" w:rsidRPr="003D14DD" w:rsidRDefault="00A35D3F" w:rsidP="00A35D3F">
      <w:pPr>
        <w:numPr>
          <w:ilvl w:val="0"/>
          <w:numId w:val="26"/>
        </w:numPr>
        <w:tabs>
          <w:tab w:val="left" w:pos="851"/>
          <w:tab w:val="left" w:pos="1080"/>
          <w:tab w:val="left" w:pos="1429"/>
        </w:tabs>
        <w:ind w:left="0" w:firstLine="709"/>
        <w:jc w:val="both"/>
        <w:rPr>
          <w:sz w:val="20"/>
          <w:szCs w:val="20"/>
        </w:rPr>
      </w:pPr>
      <w:r w:rsidRPr="003D14DD">
        <w:rPr>
          <w:sz w:val="20"/>
          <w:szCs w:val="20"/>
        </w:rPr>
        <w:t>Законодательство РФ в сфере высшего образования</w:t>
      </w:r>
    </w:p>
    <w:p w:rsidR="00A35D3F" w:rsidRPr="003D14DD" w:rsidRDefault="00A35D3F" w:rsidP="00A35D3F">
      <w:pPr>
        <w:numPr>
          <w:ilvl w:val="0"/>
          <w:numId w:val="26"/>
        </w:numPr>
        <w:tabs>
          <w:tab w:val="left" w:pos="851"/>
          <w:tab w:val="left" w:pos="1080"/>
          <w:tab w:val="left" w:pos="1429"/>
        </w:tabs>
        <w:ind w:left="0" w:firstLine="709"/>
        <w:jc w:val="both"/>
        <w:rPr>
          <w:b/>
          <w:bCs/>
          <w:iCs/>
          <w:sz w:val="20"/>
          <w:szCs w:val="20"/>
        </w:rPr>
      </w:pPr>
      <w:r w:rsidRPr="003D14DD">
        <w:rPr>
          <w:sz w:val="20"/>
          <w:szCs w:val="20"/>
        </w:rPr>
        <w:lastRenderedPageBreak/>
        <w:t>Понятие ЭИОС согласно законодательству РФ</w:t>
      </w:r>
    </w:p>
    <w:p w:rsidR="00A35D3F" w:rsidRPr="003D14DD" w:rsidRDefault="00A35D3F" w:rsidP="00A35D3F">
      <w:pPr>
        <w:numPr>
          <w:ilvl w:val="0"/>
          <w:numId w:val="26"/>
        </w:numPr>
        <w:tabs>
          <w:tab w:val="left" w:pos="851"/>
          <w:tab w:val="left" w:pos="1080"/>
          <w:tab w:val="left" w:pos="1429"/>
        </w:tabs>
        <w:ind w:left="0" w:firstLine="709"/>
        <w:jc w:val="both"/>
        <w:rPr>
          <w:b/>
          <w:bCs/>
          <w:iCs/>
          <w:sz w:val="20"/>
          <w:szCs w:val="20"/>
        </w:rPr>
      </w:pPr>
      <w:r w:rsidRPr="003D14DD">
        <w:rPr>
          <w:sz w:val="20"/>
          <w:szCs w:val="20"/>
        </w:rPr>
        <w:t xml:space="preserve">Требования ФГОС СПО, ФГОС ВО, ФГОС с применением </w:t>
      </w:r>
      <w:proofErr w:type="spellStart"/>
      <w:r w:rsidRPr="003D14DD">
        <w:rPr>
          <w:sz w:val="20"/>
          <w:szCs w:val="20"/>
        </w:rPr>
        <w:t>профстандартов</w:t>
      </w:r>
      <w:proofErr w:type="spellEnd"/>
      <w:r w:rsidRPr="003D14DD">
        <w:rPr>
          <w:sz w:val="20"/>
          <w:szCs w:val="20"/>
        </w:rPr>
        <w:t xml:space="preserve"> (ФГОС 3  ) к ЭИОС и ее составу</w:t>
      </w:r>
    </w:p>
    <w:p w:rsidR="00A35D3F" w:rsidRPr="003D14DD" w:rsidRDefault="00A35D3F" w:rsidP="00A35D3F">
      <w:pPr>
        <w:tabs>
          <w:tab w:val="left" w:pos="851"/>
          <w:tab w:val="left" w:pos="1080"/>
        </w:tabs>
        <w:ind w:firstLine="709"/>
        <w:jc w:val="both"/>
        <w:rPr>
          <w:b/>
          <w:sz w:val="20"/>
          <w:szCs w:val="20"/>
        </w:rPr>
      </w:pPr>
    </w:p>
    <w:p w:rsidR="00A35D3F" w:rsidRPr="003D14DD" w:rsidRDefault="00A35D3F" w:rsidP="00A35D3F">
      <w:pPr>
        <w:tabs>
          <w:tab w:val="left" w:pos="851"/>
          <w:tab w:val="left" w:pos="1080"/>
        </w:tabs>
        <w:ind w:firstLine="709"/>
        <w:jc w:val="both"/>
        <w:outlineLvl w:val="0"/>
        <w:rPr>
          <w:b/>
          <w:sz w:val="20"/>
          <w:szCs w:val="20"/>
        </w:rPr>
      </w:pPr>
      <w:r w:rsidRPr="003D14DD">
        <w:rPr>
          <w:b/>
          <w:sz w:val="20"/>
          <w:szCs w:val="20"/>
        </w:rPr>
        <w:t>Раздел 2 «Общая характеристика ЭИОС»</w:t>
      </w:r>
    </w:p>
    <w:p w:rsidR="00A35D3F" w:rsidRPr="003D14DD" w:rsidRDefault="00A35D3F" w:rsidP="00A35D3F">
      <w:pPr>
        <w:numPr>
          <w:ilvl w:val="0"/>
          <w:numId w:val="27"/>
        </w:numPr>
        <w:tabs>
          <w:tab w:val="left" w:pos="426"/>
          <w:tab w:val="left" w:pos="720"/>
          <w:tab w:val="left" w:pos="851"/>
          <w:tab w:val="left" w:pos="1080"/>
        </w:tabs>
        <w:suppressAutoHyphens/>
        <w:ind w:left="0" w:firstLine="709"/>
        <w:jc w:val="both"/>
        <w:rPr>
          <w:sz w:val="20"/>
          <w:szCs w:val="20"/>
        </w:rPr>
      </w:pPr>
      <w:r w:rsidRPr="003D14DD">
        <w:rPr>
          <w:sz w:val="20"/>
          <w:szCs w:val="20"/>
        </w:rPr>
        <w:t>Характеристика открытых информационно-образовательных сред.</w:t>
      </w:r>
    </w:p>
    <w:p w:rsidR="00A35D3F" w:rsidRPr="003D14DD" w:rsidRDefault="00A35D3F" w:rsidP="00A35D3F">
      <w:pPr>
        <w:numPr>
          <w:ilvl w:val="0"/>
          <w:numId w:val="27"/>
        </w:numPr>
        <w:tabs>
          <w:tab w:val="left" w:pos="426"/>
          <w:tab w:val="left" w:pos="720"/>
          <w:tab w:val="left" w:pos="851"/>
          <w:tab w:val="left" w:pos="1080"/>
        </w:tabs>
        <w:suppressAutoHyphens/>
        <w:ind w:left="0" w:firstLine="709"/>
        <w:jc w:val="both"/>
        <w:rPr>
          <w:sz w:val="20"/>
          <w:szCs w:val="20"/>
        </w:rPr>
      </w:pPr>
      <w:r w:rsidRPr="003D14DD">
        <w:rPr>
          <w:sz w:val="20"/>
          <w:szCs w:val="20"/>
        </w:rPr>
        <w:t>Зарубежные и отечественные системы электронного обучения.</w:t>
      </w:r>
    </w:p>
    <w:p w:rsidR="00A35D3F" w:rsidRPr="003D14DD" w:rsidRDefault="00A35D3F" w:rsidP="00A35D3F">
      <w:pPr>
        <w:numPr>
          <w:ilvl w:val="0"/>
          <w:numId w:val="27"/>
        </w:numPr>
        <w:tabs>
          <w:tab w:val="left" w:pos="426"/>
          <w:tab w:val="left" w:pos="720"/>
          <w:tab w:val="left" w:pos="851"/>
          <w:tab w:val="left" w:pos="1080"/>
        </w:tabs>
        <w:suppressAutoHyphens/>
        <w:ind w:left="0" w:firstLine="709"/>
        <w:jc w:val="both"/>
        <w:rPr>
          <w:sz w:val="20"/>
          <w:szCs w:val="20"/>
        </w:rPr>
      </w:pPr>
      <w:r w:rsidRPr="003D14DD">
        <w:rPr>
          <w:sz w:val="20"/>
          <w:szCs w:val="20"/>
        </w:rPr>
        <w:t>Возможности, предоставляемые современной электронной информационно-образовательной средой.</w:t>
      </w:r>
    </w:p>
    <w:p w:rsidR="00A35D3F" w:rsidRPr="003D14DD" w:rsidRDefault="00A35D3F" w:rsidP="00A35D3F">
      <w:pPr>
        <w:tabs>
          <w:tab w:val="left" w:pos="426"/>
          <w:tab w:val="left" w:pos="851"/>
          <w:tab w:val="left" w:pos="1080"/>
        </w:tabs>
        <w:suppressAutoHyphens/>
        <w:ind w:firstLine="709"/>
        <w:jc w:val="both"/>
        <w:rPr>
          <w:sz w:val="20"/>
          <w:szCs w:val="20"/>
        </w:rPr>
      </w:pPr>
    </w:p>
    <w:p w:rsidR="00A35D3F" w:rsidRPr="003D14DD" w:rsidRDefault="00A35D3F" w:rsidP="00A35D3F">
      <w:pPr>
        <w:tabs>
          <w:tab w:val="left" w:pos="851"/>
          <w:tab w:val="left" w:pos="1080"/>
        </w:tabs>
        <w:suppressAutoHyphens/>
        <w:ind w:firstLine="709"/>
        <w:jc w:val="both"/>
        <w:rPr>
          <w:b/>
          <w:sz w:val="20"/>
          <w:szCs w:val="20"/>
        </w:rPr>
      </w:pPr>
      <w:r w:rsidRPr="003D14DD">
        <w:rPr>
          <w:b/>
          <w:sz w:val="20"/>
          <w:szCs w:val="20"/>
        </w:rPr>
        <w:t>Раздел 3 «Основные направления передовых технологий компьютерного проектирования ЭИОС»</w:t>
      </w:r>
    </w:p>
    <w:p w:rsidR="00A35D3F" w:rsidRPr="003D14DD" w:rsidRDefault="00A35D3F" w:rsidP="00A35D3F">
      <w:pPr>
        <w:numPr>
          <w:ilvl w:val="0"/>
          <w:numId w:val="28"/>
        </w:numPr>
        <w:tabs>
          <w:tab w:val="left" w:pos="851"/>
          <w:tab w:val="left" w:pos="1080"/>
          <w:tab w:val="left" w:pos="1429"/>
        </w:tabs>
        <w:suppressAutoHyphens/>
        <w:ind w:left="0" w:firstLine="709"/>
        <w:jc w:val="both"/>
        <w:rPr>
          <w:b/>
          <w:sz w:val="20"/>
          <w:szCs w:val="20"/>
        </w:rPr>
      </w:pPr>
      <w:r w:rsidRPr="003D14DD">
        <w:rPr>
          <w:sz w:val="20"/>
          <w:szCs w:val="20"/>
        </w:rPr>
        <w:t>Свойства, стандарты и спецификации информационно-образовательных сред.</w:t>
      </w:r>
    </w:p>
    <w:p w:rsidR="00A35D3F" w:rsidRPr="003D14DD" w:rsidRDefault="00A35D3F" w:rsidP="00A35D3F">
      <w:pPr>
        <w:numPr>
          <w:ilvl w:val="0"/>
          <w:numId w:val="28"/>
        </w:numPr>
        <w:tabs>
          <w:tab w:val="left" w:pos="851"/>
          <w:tab w:val="left" w:pos="1080"/>
          <w:tab w:val="left" w:pos="1429"/>
        </w:tabs>
        <w:suppressAutoHyphens/>
        <w:ind w:left="0" w:firstLine="709"/>
        <w:jc w:val="both"/>
        <w:rPr>
          <w:sz w:val="20"/>
          <w:szCs w:val="20"/>
        </w:rPr>
      </w:pPr>
      <w:r w:rsidRPr="003D14DD">
        <w:rPr>
          <w:sz w:val="20"/>
          <w:szCs w:val="20"/>
        </w:rPr>
        <w:t xml:space="preserve">Доступность информационных ресурсов и управление доступностью в информационно-образовательных средах. </w:t>
      </w:r>
    </w:p>
    <w:p w:rsidR="00A35D3F" w:rsidRPr="003D14DD" w:rsidRDefault="00A35D3F" w:rsidP="00A35D3F">
      <w:pPr>
        <w:numPr>
          <w:ilvl w:val="0"/>
          <w:numId w:val="28"/>
        </w:numPr>
        <w:tabs>
          <w:tab w:val="left" w:pos="851"/>
          <w:tab w:val="left" w:pos="1080"/>
          <w:tab w:val="left" w:pos="1429"/>
        </w:tabs>
        <w:suppressAutoHyphens/>
        <w:ind w:left="0" w:firstLine="709"/>
        <w:jc w:val="both"/>
        <w:rPr>
          <w:b/>
          <w:sz w:val="20"/>
          <w:szCs w:val="20"/>
        </w:rPr>
      </w:pPr>
      <w:r w:rsidRPr="003D14DD">
        <w:rPr>
          <w:sz w:val="20"/>
          <w:szCs w:val="20"/>
        </w:rPr>
        <w:t>Дидактический потенциал информационно-образовательной среды для организации процесса обучения</w:t>
      </w:r>
    </w:p>
    <w:p w:rsidR="00A35D3F" w:rsidRPr="003D14DD" w:rsidRDefault="00A35D3F" w:rsidP="00A35D3F">
      <w:pPr>
        <w:suppressAutoHyphens/>
        <w:jc w:val="both"/>
        <w:outlineLvl w:val="0"/>
        <w:rPr>
          <w:b/>
          <w:sz w:val="20"/>
          <w:szCs w:val="20"/>
        </w:rPr>
      </w:pPr>
    </w:p>
    <w:p w:rsidR="00A35D3F" w:rsidRPr="003D14DD" w:rsidRDefault="00A35D3F" w:rsidP="00A35D3F">
      <w:pPr>
        <w:suppressAutoHyphens/>
        <w:ind w:firstLine="720"/>
        <w:outlineLvl w:val="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35D3F" w:rsidRPr="003D14DD" w:rsidRDefault="00A35D3F" w:rsidP="00A35D3F">
      <w:pPr>
        <w:suppressAutoHyphens/>
        <w:ind w:firstLine="720"/>
        <w:outlineLvl w:val="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797"/>
        <w:gridCol w:w="2419"/>
        <w:gridCol w:w="1157"/>
        <w:gridCol w:w="7"/>
        <w:gridCol w:w="1492"/>
      </w:tblGrid>
      <w:tr w:rsidR="00A35D3F" w:rsidRPr="003D14DD" w:rsidTr="004D69F2">
        <w:trPr>
          <w:trHeight w:val="190"/>
          <w:tblHeader/>
        </w:trPr>
        <w:tc>
          <w:tcPr>
            <w:tcW w:w="0" w:type="auto"/>
            <w:vMerge w:val="restart"/>
            <w:vAlign w:val="center"/>
          </w:tcPr>
          <w:p w:rsidR="00A35D3F" w:rsidRPr="003D14DD" w:rsidRDefault="00A35D3F" w:rsidP="004D69F2">
            <w:pPr>
              <w:jc w:val="center"/>
              <w:rPr>
                <w:b/>
                <w:sz w:val="20"/>
                <w:szCs w:val="20"/>
              </w:rPr>
            </w:pPr>
            <w:r w:rsidRPr="003D14DD">
              <w:rPr>
                <w:b/>
                <w:sz w:val="20"/>
                <w:szCs w:val="20"/>
              </w:rPr>
              <w:t>Виды контактной</w:t>
            </w:r>
          </w:p>
          <w:p w:rsidR="00A35D3F" w:rsidRPr="003D14DD" w:rsidRDefault="00A35D3F" w:rsidP="004D69F2">
            <w:pPr>
              <w:jc w:val="center"/>
              <w:rPr>
                <w:b/>
                <w:sz w:val="20"/>
                <w:szCs w:val="20"/>
              </w:rPr>
            </w:pPr>
            <w:r w:rsidRPr="003D14DD">
              <w:rPr>
                <w:b/>
                <w:sz w:val="20"/>
                <w:szCs w:val="20"/>
              </w:rPr>
              <w:t xml:space="preserve">работы </w:t>
            </w:r>
          </w:p>
        </w:tc>
        <w:tc>
          <w:tcPr>
            <w:tcW w:w="5439" w:type="dxa"/>
            <w:gridSpan w:val="2"/>
          </w:tcPr>
          <w:p w:rsidR="00A35D3F" w:rsidRPr="003D14DD" w:rsidRDefault="00A35D3F" w:rsidP="004D69F2">
            <w:pPr>
              <w:jc w:val="center"/>
              <w:rPr>
                <w:b/>
                <w:sz w:val="20"/>
                <w:szCs w:val="20"/>
              </w:rPr>
            </w:pPr>
            <w:r w:rsidRPr="003D14DD">
              <w:rPr>
                <w:b/>
                <w:sz w:val="20"/>
                <w:szCs w:val="20"/>
              </w:rPr>
              <w:t xml:space="preserve">Образовательные технологии </w:t>
            </w:r>
          </w:p>
        </w:tc>
        <w:tc>
          <w:tcPr>
            <w:tcW w:w="2716" w:type="dxa"/>
            <w:gridSpan w:val="3"/>
            <w:vAlign w:val="center"/>
          </w:tcPr>
          <w:p w:rsidR="00A35D3F" w:rsidRPr="003D14DD" w:rsidRDefault="00A35D3F" w:rsidP="004D69F2">
            <w:pPr>
              <w:jc w:val="center"/>
              <w:rPr>
                <w:b/>
                <w:sz w:val="20"/>
                <w:szCs w:val="20"/>
              </w:rPr>
            </w:pPr>
            <w:r w:rsidRPr="003D14DD">
              <w:rPr>
                <w:b/>
                <w:sz w:val="20"/>
                <w:szCs w:val="20"/>
              </w:rPr>
              <w:t xml:space="preserve">Контактная работа </w:t>
            </w:r>
          </w:p>
          <w:p w:rsidR="00A35D3F" w:rsidRPr="003D14DD" w:rsidRDefault="00A35D3F" w:rsidP="004D69F2">
            <w:pPr>
              <w:jc w:val="center"/>
              <w:rPr>
                <w:b/>
                <w:sz w:val="20"/>
                <w:szCs w:val="20"/>
              </w:rPr>
            </w:pPr>
          </w:p>
        </w:tc>
      </w:tr>
      <w:tr w:rsidR="00A35D3F" w:rsidRPr="003D14DD" w:rsidTr="004D69F2">
        <w:trPr>
          <w:trHeight w:val="577"/>
          <w:tblHeader/>
        </w:trPr>
        <w:tc>
          <w:tcPr>
            <w:tcW w:w="0" w:type="auto"/>
            <w:vMerge/>
          </w:tcPr>
          <w:p w:rsidR="00A35D3F" w:rsidRPr="003D14DD" w:rsidRDefault="00A35D3F" w:rsidP="004D69F2">
            <w:pPr>
              <w:jc w:val="center"/>
              <w:rPr>
                <w:sz w:val="20"/>
                <w:szCs w:val="20"/>
              </w:rPr>
            </w:pPr>
          </w:p>
        </w:tc>
        <w:tc>
          <w:tcPr>
            <w:tcW w:w="2927" w:type="dxa"/>
          </w:tcPr>
          <w:p w:rsidR="00A35D3F" w:rsidRPr="003D14DD" w:rsidRDefault="00A35D3F"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A35D3F" w:rsidRPr="003D14DD" w:rsidRDefault="00A35D3F"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512" w:type="dxa"/>
          </w:tcPr>
          <w:p w:rsidR="00A35D3F" w:rsidRPr="003D14DD" w:rsidRDefault="00A35D3F"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1224" w:type="dxa"/>
            <w:gridSpan w:val="2"/>
            <w:vAlign w:val="center"/>
          </w:tcPr>
          <w:p w:rsidR="00A35D3F" w:rsidRPr="003D14DD" w:rsidRDefault="00A35D3F" w:rsidP="004D69F2">
            <w:pPr>
              <w:jc w:val="center"/>
              <w:rPr>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c>
          <w:tcPr>
            <w:tcW w:w="1492" w:type="dxa"/>
            <w:vAlign w:val="center"/>
          </w:tcPr>
          <w:p w:rsidR="00A35D3F" w:rsidRPr="003D14DD" w:rsidRDefault="00A35D3F" w:rsidP="004D69F2">
            <w:pPr>
              <w:jc w:val="center"/>
              <w:rPr>
                <w:b/>
                <w:sz w:val="20"/>
                <w:szCs w:val="20"/>
              </w:rPr>
            </w:pPr>
            <w:r w:rsidRPr="003D14DD">
              <w:rPr>
                <w:b/>
                <w:sz w:val="20"/>
                <w:szCs w:val="20"/>
              </w:rPr>
              <w:t>в том числе в форме практической подготовки</w:t>
            </w:r>
          </w:p>
          <w:p w:rsidR="00A35D3F" w:rsidRPr="003D14DD" w:rsidRDefault="00A35D3F" w:rsidP="004D69F2">
            <w:pPr>
              <w:jc w:val="center"/>
              <w:rPr>
                <w:sz w:val="20"/>
                <w:szCs w:val="20"/>
              </w:rPr>
            </w:pPr>
            <w:r w:rsidRPr="003D14DD">
              <w:rPr>
                <w:b/>
                <w:sz w:val="20"/>
                <w:szCs w:val="20"/>
              </w:rPr>
              <w:t xml:space="preserve">( </w:t>
            </w:r>
            <w:proofErr w:type="spellStart"/>
            <w:r w:rsidRPr="003D14DD">
              <w:rPr>
                <w:b/>
                <w:sz w:val="20"/>
                <w:szCs w:val="20"/>
              </w:rPr>
              <w:t>ак.ч</w:t>
            </w:r>
            <w:proofErr w:type="spellEnd"/>
            <w:r w:rsidRPr="003D14DD">
              <w:rPr>
                <w:b/>
                <w:sz w:val="20"/>
                <w:szCs w:val="20"/>
              </w:rPr>
              <w:t>.)</w:t>
            </w:r>
          </w:p>
        </w:tc>
      </w:tr>
      <w:tr w:rsidR="00A35D3F" w:rsidRPr="003D14DD" w:rsidTr="004D69F2">
        <w:trPr>
          <w:trHeight w:val="171"/>
          <w:tblHeader/>
        </w:trPr>
        <w:tc>
          <w:tcPr>
            <w:tcW w:w="0" w:type="auto"/>
          </w:tcPr>
          <w:p w:rsidR="00A35D3F" w:rsidRPr="003D14DD" w:rsidRDefault="00A35D3F" w:rsidP="004D69F2">
            <w:pPr>
              <w:jc w:val="center"/>
              <w:rPr>
                <w:sz w:val="20"/>
                <w:szCs w:val="20"/>
              </w:rPr>
            </w:pPr>
            <w:r w:rsidRPr="003D14DD">
              <w:rPr>
                <w:sz w:val="20"/>
                <w:szCs w:val="20"/>
              </w:rPr>
              <w:t>1</w:t>
            </w:r>
          </w:p>
        </w:tc>
        <w:tc>
          <w:tcPr>
            <w:tcW w:w="2927" w:type="dxa"/>
          </w:tcPr>
          <w:p w:rsidR="00A35D3F" w:rsidRPr="003D14DD" w:rsidRDefault="00A35D3F" w:rsidP="004D69F2">
            <w:pPr>
              <w:jc w:val="center"/>
              <w:rPr>
                <w:sz w:val="20"/>
                <w:szCs w:val="20"/>
              </w:rPr>
            </w:pPr>
            <w:r w:rsidRPr="003D14DD">
              <w:rPr>
                <w:sz w:val="20"/>
                <w:szCs w:val="20"/>
              </w:rPr>
              <w:t>2</w:t>
            </w:r>
          </w:p>
        </w:tc>
        <w:tc>
          <w:tcPr>
            <w:tcW w:w="2512" w:type="dxa"/>
          </w:tcPr>
          <w:p w:rsidR="00A35D3F" w:rsidRPr="003D14DD" w:rsidRDefault="00A35D3F" w:rsidP="004D69F2">
            <w:pPr>
              <w:jc w:val="center"/>
              <w:rPr>
                <w:sz w:val="20"/>
                <w:szCs w:val="20"/>
              </w:rPr>
            </w:pPr>
            <w:r w:rsidRPr="003D14DD">
              <w:rPr>
                <w:sz w:val="20"/>
                <w:szCs w:val="20"/>
              </w:rPr>
              <w:t>3</w:t>
            </w:r>
          </w:p>
        </w:tc>
        <w:tc>
          <w:tcPr>
            <w:tcW w:w="1224" w:type="dxa"/>
            <w:gridSpan w:val="2"/>
          </w:tcPr>
          <w:p w:rsidR="00A35D3F" w:rsidRPr="003D14DD" w:rsidRDefault="00A35D3F" w:rsidP="004D69F2">
            <w:pPr>
              <w:jc w:val="center"/>
              <w:rPr>
                <w:sz w:val="20"/>
                <w:szCs w:val="20"/>
              </w:rPr>
            </w:pPr>
          </w:p>
        </w:tc>
        <w:tc>
          <w:tcPr>
            <w:tcW w:w="1492" w:type="dxa"/>
          </w:tcPr>
          <w:p w:rsidR="00A35D3F" w:rsidRPr="003D14DD" w:rsidRDefault="00A35D3F" w:rsidP="004D69F2">
            <w:pPr>
              <w:jc w:val="center"/>
              <w:rPr>
                <w:sz w:val="20"/>
                <w:szCs w:val="20"/>
              </w:rPr>
            </w:pPr>
            <w:r w:rsidRPr="003D14DD">
              <w:rPr>
                <w:sz w:val="20"/>
                <w:szCs w:val="20"/>
              </w:rPr>
              <w:t>4</w:t>
            </w:r>
          </w:p>
        </w:tc>
      </w:tr>
      <w:tr w:rsidR="00A35D3F" w:rsidRPr="003D14DD" w:rsidTr="004D69F2">
        <w:tc>
          <w:tcPr>
            <w:tcW w:w="0" w:type="auto"/>
          </w:tcPr>
          <w:p w:rsidR="00A35D3F" w:rsidRPr="003D14DD" w:rsidRDefault="00A35D3F" w:rsidP="004D69F2">
            <w:pPr>
              <w:rPr>
                <w:b/>
                <w:sz w:val="20"/>
                <w:szCs w:val="20"/>
              </w:rPr>
            </w:pPr>
            <w:r w:rsidRPr="003D14DD">
              <w:rPr>
                <w:b/>
                <w:sz w:val="20"/>
                <w:szCs w:val="20"/>
              </w:rPr>
              <w:t>Лекционного типа (лекции)</w:t>
            </w:r>
          </w:p>
        </w:tc>
        <w:tc>
          <w:tcPr>
            <w:tcW w:w="2927" w:type="dxa"/>
            <w:vAlign w:val="center"/>
          </w:tcPr>
          <w:p w:rsidR="00A35D3F" w:rsidRPr="003D14DD" w:rsidRDefault="00A35D3F" w:rsidP="004D69F2">
            <w:pPr>
              <w:jc w:val="center"/>
              <w:rPr>
                <w:sz w:val="20"/>
                <w:szCs w:val="20"/>
              </w:rPr>
            </w:pPr>
            <w:r w:rsidRPr="003D14DD">
              <w:rPr>
                <w:sz w:val="20"/>
                <w:szCs w:val="20"/>
              </w:rPr>
              <w:t>2</w:t>
            </w:r>
          </w:p>
        </w:tc>
        <w:tc>
          <w:tcPr>
            <w:tcW w:w="2512" w:type="dxa"/>
            <w:vAlign w:val="center"/>
          </w:tcPr>
          <w:p w:rsidR="00A35D3F" w:rsidRPr="003D14DD" w:rsidRDefault="00A35D3F" w:rsidP="004D69F2">
            <w:pPr>
              <w:jc w:val="center"/>
              <w:rPr>
                <w:i/>
                <w:sz w:val="20"/>
                <w:szCs w:val="20"/>
              </w:rPr>
            </w:pPr>
            <w:r w:rsidRPr="003D14DD">
              <w:rPr>
                <w:i/>
                <w:sz w:val="20"/>
                <w:szCs w:val="20"/>
              </w:rPr>
              <w:t>-</w:t>
            </w:r>
          </w:p>
        </w:tc>
        <w:tc>
          <w:tcPr>
            <w:tcW w:w="1224" w:type="dxa"/>
            <w:gridSpan w:val="2"/>
            <w:vAlign w:val="center"/>
          </w:tcPr>
          <w:p w:rsidR="00A35D3F" w:rsidRPr="003D14DD" w:rsidRDefault="00A35D3F" w:rsidP="004D69F2">
            <w:pPr>
              <w:jc w:val="center"/>
              <w:rPr>
                <w:b/>
                <w:sz w:val="20"/>
                <w:szCs w:val="20"/>
              </w:rPr>
            </w:pPr>
            <w:r w:rsidRPr="003D14DD">
              <w:rPr>
                <w:b/>
                <w:sz w:val="20"/>
                <w:szCs w:val="20"/>
              </w:rPr>
              <w:t>2</w:t>
            </w:r>
          </w:p>
          <w:p w:rsidR="00A35D3F" w:rsidRPr="003D14DD" w:rsidRDefault="00A35D3F" w:rsidP="004D69F2">
            <w:pPr>
              <w:jc w:val="center"/>
              <w:rPr>
                <w:b/>
                <w:sz w:val="20"/>
                <w:szCs w:val="20"/>
              </w:rPr>
            </w:pPr>
          </w:p>
        </w:tc>
        <w:tc>
          <w:tcPr>
            <w:tcW w:w="1492" w:type="dxa"/>
            <w:vAlign w:val="center"/>
          </w:tcPr>
          <w:p w:rsidR="00A35D3F" w:rsidRPr="003D14DD" w:rsidRDefault="00A35D3F" w:rsidP="004D69F2">
            <w:pPr>
              <w:jc w:val="center"/>
              <w:rPr>
                <w:b/>
                <w:sz w:val="20"/>
                <w:szCs w:val="20"/>
              </w:rPr>
            </w:pPr>
          </w:p>
        </w:tc>
      </w:tr>
      <w:tr w:rsidR="00A35D3F" w:rsidRPr="003D14DD" w:rsidTr="004D69F2">
        <w:trPr>
          <w:trHeight w:val="337"/>
        </w:trPr>
        <w:tc>
          <w:tcPr>
            <w:tcW w:w="0" w:type="auto"/>
          </w:tcPr>
          <w:p w:rsidR="00A35D3F" w:rsidRPr="003D14DD" w:rsidRDefault="00A35D3F" w:rsidP="004D69F2">
            <w:pPr>
              <w:rPr>
                <w:b/>
                <w:sz w:val="20"/>
                <w:szCs w:val="20"/>
              </w:rPr>
            </w:pPr>
            <w:r w:rsidRPr="003D14DD">
              <w:rPr>
                <w:b/>
                <w:sz w:val="20"/>
                <w:szCs w:val="20"/>
              </w:rPr>
              <w:t>Семинарского типа</w:t>
            </w:r>
          </w:p>
          <w:p w:rsidR="00A35D3F" w:rsidRPr="003D14DD" w:rsidRDefault="00A35D3F" w:rsidP="004D69F2">
            <w:pPr>
              <w:rPr>
                <w:b/>
                <w:sz w:val="20"/>
                <w:szCs w:val="20"/>
              </w:rPr>
            </w:pPr>
            <w:r w:rsidRPr="003D14DD">
              <w:rPr>
                <w:b/>
                <w:sz w:val="20"/>
                <w:szCs w:val="20"/>
              </w:rPr>
              <w:t>(семинар дискуссия)</w:t>
            </w:r>
          </w:p>
          <w:p w:rsidR="00A35D3F" w:rsidRPr="003D14DD" w:rsidRDefault="00A35D3F" w:rsidP="004D69F2">
            <w:pPr>
              <w:rPr>
                <w:b/>
                <w:sz w:val="20"/>
                <w:szCs w:val="20"/>
              </w:rPr>
            </w:pPr>
          </w:p>
        </w:tc>
        <w:tc>
          <w:tcPr>
            <w:tcW w:w="2927" w:type="dxa"/>
            <w:vAlign w:val="center"/>
          </w:tcPr>
          <w:p w:rsidR="00A35D3F" w:rsidRPr="003D14DD" w:rsidRDefault="00A35D3F" w:rsidP="004D69F2">
            <w:pPr>
              <w:jc w:val="center"/>
              <w:rPr>
                <w:sz w:val="20"/>
                <w:szCs w:val="20"/>
              </w:rPr>
            </w:pPr>
            <w:r w:rsidRPr="003D14DD">
              <w:rPr>
                <w:sz w:val="20"/>
                <w:szCs w:val="20"/>
              </w:rPr>
              <w:t>-</w:t>
            </w:r>
          </w:p>
        </w:tc>
        <w:tc>
          <w:tcPr>
            <w:tcW w:w="2512" w:type="dxa"/>
            <w:vAlign w:val="center"/>
          </w:tcPr>
          <w:p w:rsidR="00A35D3F" w:rsidRPr="003D14DD" w:rsidRDefault="00A35D3F" w:rsidP="004D69F2">
            <w:pPr>
              <w:jc w:val="center"/>
              <w:rPr>
                <w:sz w:val="20"/>
                <w:szCs w:val="20"/>
              </w:rPr>
            </w:pPr>
            <w:r w:rsidRPr="003D14DD">
              <w:rPr>
                <w:sz w:val="20"/>
                <w:szCs w:val="20"/>
              </w:rPr>
              <w:t>-</w:t>
            </w:r>
          </w:p>
        </w:tc>
        <w:tc>
          <w:tcPr>
            <w:tcW w:w="1224" w:type="dxa"/>
            <w:gridSpan w:val="2"/>
            <w:vAlign w:val="center"/>
          </w:tcPr>
          <w:p w:rsidR="00A35D3F" w:rsidRPr="003D14DD" w:rsidRDefault="00A35D3F" w:rsidP="004D69F2">
            <w:pPr>
              <w:jc w:val="center"/>
              <w:rPr>
                <w:b/>
                <w:sz w:val="20"/>
                <w:szCs w:val="20"/>
              </w:rPr>
            </w:pPr>
            <w:r w:rsidRPr="003D14DD">
              <w:rPr>
                <w:b/>
                <w:sz w:val="20"/>
                <w:szCs w:val="20"/>
              </w:rPr>
              <w:t>-</w:t>
            </w:r>
          </w:p>
        </w:tc>
        <w:tc>
          <w:tcPr>
            <w:tcW w:w="1492" w:type="dxa"/>
            <w:vAlign w:val="center"/>
          </w:tcPr>
          <w:p w:rsidR="00A35D3F" w:rsidRPr="003D14DD" w:rsidRDefault="00A35D3F" w:rsidP="004D69F2">
            <w:pPr>
              <w:jc w:val="center"/>
              <w:rPr>
                <w:b/>
                <w:sz w:val="20"/>
                <w:szCs w:val="20"/>
              </w:rPr>
            </w:pPr>
            <w:r w:rsidRPr="003D14DD">
              <w:rPr>
                <w:b/>
                <w:sz w:val="20"/>
                <w:szCs w:val="20"/>
              </w:rPr>
              <w:t>-</w:t>
            </w:r>
          </w:p>
        </w:tc>
      </w:tr>
      <w:tr w:rsidR="00A35D3F" w:rsidRPr="003D14DD" w:rsidTr="004D69F2">
        <w:tc>
          <w:tcPr>
            <w:tcW w:w="0" w:type="auto"/>
          </w:tcPr>
          <w:p w:rsidR="00A35D3F" w:rsidRPr="003D14DD" w:rsidRDefault="00A35D3F" w:rsidP="004D69F2">
            <w:pPr>
              <w:rPr>
                <w:b/>
                <w:sz w:val="20"/>
                <w:szCs w:val="20"/>
              </w:rPr>
            </w:pPr>
            <w:r w:rsidRPr="003D14DD">
              <w:rPr>
                <w:b/>
                <w:sz w:val="20"/>
                <w:szCs w:val="20"/>
              </w:rPr>
              <w:t>Семинарского типа</w:t>
            </w:r>
          </w:p>
          <w:p w:rsidR="00A35D3F" w:rsidRPr="003D14DD" w:rsidRDefault="00A35D3F" w:rsidP="004D69F2">
            <w:pPr>
              <w:rPr>
                <w:b/>
                <w:sz w:val="20"/>
                <w:szCs w:val="20"/>
              </w:rPr>
            </w:pPr>
            <w:r w:rsidRPr="003D14DD">
              <w:rPr>
                <w:b/>
                <w:sz w:val="20"/>
                <w:szCs w:val="20"/>
              </w:rPr>
              <w:t>(практические занятия)</w:t>
            </w:r>
          </w:p>
        </w:tc>
        <w:tc>
          <w:tcPr>
            <w:tcW w:w="2927" w:type="dxa"/>
            <w:vAlign w:val="center"/>
          </w:tcPr>
          <w:p w:rsidR="00A35D3F" w:rsidRPr="003D14DD" w:rsidRDefault="00A35D3F" w:rsidP="004D69F2">
            <w:pPr>
              <w:jc w:val="center"/>
              <w:rPr>
                <w:sz w:val="20"/>
                <w:szCs w:val="20"/>
              </w:rPr>
            </w:pPr>
            <w:r w:rsidRPr="003D14DD">
              <w:rPr>
                <w:sz w:val="20"/>
                <w:szCs w:val="20"/>
              </w:rPr>
              <w:t>-</w:t>
            </w:r>
          </w:p>
        </w:tc>
        <w:tc>
          <w:tcPr>
            <w:tcW w:w="2512" w:type="dxa"/>
            <w:vAlign w:val="center"/>
          </w:tcPr>
          <w:p w:rsidR="00A35D3F" w:rsidRPr="003D14DD" w:rsidRDefault="00A35D3F" w:rsidP="004D69F2">
            <w:pPr>
              <w:jc w:val="center"/>
              <w:rPr>
                <w:sz w:val="20"/>
                <w:szCs w:val="20"/>
              </w:rPr>
            </w:pPr>
            <w:r w:rsidRPr="003D14DD">
              <w:rPr>
                <w:sz w:val="20"/>
                <w:szCs w:val="20"/>
              </w:rPr>
              <w:t>10</w:t>
            </w:r>
          </w:p>
        </w:tc>
        <w:tc>
          <w:tcPr>
            <w:tcW w:w="1217" w:type="dxa"/>
            <w:vAlign w:val="center"/>
          </w:tcPr>
          <w:p w:rsidR="00A35D3F" w:rsidRPr="003D14DD" w:rsidRDefault="00A35D3F" w:rsidP="004D69F2">
            <w:pPr>
              <w:jc w:val="center"/>
              <w:rPr>
                <w:b/>
                <w:sz w:val="20"/>
                <w:szCs w:val="20"/>
              </w:rPr>
            </w:pPr>
            <w:r w:rsidRPr="003D14DD">
              <w:rPr>
                <w:b/>
                <w:sz w:val="20"/>
                <w:szCs w:val="20"/>
              </w:rPr>
              <w:t>10</w:t>
            </w:r>
          </w:p>
        </w:tc>
        <w:tc>
          <w:tcPr>
            <w:tcW w:w="1499" w:type="dxa"/>
            <w:gridSpan w:val="2"/>
            <w:vAlign w:val="center"/>
          </w:tcPr>
          <w:p w:rsidR="00A35D3F" w:rsidRPr="003D14DD" w:rsidRDefault="00A35D3F" w:rsidP="004D69F2">
            <w:pPr>
              <w:jc w:val="center"/>
              <w:rPr>
                <w:b/>
                <w:sz w:val="20"/>
                <w:szCs w:val="20"/>
              </w:rPr>
            </w:pPr>
          </w:p>
        </w:tc>
      </w:tr>
      <w:tr w:rsidR="00A35D3F" w:rsidRPr="003D14DD" w:rsidTr="004D69F2">
        <w:tc>
          <w:tcPr>
            <w:tcW w:w="0" w:type="auto"/>
          </w:tcPr>
          <w:p w:rsidR="00A35D3F" w:rsidRPr="003D14DD" w:rsidRDefault="00A35D3F" w:rsidP="004D69F2">
            <w:pPr>
              <w:rPr>
                <w:i/>
                <w:sz w:val="20"/>
                <w:szCs w:val="20"/>
              </w:rPr>
            </w:pPr>
            <w:r w:rsidRPr="003D14DD">
              <w:rPr>
                <w:i/>
                <w:sz w:val="20"/>
                <w:szCs w:val="20"/>
              </w:rPr>
              <w:t xml:space="preserve">в том числе в форме практической подготовки </w:t>
            </w:r>
          </w:p>
        </w:tc>
        <w:tc>
          <w:tcPr>
            <w:tcW w:w="2927" w:type="dxa"/>
            <w:vAlign w:val="center"/>
          </w:tcPr>
          <w:p w:rsidR="00A35D3F" w:rsidRPr="003D14DD" w:rsidRDefault="00A35D3F" w:rsidP="004D69F2">
            <w:pPr>
              <w:jc w:val="center"/>
              <w:rPr>
                <w:sz w:val="20"/>
                <w:szCs w:val="20"/>
              </w:rPr>
            </w:pPr>
            <w:r w:rsidRPr="003D14DD">
              <w:rPr>
                <w:sz w:val="20"/>
                <w:szCs w:val="20"/>
              </w:rPr>
              <w:t>-</w:t>
            </w:r>
          </w:p>
        </w:tc>
        <w:tc>
          <w:tcPr>
            <w:tcW w:w="2512" w:type="dxa"/>
            <w:vAlign w:val="center"/>
          </w:tcPr>
          <w:p w:rsidR="00A35D3F" w:rsidRPr="003D14DD" w:rsidRDefault="00A35D3F" w:rsidP="004D69F2">
            <w:pPr>
              <w:jc w:val="center"/>
              <w:rPr>
                <w:sz w:val="20"/>
                <w:szCs w:val="20"/>
              </w:rPr>
            </w:pPr>
            <w:r w:rsidRPr="003D14DD">
              <w:rPr>
                <w:sz w:val="20"/>
                <w:szCs w:val="20"/>
              </w:rPr>
              <w:t>-</w:t>
            </w:r>
          </w:p>
        </w:tc>
        <w:tc>
          <w:tcPr>
            <w:tcW w:w="1217" w:type="dxa"/>
            <w:vAlign w:val="center"/>
          </w:tcPr>
          <w:p w:rsidR="00A35D3F" w:rsidRPr="003D14DD" w:rsidRDefault="00A35D3F" w:rsidP="004D69F2">
            <w:pPr>
              <w:jc w:val="center"/>
              <w:rPr>
                <w:b/>
                <w:sz w:val="20"/>
                <w:szCs w:val="20"/>
              </w:rPr>
            </w:pPr>
            <w:r w:rsidRPr="003D14DD">
              <w:rPr>
                <w:b/>
                <w:sz w:val="20"/>
                <w:szCs w:val="20"/>
              </w:rPr>
              <w:t>-</w:t>
            </w:r>
          </w:p>
        </w:tc>
        <w:tc>
          <w:tcPr>
            <w:tcW w:w="1499" w:type="dxa"/>
            <w:gridSpan w:val="2"/>
            <w:vAlign w:val="center"/>
          </w:tcPr>
          <w:p w:rsidR="00A35D3F" w:rsidRPr="003D14DD" w:rsidRDefault="00A35D3F" w:rsidP="004D69F2">
            <w:pPr>
              <w:jc w:val="center"/>
              <w:rPr>
                <w:b/>
                <w:sz w:val="20"/>
                <w:szCs w:val="20"/>
              </w:rPr>
            </w:pPr>
            <w:r w:rsidRPr="003D14DD">
              <w:rPr>
                <w:b/>
                <w:sz w:val="20"/>
                <w:szCs w:val="20"/>
              </w:rPr>
              <w:t>4</w:t>
            </w:r>
          </w:p>
        </w:tc>
      </w:tr>
      <w:tr w:rsidR="00A35D3F" w:rsidRPr="003D14DD" w:rsidTr="004D69F2">
        <w:tc>
          <w:tcPr>
            <w:tcW w:w="0" w:type="auto"/>
          </w:tcPr>
          <w:p w:rsidR="00A35D3F" w:rsidRPr="003D14DD" w:rsidRDefault="00A35D3F" w:rsidP="004D69F2">
            <w:pPr>
              <w:rPr>
                <w:b/>
                <w:sz w:val="20"/>
                <w:szCs w:val="20"/>
              </w:rPr>
            </w:pPr>
            <w:r w:rsidRPr="003D14DD">
              <w:rPr>
                <w:b/>
                <w:sz w:val="20"/>
                <w:szCs w:val="20"/>
              </w:rPr>
              <w:t>Семинарского типа</w:t>
            </w:r>
          </w:p>
          <w:p w:rsidR="00A35D3F" w:rsidRPr="003D14DD" w:rsidRDefault="00A35D3F" w:rsidP="004D69F2">
            <w:pPr>
              <w:rPr>
                <w:b/>
                <w:sz w:val="20"/>
                <w:szCs w:val="20"/>
              </w:rPr>
            </w:pPr>
            <w:r w:rsidRPr="003D14DD">
              <w:rPr>
                <w:b/>
                <w:sz w:val="20"/>
                <w:szCs w:val="20"/>
              </w:rPr>
              <w:t>(курсовое проектирование (работа))</w:t>
            </w:r>
          </w:p>
        </w:tc>
        <w:tc>
          <w:tcPr>
            <w:tcW w:w="2927" w:type="dxa"/>
            <w:vAlign w:val="center"/>
          </w:tcPr>
          <w:p w:rsidR="00A35D3F" w:rsidRPr="003D14DD" w:rsidRDefault="00A35D3F" w:rsidP="004D69F2">
            <w:pPr>
              <w:jc w:val="center"/>
              <w:rPr>
                <w:sz w:val="20"/>
                <w:szCs w:val="20"/>
              </w:rPr>
            </w:pPr>
            <w:r w:rsidRPr="003D14DD">
              <w:rPr>
                <w:sz w:val="20"/>
                <w:szCs w:val="20"/>
              </w:rPr>
              <w:t>-</w:t>
            </w:r>
          </w:p>
        </w:tc>
        <w:tc>
          <w:tcPr>
            <w:tcW w:w="2512" w:type="dxa"/>
            <w:vAlign w:val="center"/>
          </w:tcPr>
          <w:p w:rsidR="00A35D3F" w:rsidRPr="003D14DD" w:rsidRDefault="00A35D3F" w:rsidP="004D69F2">
            <w:pPr>
              <w:jc w:val="center"/>
              <w:rPr>
                <w:sz w:val="20"/>
                <w:szCs w:val="20"/>
              </w:rPr>
            </w:pPr>
            <w:r w:rsidRPr="003D14DD">
              <w:rPr>
                <w:sz w:val="20"/>
                <w:szCs w:val="20"/>
              </w:rPr>
              <w:t>-</w:t>
            </w:r>
          </w:p>
        </w:tc>
        <w:tc>
          <w:tcPr>
            <w:tcW w:w="1217" w:type="dxa"/>
            <w:vAlign w:val="center"/>
          </w:tcPr>
          <w:p w:rsidR="00A35D3F" w:rsidRPr="003D14DD" w:rsidRDefault="00A35D3F" w:rsidP="004D69F2">
            <w:pPr>
              <w:jc w:val="center"/>
              <w:rPr>
                <w:sz w:val="20"/>
                <w:szCs w:val="20"/>
              </w:rPr>
            </w:pPr>
            <w:r w:rsidRPr="003D14DD">
              <w:rPr>
                <w:sz w:val="20"/>
                <w:szCs w:val="20"/>
              </w:rPr>
              <w:t>-</w:t>
            </w:r>
          </w:p>
        </w:tc>
        <w:tc>
          <w:tcPr>
            <w:tcW w:w="1499" w:type="dxa"/>
            <w:gridSpan w:val="2"/>
            <w:vAlign w:val="center"/>
          </w:tcPr>
          <w:p w:rsidR="00A35D3F" w:rsidRPr="003D14DD" w:rsidRDefault="00A35D3F" w:rsidP="004D69F2">
            <w:pPr>
              <w:jc w:val="center"/>
              <w:rPr>
                <w:sz w:val="20"/>
                <w:szCs w:val="20"/>
              </w:rPr>
            </w:pPr>
            <w:r w:rsidRPr="003D14DD">
              <w:rPr>
                <w:sz w:val="20"/>
                <w:szCs w:val="20"/>
              </w:rPr>
              <w:t>-</w:t>
            </w:r>
          </w:p>
        </w:tc>
      </w:tr>
      <w:tr w:rsidR="00A35D3F" w:rsidRPr="003D14DD" w:rsidTr="004D69F2">
        <w:tc>
          <w:tcPr>
            <w:tcW w:w="0" w:type="auto"/>
          </w:tcPr>
          <w:p w:rsidR="00A35D3F" w:rsidRPr="003D14DD" w:rsidRDefault="00A35D3F" w:rsidP="004D69F2">
            <w:pPr>
              <w:rPr>
                <w:b/>
                <w:sz w:val="20"/>
                <w:szCs w:val="20"/>
              </w:rPr>
            </w:pPr>
            <w:r w:rsidRPr="003D14DD">
              <w:rPr>
                <w:b/>
                <w:sz w:val="20"/>
                <w:szCs w:val="20"/>
              </w:rPr>
              <w:t>Семинарского типа</w:t>
            </w:r>
          </w:p>
          <w:p w:rsidR="00A35D3F" w:rsidRPr="003D14DD" w:rsidRDefault="00A35D3F" w:rsidP="004D69F2">
            <w:pPr>
              <w:rPr>
                <w:b/>
                <w:sz w:val="20"/>
                <w:szCs w:val="20"/>
              </w:rPr>
            </w:pPr>
            <w:r w:rsidRPr="003D14DD">
              <w:rPr>
                <w:b/>
                <w:sz w:val="20"/>
                <w:szCs w:val="20"/>
              </w:rPr>
              <w:t>(лабораторные работы)</w:t>
            </w:r>
          </w:p>
        </w:tc>
        <w:tc>
          <w:tcPr>
            <w:tcW w:w="2927" w:type="dxa"/>
            <w:vAlign w:val="center"/>
          </w:tcPr>
          <w:p w:rsidR="00A35D3F" w:rsidRPr="003D14DD" w:rsidRDefault="00A35D3F" w:rsidP="004D69F2">
            <w:pPr>
              <w:jc w:val="center"/>
              <w:rPr>
                <w:sz w:val="20"/>
                <w:szCs w:val="20"/>
              </w:rPr>
            </w:pPr>
            <w:r w:rsidRPr="003D14DD">
              <w:rPr>
                <w:sz w:val="20"/>
                <w:szCs w:val="20"/>
              </w:rPr>
              <w:t>-</w:t>
            </w:r>
          </w:p>
        </w:tc>
        <w:tc>
          <w:tcPr>
            <w:tcW w:w="2512" w:type="dxa"/>
            <w:vAlign w:val="center"/>
          </w:tcPr>
          <w:p w:rsidR="00A35D3F" w:rsidRPr="003D14DD" w:rsidRDefault="00A35D3F" w:rsidP="004D69F2">
            <w:pPr>
              <w:jc w:val="center"/>
              <w:rPr>
                <w:sz w:val="20"/>
                <w:szCs w:val="20"/>
              </w:rPr>
            </w:pPr>
            <w:r w:rsidRPr="003D14DD">
              <w:rPr>
                <w:sz w:val="20"/>
                <w:szCs w:val="20"/>
              </w:rPr>
              <w:t>-</w:t>
            </w:r>
          </w:p>
        </w:tc>
        <w:tc>
          <w:tcPr>
            <w:tcW w:w="1217" w:type="dxa"/>
            <w:vAlign w:val="center"/>
          </w:tcPr>
          <w:p w:rsidR="00A35D3F" w:rsidRPr="003D14DD" w:rsidRDefault="00A35D3F" w:rsidP="004D69F2">
            <w:pPr>
              <w:jc w:val="center"/>
              <w:rPr>
                <w:sz w:val="20"/>
                <w:szCs w:val="20"/>
              </w:rPr>
            </w:pPr>
            <w:r w:rsidRPr="003D14DD">
              <w:rPr>
                <w:sz w:val="20"/>
                <w:szCs w:val="20"/>
              </w:rPr>
              <w:t>-</w:t>
            </w:r>
          </w:p>
        </w:tc>
        <w:tc>
          <w:tcPr>
            <w:tcW w:w="1499" w:type="dxa"/>
            <w:gridSpan w:val="2"/>
            <w:vAlign w:val="center"/>
          </w:tcPr>
          <w:p w:rsidR="00A35D3F" w:rsidRPr="003D14DD" w:rsidRDefault="00A35D3F" w:rsidP="004D69F2">
            <w:pPr>
              <w:jc w:val="center"/>
              <w:rPr>
                <w:sz w:val="20"/>
                <w:szCs w:val="20"/>
              </w:rPr>
            </w:pPr>
            <w:r w:rsidRPr="003D14DD">
              <w:rPr>
                <w:sz w:val="20"/>
                <w:szCs w:val="20"/>
              </w:rPr>
              <w:t>-</w:t>
            </w:r>
          </w:p>
        </w:tc>
      </w:tr>
      <w:tr w:rsidR="00A35D3F" w:rsidRPr="003D14DD" w:rsidTr="004D69F2">
        <w:tc>
          <w:tcPr>
            <w:tcW w:w="0" w:type="auto"/>
          </w:tcPr>
          <w:p w:rsidR="00A35D3F" w:rsidRPr="003D14DD" w:rsidRDefault="00A35D3F" w:rsidP="004D69F2">
            <w:pPr>
              <w:rPr>
                <w:b/>
                <w:sz w:val="20"/>
                <w:szCs w:val="20"/>
              </w:rPr>
            </w:pPr>
            <w:r w:rsidRPr="003D14DD">
              <w:rPr>
                <w:b/>
                <w:sz w:val="20"/>
                <w:szCs w:val="20"/>
              </w:rPr>
              <w:t>Промежуточная аттестация (экзамен)</w:t>
            </w:r>
          </w:p>
        </w:tc>
        <w:tc>
          <w:tcPr>
            <w:tcW w:w="2927" w:type="dxa"/>
            <w:vAlign w:val="center"/>
          </w:tcPr>
          <w:p w:rsidR="00A35D3F" w:rsidRPr="003D14DD" w:rsidRDefault="00A35D3F" w:rsidP="004D69F2">
            <w:pPr>
              <w:jc w:val="center"/>
              <w:rPr>
                <w:sz w:val="20"/>
                <w:szCs w:val="20"/>
              </w:rPr>
            </w:pPr>
            <w:r w:rsidRPr="003D14DD">
              <w:rPr>
                <w:sz w:val="20"/>
                <w:szCs w:val="20"/>
              </w:rPr>
              <w:t>2,2</w:t>
            </w:r>
          </w:p>
        </w:tc>
        <w:tc>
          <w:tcPr>
            <w:tcW w:w="2512" w:type="dxa"/>
            <w:vAlign w:val="center"/>
          </w:tcPr>
          <w:p w:rsidR="00A35D3F" w:rsidRPr="003D14DD" w:rsidRDefault="00A35D3F" w:rsidP="004D69F2">
            <w:pPr>
              <w:jc w:val="center"/>
              <w:rPr>
                <w:sz w:val="20"/>
                <w:szCs w:val="20"/>
              </w:rPr>
            </w:pPr>
            <w:r w:rsidRPr="003D14DD">
              <w:rPr>
                <w:sz w:val="20"/>
                <w:szCs w:val="20"/>
              </w:rPr>
              <w:t>-</w:t>
            </w:r>
          </w:p>
        </w:tc>
        <w:tc>
          <w:tcPr>
            <w:tcW w:w="1217" w:type="dxa"/>
            <w:vAlign w:val="center"/>
          </w:tcPr>
          <w:p w:rsidR="00A35D3F" w:rsidRPr="003D14DD" w:rsidRDefault="00A35D3F" w:rsidP="004D69F2">
            <w:pPr>
              <w:jc w:val="center"/>
              <w:rPr>
                <w:b/>
                <w:sz w:val="20"/>
                <w:szCs w:val="20"/>
              </w:rPr>
            </w:pPr>
            <w:r w:rsidRPr="003D14DD">
              <w:rPr>
                <w:b/>
                <w:sz w:val="20"/>
                <w:szCs w:val="20"/>
              </w:rPr>
              <w:t>2,2</w:t>
            </w:r>
          </w:p>
        </w:tc>
        <w:tc>
          <w:tcPr>
            <w:tcW w:w="1499" w:type="dxa"/>
            <w:gridSpan w:val="2"/>
            <w:vAlign w:val="center"/>
          </w:tcPr>
          <w:p w:rsidR="00A35D3F" w:rsidRPr="003D14DD" w:rsidRDefault="00A35D3F" w:rsidP="004D69F2">
            <w:pPr>
              <w:jc w:val="center"/>
              <w:rPr>
                <w:b/>
                <w:sz w:val="20"/>
                <w:szCs w:val="20"/>
              </w:rPr>
            </w:pPr>
            <w:r w:rsidRPr="003D14DD">
              <w:rPr>
                <w:b/>
                <w:sz w:val="20"/>
                <w:szCs w:val="20"/>
              </w:rPr>
              <w:t>-</w:t>
            </w:r>
          </w:p>
        </w:tc>
      </w:tr>
      <w:tr w:rsidR="00A35D3F" w:rsidRPr="003D14DD" w:rsidTr="004D69F2">
        <w:trPr>
          <w:trHeight w:val="160"/>
        </w:trPr>
        <w:tc>
          <w:tcPr>
            <w:tcW w:w="0" w:type="auto"/>
            <w:vAlign w:val="center"/>
          </w:tcPr>
          <w:p w:rsidR="00A35D3F" w:rsidRPr="003D14DD" w:rsidRDefault="00A35D3F" w:rsidP="004D69F2">
            <w:pPr>
              <w:jc w:val="center"/>
              <w:rPr>
                <w:sz w:val="20"/>
                <w:szCs w:val="20"/>
              </w:rPr>
            </w:pPr>
            <w:r w:rsidRPr="003D14DD">
              <w:rPr>
                <w:sz w:val="20"/>
                <w:szCs w:val="20"/>
              </w:rPr>
              <w:t xml:space="preserve">Итого </w:t>
            </w:r>
          </w:p>
        </w:tc>
        <w:tc>
          <w:tcPr>
            <w:tcW w:w="2927" w:type="dxa"/>
            <w:vAlign w:val="center"/>
          </w:tcPr>
          <w:p w:rsidR="00A35D3F" w:rsidRPr="003D14DD" w:rsidRDefault="00A35D3F" w:rsidP="004D69F2">
            <w:pPr>
              <w:jc w:val="center"/>
              <w:rPr>
                <w:sz w:val="20"/>
                <w:szCs w:val="20"/>
              </w:rPr>
            </w:pPr>
            <w:r w:rsidRPr="003D14DD">
              <w:rPr>
                <w:sz w:val="20"/>
                <w:szCs w:val="20"/>
              </w:rPr>
              <w:t>4,2</w:t>
            </w:r>
          </w:p>
        </w:tc>
        <w:tc>
          <w:tcPr>
            <w:tcW w:w="2512" w:type="dxa"/>
            <w:vAlign w:val="center"/>
          </w:tcPr>
          <w:p w:rsidR="00A35D3F" w:rsidRPr="003D14DD" w:rsidRDefault="00A35D3F" w:rsidP="004D69F2">
            <w:pPr>
              <w:jc w:val="center"/>
              <w:rPr>
                <w:sz w:val="20"/>
                <w:szCs w:val="20"/>
              </w:rPr>
            </w:pPr>
            <w:r w:rsidRPr="003D14DD">
              <w:rPr>
                <w:sz w:val="20"/>
                <w:szCs w:val="20"/>
              </w:rPr>
              <w:t>10</w:t>
            </w:r>
          </w:p>
        </w:tc>
        <w:tc>
          <w:tcPr>
            <w:tcW w:w="1217" w:type="dxa"/>
            <w:vAlign w:val="center"/>
          </w:tcPr>
          <w:p w:rsidR="00A35D3F" w:rsidRPr="003D14DD" w:rsidRDefault="00A35D3F" w:rsidP="004D69F2">
            <w:pPr>
              <w:jc w:val="center"/>
              <w:rPr>
                <w:b/>
                <w:sz w:val="20"/>
                <w:szCs w:val="20"/>
              </w:rPr>
            </w:pPr>
            <w:r w:rsidRPr="003D14DD">
              <w:rPr>
                <w:b/>
                <w:sz w:val="20"/>
                <w:szCs w:val="20"/>
              </w:rPr>
              <w:t>14,2</w:t>
            </w:r>
          </w:p>
        </w:tc>
        <w:tc>
          <w:tcPr>
            <w:tcW w:w="1499" w:type="dxa"/>
            <w:gridSpan w:val="2"/>
            <w:vAlign w:val="center"/>
          </w:tcPr>
          <w:p w:rsidR="00A35D3F" w:rsidRPr="003D14DD" w:rsidRDefault="00A35D3F" w:rsidP="004D69F2">
            <w:pPr>
              <w:jc w:val="center"/>
              <w:rPr>
                <w:b/>
                <w:sz w:val="20"/>
                <w:szCs w:val="20"/>
              </w:rPr>
            </w:pPr>
            <w:r w:rsidRPr="003D14DD">
              <w:rPr>
                <w:b/>
                <w:sz w:val="20"/>
                <w:szCs w:val="20"/>
              </w:rPr>
              <w:t>4</w:t>
            </w:r>
          </w:p>
        </w:tc>
      </w:tr>
    </w:tbl>
    <w:p w:rsidR="00A35D3F" w:rsidRPr="003D14DD" w:rsidRDefault="00A35D3F" w:rsidP="00A35D3F">
      <w:pPr>
        <w:suppressAutoHyphens/>
        <w:ind w:firstLine="720"/>
        <w:outlineLvl w:val="0"/>
        <w:rPr>
          <w:b/>
          <w:sz w:val="20"/>
          <w:szCs w:val="20"/>
        </w:rPr>
      </w:pPr>
    </w:p>
    <w:p w:rsidR="00A35D3F" w:rsidRPr="003D14DD" w:rsidRDefault="00A35D3F" w:rsidP="00A35D3F">
      <w:pPr>
        <w:suppressAutoHyphens/>
        <w:ind w:firstLine="709"/>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- 30 %</w:t>
      </w:r>
    </w:p>
    <w:p w:rsidR="00A35D3F" w:rsidRPr="003D14DD" w:rsidRDefault="00A35D3F" w:rsidP="00A35D3F">
      <w:pPr>
        <w:jc w:val="both"/>
        <w:rPr>
          <w:b/>
          <w:bCs/>
          <w:sz w:val="20"/>
          <w:szCs w:val="20"/>
        </w:rPr>
      </w:pPr>
    </w:p>
    <w:p w:rsidR="00A35D3F" w:rsidRPr="003D14DD" w:rsidRDefault="00A35D3F" w:rsidP="00A35D3F">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A35D3F" w:rsidRPr="003D14DD" w:rsidRDefault="00A35D3F" w:rsidP="00A35D3F">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A35D3F" w:rsidRPr="003D14DD" w:rsidRDefault="00A35D3F" w:rsidP="00A35D3F">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A35D3F" w:rsidRPr="003D14DD" w:rsidRDefault="00A35D3F" w:rsidP="00A35D3F">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A35D3F" w:rsidRPr="003D14DD" w:rsidRDefault="00A35D3F" w:rsidP="00A35D3F">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35D3F" w:rsidRPr="003D14DD" w:rsidRDefault="00A35D3F" w:rsidP="00A35D3F">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35D3F" w:rsidRPr="003D14DD" w:rsidRDefault="00A35D3F" w:rsidP="00A35D3F">
      <w:pPr>
        <w:tabs>
          <w:tab w:val="left" w:pos="900"/>
        </w:tabs>
        <w:suppressAutoHyphens/>
        <w:overflowPunct w:val="0"/>
        <w:autoSpaceDE w:val="0"/>
        <w:autoSpaceDN w:val="0"/>
        <w:adjustRightInd w:val="0"/>
        <w:ind w:firstLine="709"/>
        <w:jc w:val="both"/>
        <w:rPr>
          <w:b/>
          <w:sz w:val="20"/>
          <w:szCs w:val="20"/>
        </w:rPr>
      </w:pPr>
    </w:p>
    <w:p w:rsidR="00A35D3F" w:rsidRPr="003D14DD" w:rsidRDefault="00A35D3F" w:rsidP="00A35D3F">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35D3F" w:rsidRPr="003D14DD" w:rsidRDefault="00A35D3F" w:rsidP="00A35D3F">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A35D3F" w:rsidRPr="003D14DD" w:rsidRDefault="00A35D3F" w:rsidP="00A35D3F">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A35D3F" w:rsidRPr="003D14DD" w:rsidRDefault="00A35D3F" w:rsidP="00A35D3F">
      <w:pPr>
        <w:ind w:firstLine="709"/>
        <w:rPr>
          <w:b/>
          <w:sz w:val="20"/>
          <w:szCs w:val="20"/>
        </w:rPr>
      </w:pPr>
    </w:p>
    <w:p w:rsidR="00A35D3F" w:rsidRPr="003D14DD" w:rsidRDefault="00A35D3F" w:rsidP="00A35D3F">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054D11" w:rsidRPr="00054D11" w:rsidRDefault="00054D11" w:rsidP="00054D11">
      <w:pPr>
        <w:shd w:val="clear" w:color="auto" w:fill="FFFFFF"/>
        <w:ind w:firstLine="709"/>
        <w:jc w:val="both"/>
        <w:rPr>
          <w:rFonts w:eastAsia="Calibri"/>
          <w:sz w:val="20"/>
          <w:szCs w:val="20"/>
        </w:rPr>
      </w:pPr>
      <w:r w:rsidRPr="00054D11">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54D11" w:rsidRPr="00054D11" w:rsidRDefault="00054D11" w:rsidP="00054D11">
      <w:pPr>
        <w:ind w:firstLine="709"/>
        <w:jc w:val="both"/>
        <w:rPr>
          <w:rFonts w:eastAsia="Calibri"/>
          <w:sz w:val="20"/>
          <w:szCs w:val="20"/>
        </w:rPr>
      </w:pPr>
      <w:r w:rsidRPr="00054D11">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54D11">
        <w:rPr>
          <w:rFonts w:eastAsia="Calibri"/>
          <w:sz w:val="20"/>
          <w:szCs w:val="20"/>
        </w:rPr>
        <w:t>тифлоинформационных</w:t>
      </w:r>
      <w:proofErr w:type="spellEnd"/>
      <w:r w:rsidRPr="00054D11">
        <w:rPr>
          <w:rFonts w:eastAsia="Calibri"/>
          <w:sz w:val="20"/>
          <w:szCs w:val="20"/>
        </w:rPr>
        <w:t xml:space="preserve"> устройств.</w:t>
      </w:r>
    </w:p>
    <w:p w:rsidR="00054D11" w:rsidRPr="00054D11" w:rsidRDefault="00054D11" w:rsidP="00054D11">
      <w:pPr>
        <w:shd w:val="clear" w:color="auto" w:fill="FFFFFF"/>
        <w:tabs>
          <w:tab w:val="left" w:pos="993"/>
        </w:tabs>
        <w:ind w:firstLine="709"/>
        <w:jc w:val="both"/>
        <w:rPr>
          <w:rFonts w:eastAsia="Calibri"/>
          <w:sz w:val="20"/>
          <w:szCs w:val="20"/>
        </w:rPr>
      </w:pPr>
      <w:r w:rsidRPr="00054D11">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54D11" w:rsidRPr="00054D11" w:rsidRDefault="00054D11" w:rsidP="00054D11">
      <w:pPr>
        <w:ind w:firstLine="709"/>
        <w:jc w:val="both"/>
        <w:rPr>
          <w:rFonts w:eastAsia="Calibri"/>
          <w:sz w:val="20"/>
          <w:szCs w:val="20"/>
        </w:rPr>
      </w:pPr>
      <w:r w:rsidRPr="00054D11">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54D11" w:rsidRPr="00054D11" w:rsidRDefault="00054D11" w:rsidP="00054D11">
      <w:pPr>
        <w:ind w:firstLine="709"/>
        <w:jc w:val="both"/>
        <w:rPr>
          <w:rFonts w:eastAsia="Calibri"/>
          <w:sz w:val="20"/>
          <w:szCs w:val="20"/>
        </w:rPr>
      </w:pPr>
      <w:r w:rsidRPr="00054D11">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54D11" w:rsidRPr="00054D11" w:rsidRDefault="00054D11" w:rsidP="00054D11">
      <w:pPr>
        <w:ind w:firstLine="709"/>
        <w:jc w:val="both"/>
        <w:rPr>
          <w:rFonts w:eastAsia="Calibri"/>
          <w:sz w:val="20"/>
          <w:szCs w:val="20"/>
        </w:rPr>
      </w:pPr>
      <w:r w:rsidRPr="00054D11">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054D11" w:rsidRPr="00054D11" w:rsidRDefault="00054D11" w:rsidP="00054D11">
      <w:pPr>
        <w:shd w:val="clear" w:color="auto" w:fill="FFFFFF"/>
        <w:tabs>
          <w:tab w:val="left" w:pos="888"/>
        </w:tabs>
        <w:ind w:firstLine="709"/>
        <w:jc w:val="both"/>
        <w:rPr>
          <w:rFonts w:eastAsia="Calibri"/>
          <w:sz w:val="20"/>
          <w:szCs w:val="20"/>
        </w:rPr>
      </w:pPr>
      <w:r w:rsidRPr="00054D11">
        <w:rPr>
          <w:rFonts w:eastAsia="Calibri"/>
          <w:sz w:val="20"/>
          <w:szCs w:val="20"/>
        </w:rPr>
        <w:t>-</w:t>
      </w:r>
      <w:r w:rsidRPr="00054D11">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54D11" w:rsidRPr="00054D11" w:rsidRDefault="00054D11" w:rsidP="00054D11">
      <w:pPr>
        <w:ind w:firstLine="709"/>
        <w:jc w:val="both"/>
        <w:rPr>
          <w:rFonts w:eastAsia="Calibri"/>
          <w:sz w:val="20"/>
          <w:szCs w:val="20"/>
        </w:rPr>
      </w:pPr>
      <w:r w:rsidRPr="00054D11">
        <w:rPr>
          <w:rFonts w:eastAsia="Calibri"/>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54D11" w:rsidRPr="00054D11" w:rsidRDefault="00054D11" w:rsidP="00054D11">
      <w:pPr>
        <w:ind w:firstLine="709"/>
        <w:jc w:val="both"/>
        <w:rPr>
          <w:rFonts w:eastAsia="Calibri"/>
          <w:sz w:val="20"/>
          <w:szCs w:val="20"/>
        </w:rPr>
      </w:pPr>
      <w:r w:rsidRPr="00054D11">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54D11" w:rsidRPr="00054D11" w:rsidRDefault="00054D11" w:rsidP="00054D11">
      <w:pPr>
        <w:ind w:firstLine="709"/>
        <w:jc w:val="both"/>
        <w:rPr>
          <w:rFonts w:eastAsia="Calibri"/>
          <w:sz w:val="20"/>
          <w:szCs w:val="20"/>
        </w:rPr>
      </w:pPr>
      <w:r w:rsidRPr="00054D11">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54D11" w:rsidRPr="00054D11" w:rsidRDefault="00054D11" w:rsidP="00054D11">
      <w:pPr>
        <w:ind w:firstLine="709"/>
        <w:jc w:val="both"/>
        <w:rPr>
          <w:rFonts w:eastAsia="Calibri"/>
          <w:sz w:val="20"/>
          <w:szCs w:val="20"/>
        </w:rPr>
      </w:pPr>
      <w:r w:rsidRPr="00054D11">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54D11" w:rsidRPr="00054D11" w:rsidRDefault="00054D11" w:rsidP="00054D11">
      <w:pPr>
        <w:ind w:firstLine="709"/>
        <w:jc w:val="both"/>
        <w:rPr>
          <w:rFonts w:eastAsia="Calibri"/>
          <w:sz w:val="20"/>
          <w:szCs w:val="20"/>
        </w:rPr>
      </w:pPr>
      <w:r w:rsidRPr="00054D11">
        <w:rPr>
          <w:rFonts w:eastAsia="Calibri"/>
          <w:sz w:val="20"/>
          <w:szCs w:val="20"/>
        </w:rPr>
        <w:t>- продолжительность сдачи экзамена, проводимого в письменной форме, - не более чем на 90 минут;</w:t>
      </w:r>
    </w:p>
    <w:p w:rsidR="00054D11" w:rsidRPr="00054D11" w:rsidRDefault="00054D11" w:rsidP="00054D11">
      <w:pPr>
        <w:ind w:firstLine="709"/>
        <w:jc w:val="both"/>
        <w:rPr>
          <w:rFonts w:eastAsia="Calibri"/>
          <w:sz w:val="20"/>
          <w:szCs w:val="20"/>
        </w:rPr>
      </w:pPr>
      <w:r w:rsidRPr="00054D11">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054D11" w:rsidRPr="00054D11" w:rsidRDefault="00054D11" w:rsidP="00054D11">
      <w:pPr>
        <w:ind w:firstLine="709"/>
        <w:jc w:val="both"/>
        <w:rPr>
          <w:rFonts w:eastAsia="Calibri"/>
          <w:sz w:val="20"/>
          <w:szCs w:val="20"/>
        </w:rPr>
      </w:pPr>
      <w:r w:rsidRPr="00054D11">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54D11" w:rsidRPr="00054D11" w:rsidRDefault="00054D11" w:rsidP="00054D11">
      <w:pPr>
        <w:ind w:firstLine="709"/>
        <w:jc w:val="both"/>
        <w:rPr>
          <w:rFonts w:eastAsia="Calibri"/>
          <w:sz w:val="20"/>
          <w:szCs w:val="20"/>
        </w:rPr>
      </w:pPr>
      <w:r w:rsidRPr="00054D11">
        <w:rPr>
          <w:rFonts w:eastAsia="Calibri"/>
          <w:sz w:val="20"/>
          <w:szCs w:val="20"/>
        </w:rPr>
        <w:t>а) для слепых:</w:t>
      </w:r>
    </w:p>
    <w:p w:rsidR="00054D11" w:rsidRPr="00054D11" w:rsidRDefault="00054D11" w:rsidP="00054D11">
      <w:pPr>
        <w:shd w:val="clear" w:color="auto" w:fill="FFFFFF"/>
        <w:tabs>
          <w:tab w:val="left" w:pos="955"/>
        </w:tabs>
        <w:ind w:firstLine="709"/>
        <w:jc w:val="both"/>
        <w:rPr>
          <w:rFonts w:eastAsia="Calibri"/>
          <w:sz w:val="20"/>
          <w:szCs w:val="20"/>
        </w:rPr>
      </w:pPr>
      <w:r w:rsidRPr="00054D11">
        <w:rPr>
          <w:rFonts w:eastAsia="Calibri"/>
          <w:sz w:val="20"/>
          <w:szCs w:val="20"/>
        </w:rPr>
        <w:t>-</w:t>
      </w:r>
      <w:r w:rsidRPr="00054D11">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54D11" w:rsidRPr="00054D11" w:rsidRDefault="00054D11" w:rsidP="00054D11">
      <w:pPr>
        <w:ind w:firstLine="709"/>
        <w:jc w:val="both"/>
        <w:rPr>
          <w:rFonts w:eastAsia="Calibri"/>
          <w:sz w:val="20"/>
          <w:szCs w:val="20"/>
        </w:rPr>
      </w:pPr>
      <w:r w:rsidRPr="00054D11">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054D11">
        <w:rPr>
          <w:rFonts w:eastAsia="Calibri"/>
          <w:sz w:val="20"/>
          <w:szCs w:val="20"/>
        </w:rPr>
        <w:t>надиктовываются</w:t>
      </w:r>
      <w:proofErr w:type="spellEnd"/>
      <w:r w:rsidRPr="00054D11">
        <w:rPr>
          <w:rFonts w:eastAsia="Calibri"/>
          <w:sz w:val="20"/>
          <w:szCs w:val="20"/>
        </w:rPr>
        <w:t xml:space="preserve"> ассистенту;</w:t>
      </w:r>
    </w:p>
    <w:p w:rsidR="00054D11" w:rsidRPr="00054D11" w:rsidRDefault="00054D11" w:rsidP="00054D11">
      <w:pPr>
        <w:ind w:firstLine="709"/>
        <w:jc w:val="both"/>
        <w:rPr>
          <w:rFonts w:eastAsia="Calibri"/>
          <w:sz w:val="20"/>
          <w:szCs w:val="20"/>
        </w:rPr>
      </w:pPr>
      <w:r w:rsidRPr="00054D11">
        <w:rPr>
          <w:rFonts w:eastAsia="Calibri"/>
          <w:sz w:val="20"/>
          <w:szCs w:val="20"/>
        </w:rPr>
        <w:t>б) для слабовидящих:</w:t>
      </w:r>
    </w:p>
    <w:p w:rsidR="00054D11" w:rsidRPr="00054D11" w:rsidRDefault="00054D11" w:rsidP="00054D11">
      <w:pPr>
        <w:ind w:firstLine="709"/>
        <w:jc w:val="both"/>
        <w:rPr>
          <w:rFonts w:eastAsia="Calibri"/>
          <w:sz w:val="20"/>
          <w:szCs w:val="20"/>
        </w:rPr>
      </w:pPr>
      <w:r w:rsidRPr="00054D11">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54D11">
        <w:rPr>
          <w:rFonts w:eastAsia="Calibri"/>
          <w:sz w:val="20"/>
          <w:szCs w:val="20"/>
        </w:rPr>
        <w:t>Jaws</w:t>
      </w:r>
      <w:proofErr w:type="spellEnd"/>
      <w:r w:rsidRPr="00054D11">
        <w:rPr>
          <w:rFonts w:eastAsia="Calibri"/>
          <w:sz w:val="20"/>
          <w:szCs w:val="20"/>
        </w:rPr>
        <w:t>;</w:t>
      </w:r>
    </w:p>
    <w:p w:rsidR="00054D11" w:rsidRPr="00054D11" w:rsidRDefault="00054D11" w:rsidP="00054D11">
      <w:pPr>
        <w:ind w:firstLine="709"/>
        <w:jc w:val="both"/>
        <w:rPr>
          <w:rFonts w:eastAsia="Calibri"/>
          <w:sz w:val="20"/>
          <w:szCs w:val="20"/>
        </w:rPr>
      </w:pPr>
      <w:r w:rsidRPr="00054D11">
        <w:rPr>
          <w:rFonts w:eastAsia="Calibri"/>
          <w:sz w:val="20"/>
          <w:szCs w:val="20"/>
        </w:rPr>
        <w:t>- обеспечивается индивидуальное равномерное освещение не менее 300 люкс;</w:t>
      </w:r>
    </w:p>
    <w:p w:rsidR="00054D11" w:rsidRPr="00054D11" w:rsidRDefault="00054D11" w:rsidP="00054D11">
      <w:pPr>
        <w:ind w:firstLine="709"/>
        <w:jc w:val="both"/>
        <w:rPr>
          <w:rFonts w:eastAsia="Calibri"/>
          <w:sz w:val="20"/>
          <w:szCs w:val="20"/>
        </w:rPr>
      </w:pPr>
      <w:r w:rsidRPr="00054D11">
        <w:rPr>
          <w:rFonts w:eastAsia="Calibri"/>
          <w:sz w:val="20"/>
          <w:szCs w:val="20"/>
        </w:rPr>
        <w:t xml:space="preserve">- при необходимости обучающимся предоставляется увеличивающее </w:t>
      </w:r>
      <w:proofErr w:type="spellStart"/>
      <w:r w:rsidRPr="00054D11">
        <w:rPr>
          <w:rFonts w:eastAsia="Calibri"/>
          <w:sz w:val="20"/>
          <w:szCs w:val="20"/>
        </w:rPr>
        <w:t>устройство,допускается</w:t>
      </w:r>
      <w:proofErr w:type="spellEnd"/>
      <w:r w:rsidRPr="00054D11">
        <w:rPr>
          <w:rFonts w:eastAsia="Calibri"/>
          <w:sz w:val="20"/>
          <w:szCs w:val="20"/>
        </w:rPr>
        <w:t xml:space="preserve"> использование увеличивающих устройств, имеющихся у обучающихся;</w:t>
      </w:r>
    </w:p>
    <w:p w:rsidR="00054D11" w:rsidRPr="00054D11" w:rsidRDefault="00054D11" w:rsidP="00054D11">
      <w:pPr>
        <w:ind w:firstLine="709"/>
        <w:jc w:val="both"/>
        <w:rPr>
          <w:rFonts w:eastAsia="Calibri"/>
          <w:sz w:val="20"/>
          <w:szCs w:val="20"/>
        </w:rPr>
      </w:pPr>
      <w:r w:rsidRPr="00054D11">
        <w:rPr>
          <w:rFonts w:eastAsia="Calibri"/>
          <w:sz w:val="20"/>
          <w:szCs w:val="20"/>
        </w:rPr>
        <w:t>в) для глухих и слабослышащих, с тяжелыми нарушениями речи:</w:t>
      </w:r>
    </w:p>
    <w:p w:rsidR="00054D11" w:rsidRPr="00054D11" w:rsidRDefault="00054D11" w:rsidP="00054D11">
      <w:pPr>
        <w:ind w:firstLine="709"/>
        <w:jc w:val="both"/>
        <w:rPr>
          <w:rFonts w:eastAsia="Calibri"/>
          <w:sz w:val="20"/>
          <w:szCs w:val="20"/>
        </w:rPr>
      </w:pPr>
      <w:r w:rsidRPr="00054D11">
        <w:rPr>
          <w:rFonts w:eastAsia="Calibri"/>
          <w:sz w:val="20"/>
          <w:szCs w:val="20"/>
        </w:rPr>
        <w:t>- имеется в наличии информационная система "Исток" для слабослышащих коллективного пользования;</w:t>
      </w:r>
    </w:p>
    <w:p w:rsidR="00054D11" w:rsidRPr="00054D11" w:rsidRDefault="00054D11" w:rsidP="00054D11">
      <w:pPr>
        <w:ind w:firstLine="709"/>
        <w:jc w:val="both"/>
        <w:rPr>
          <w:rFonts w:eastAsia="Calibri"/>
          <w:sz w:val="20"/>
          <w:szCs w:val="20"/>
        </w:rPr>
      </w:pPr>
      <w:r w:rsidRPr="00054D11">
        <w:rPr>
          <w:rFonts w:eastAsia="Calibri"/>
          <w:sz w:val="20"/>
          <w:szCs w:val="20"/>
        </w:rPr>
        <w:t>- по их желанию испытания проводятся в электронной или письменной форме;</w:t>
      </w:r>
    </w:p>
    <w:p w:rsidR="00054D11" w:rsidRPr="00054D11" w:rsidRDefault="00054D11" w:rsidP="00054D11">
      <w:pPr>
        <w:ind w:firstLine="709"/>
        <w:jc w:val="both"/>
        <w:rPr>
          <w:rFonts w:eastAsia="Calibri"/>
          <w:sz w:val="20"/>
          <w:szCs w:val="20"/>
        </w:rPr>
      </w:pPr>
      <w:r w:rsidRPr="00054D11">
        <w:rPr>
          <w:rFonts w:eastAsia="Calibri"/>
          <w:sz w:val="20"/>
          <w:szCs w:val="20"/>
        </w:rPr>
        <w:t>г) для лиц с нарушениями опорно-двигательного аппарата:</w:t>
      </w:r>
    </w:p>
    <w:p w:rsidR="00054D11" w:rsidRPr="00054D11" w:rsidRDefault="00054D11" w:rsidP="00054D11">
      <w:pPr>
        <w:ind w:firstLine="709"/>
        <w:jc w:val="both"/>
        <w:rPr>
          <w:rFonts w:eastAsia="Calibri"/>
          <w:sz w:val="20"/>
          <w:szCs w:val="20"/>
        </w:rPr>
      </w:pPr>
      <w:r w:rsidRPr="00054D11">
        <w:rPr>
          <w:rFonts w:eastAsia="Calibri"/>
          <w:sz w:val="20"/>
          <w:szCs w:val="20"/>
        </w:rPr>
        <w:t xml:space="preserve">- тестовые и </w:t>
      </w:r>
      <w:proofErr w:type="spellStart"/>
      <w:r w:rsidRPr="00054D11">
        <w:rPr>
          <w:rFonts w:eastAsia="Calibri"/>
          <w:sz w:val="20"/>
          <w:szCs w:val="20"/>
        </w:rPr>
        <w:t>тренинговые</w:t>
      </w:r>
      <w:proofErr w:type="spellEnd"/>
      <w:r w:rsidRPr="00054D11">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54D11" w:rsidRPr="00054D11" w:rsidRDefault="00054D11" w:rsidP="00054D11">
      <w:pPr>
        <w:ind w:firstLine="709"/>
        <w:jc w:val="both"/>
        <w:rPr>
          <w:rFonts w:eastAsia="Calibri"/>
          <w:sz w:val="20"/>
          <w:szCs w:val="20"/>
        </w:rPr>
      </w:pPr>
      <w:r w:rsidRPr="00054D11">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54D11" w:rsidRPr="00054D11" w:rsidRDefault="00054D11" w:rsidP="00054D11">
      <w:pPr>
        <w:ind w:firstLine="709"/>
        <w:jc w:val="both"/>
        <w:rPr>
          <w:rFonts w:eastAsia="Calibri"/>
          <w:sz w:val="20"/>
          <w:szCs w:val="20"/>
        </w:rPr>
      </w:pPr>
      <w:r w:rsidRPr="00054D11">
        <w:rPr>
          <w:rFonts w:eastAsia="Calibri"/>
          <w:sz w:val="20"/>
          <w:szCs w:val="20"/>
        </w:rPr>
        <w:t>- по их желанию испытания проводятся в устной форме.</w:t>
      </w:r>
    </w:p>
    <w:p w:rsidR="00054D11" w:rsidRPr="00054D11" w:rsidRDefault="00054D11" w:rsidP="00054D11">
      <w:pPr>
        <w:ind w:firstLine="709"/>
        <w:jc w:val="both"/>
        <w:rPr>
          <w:rFonts w:eastAsia="Calibri"/>
          <w:sz w:val="20"/>
          <w:szCs w:val="20"/>
        </w:rPr>
      </w:pPr>
      <w:r w:rsidRPr="00054D11">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35D3F" w:rsidRPr="003D14DD" w:rsidRDefault="00A35D3F" w:rsidP="00A35D3F">
      <w:pPr>
        <w:ind w:firstLine="709"/>
        <w:rPr>
          <w:b/>
          <w:sz w:val="20"/>
          <w:szCs w:val="20"/>
        </w:rPr>
      </w:pPr>
    </w:p>
    <w:p w:rsidR="00A35D3F" w:rsidRPr="003D14DD" w:rsidRDefault="00A35D3F" w:rsidP="00A35D3F">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A35D3F" w:rsidRPr="003D14DD" w:rsidRDefault="00A35D3F" w:rsidP="00A35D3F">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35D3F" w:rsidRPr="003D14DD" w:rsidRDefault="00A35D3F" w:rsidP="00A35D3F">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A35D3F" w:rsidRPr="003D14DD" w:rsidRDefault="00A35D3F" w:rsidP="00A35D3F">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A35D3F" w:rsidRPr="003D14DD" w:rsidRDefault="00A35D3F" w:rsidP="00A35D3F">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A35D3F" w:rsidRPr="003D14DD" w:rsidRDefault="00A35D3F" w:rsidP="00A35D3F">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A35D3F" w:rsidRPr="003D14DD" w:rsidRDefault="00A35D3F" w:rsidP="00A35D3F">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35D3F" w:rsidRPr="003D14DD" w:rsidRDefault="00A35D3F" w:rsidP="00A35D3F">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A35D3F" w:rsidRPr="003D14DD" w:rsidRDefault="00A35D3F" w:rsidP="00A35D3F">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A35D3F" w:rsidRPr="003D14DD" w:rsidRDefault="00A35D3F" w:rsidP="00A35D3F">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35D3F" w:rsidRPr="003D14DD" w:rsidRDefault="00A35D3F" w:rsidP="00A35D3F">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A35D3F" w:rsidRPr="003D14DD" w:rsidRDefault="00A35D3F" w:rsidP="00A35D3F">
      <w:pPr>
        <w:shd w:val="clear" w:color="auto" w:fill="FFFFFF"/>
        <w:ind w:firstLine="709"/>
        <w:jc w:val="both"/>
        <w:rPr>
          <w:sz w:val="20"/>
          <w:szCs w:val="20"/>
        </w:rPr>
      </w:pPr>
      <w:r w:rsidRPr="003D14DD">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w:t>
      </w:r>
      <w:r w:rsidRPr="003D14DD">
        <w:rPr>
          <w:sz w:val="20"/>
          <w:szCs w:val="20"/>
        </w:rPr>
        <w:lastRenderedPageBreak/>
        <w:t>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35D3F" w:rsidRPr="003D14DD" w:rsidRDefault="00A35D3F" w:rsidP="00A35D3F">
      <w:pPr>
        <w:shd w:val="clear" w:color="auto" w:fill="FFFFFF"/>
        <w:ind w:firstLine="709"/>
        <w:jc w:val="both"/>
        <w:rPr>
          <w:sz w:val="20"/>
          <w:szCs w:val="20"/>
        </w:rPr>
      </w:pPr>
      <w:r w:rsidRPr="003D14DD">
        <w:rPr>
          <w:sz w:val="20"/>
          <w:szCs w:val="20"/>
        </w:rPr>
        <w:t>Самостоятельная работа должна:</w:t>
      </w:r>
    </w:p>
    <w:p w:rsidR="00A35D3F" w:rsidRPr="003D14DD" w:rsidRDefault="00A35D3F" w:rsidP="00A35D3F">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A35D3F" w:rsidRPr="003D14DD" w:rsidRDefault="00A35D3F" w:rsidP="00A35D3F">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A35D3F" w:rsidRPr="003D14DD" w:rsidRDefault="00A35D3F" w:rsidP="00A35D3F">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A35D3F" w:rsidRPr="003D14DD" w:rsidRDefault="00A35D3F" w:rsidP="00A35D3F">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A35D3F" w:rsidRPr="003D14DD" w:rsidRDefault="00A35D3F" w:rsidP="00A35D3F">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A35D3F" w:rsidRPr="003D14DD" w:rsidRDefault="00A35D3F" w:rsidP="00A35D3F">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A35D3F" w:rsidRPr="003D14DD" w:rsidRDefault="00A35D3F" w:rsidP="00A35D3F">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35D3F" w:rsidRPr="003D14DD" w:rsidRDefault="00A35D3F" w:rsidP="00A35D3F">
      <w:pPr>
        <w:ind w:firstLine="708"/>
        <w:jc w:val="both"/>
        <w:rPr>
          <w:b/>
          <w:bCs/>
          <w:sz w:val="20"/>
          <w:szCs w:val="20"/>
        </w:rPr>
      </w:pPr>
    </w:p>
    <w:p w:rsidR="00A35D3F" w:rsidRPr="003D14DD" w:rsidRDefault="00A35D3F" w:rsidP="00A35D3F">
      <w:pPr>
        <w:suppressAutoHyphens/>
        <w:ind w:firstLine="709"/>
        <w:jc w:val="both"/>
        <w:outlineLvl w:val="0"/>
        <w:rPr>
          <w:b/>
          <w:sz w:val="20"/>
          <w:szCs w:val="20"/>
        </w:rPr>
      </w:pPr>
      <w:r w:rsidRPr="003D14DD">
        <w:rPr>
          <w:b/>
          <w:sz w:val="20"/>
          <w:szCs w:val="20"/>
        </w:rPr>
        <w:t xml:space="preserve">6.4.1 Формы самостоятельной работы обучающихся по разделам дисциплины </w:t>
      </w:r>
    </w:p>
    <w:p w:rsidR="00A35D3F" w:rsidRPr="003D14DD" w:rsidRDefault="00A35D3F" w:rsidP="00A35D3F">
      <w:pPr>
        <w:tabs>
          <w:tab w:val="left" w:pos="851"/>
        </w:tabs>
        <w:suppressAutoHyphens/>
        <w:ind w:firstLine="709"/>
        <w:jc w:val="both"/>
        <w:rPr>
          <w:b/>
          <w:sz w:val="20"/>
          <w:szCs w:val="20"/>
        </w:rPr>
      </w:pPr>
      <w:r w:rsidRPr="003D14DD">
        <w:rPr>
          <w:b/>
          <w:sz w:val="20"/>
          <w:szCs w:val="20"/>
        </w:rPr>
        <w:t>Раздел 1 «Законодательство РФ в сфере образования применимо к электронным информационно-образовательным средам»</w:t>
      </w:r>
    </w:p>
    <w:p w:rsidR="00A35D3F" w:rsidRPr="003D14DD" w:rsidRDefault="00A35D3F" w:rsidP="00A35D3F">
      <w:pPr>
        <w:tabs>
          <w:tab w:val="left" w:pos="851"/>
          <w:tab w:val="left" w:pos="1080"/>
        </w:tabs>
        <w:ind w:firstLine="709"/>
        <w:jc w:val="both"/>
        <w:rPr>
          <w:b/>
          <w:bCs/>
          <w:iCs/>
          <w:sz w:val="20"/>
          <w:szCs w:val="20"/>
        </w:rPr>
      </w:pPr>
      <w:r w:rsidRPr="003D14DD">
        <w:rPr>
          <w:b/>
          <w:sz w:val="20"/>
          <w:szCs w:val="20"/>
        </w:rPr>
        <w:t>Темы устного доклада</w:t>
      </w:r>
    </w:p>
    <w:p w:rsidR="00A35D3F" w:rsidRPr="003D14DD" w:rsidRDefault="00A35D3F" w:rsidP="00A35D3F">
      <w:pPr>
        <w:numPr>
          <w:ilvl w:val="0"/>
          <w:numId w:val="30"/>
        </w:numPr>
        <w:tabs>
          <w:tab w:val="left" w:pos="851"/>
          <w:tab w:val="left" w:pos="1080"/>
          <w:tab w:val="left" w:pos="1429"/>
        </w:tabs>
        <w:ind w:left="0" w:firstLine="709"/>
        <w:jc w:val="both"/>
        <w:rPr>
          <w:sz w:val="20"/>
          <w:szCs w:val="20"/>
        </w:rPr>
      </w:pPr>
      <w:r w:rsidRPr="003D14DD">
        <w:rPr>
          <w:sz w:val="20"/>
          <w:szCs w:val="20"/>
        </w:rPr>
        <w:t>Законодательство РФ в сфере высшего образования применительно к ЭИОС</w:t>
      </w:r>
    </w:p>
    <w:p w:rsidR="00A35D3F" w:rsidRPr="003D14DD" w:rsidRDefault="00A35D3F" w:rsidP="00A35D3F">
      <w:pPr>
        <w:numPr>
          <w:ilvl w:val="0"/>
          <w:numId w:val="30"/>
        </w:numPr>
        <w:tabs>
          <w:tab w:val="left" w:pos="851"/>
          <w:tab w:val="left" w:pos="1080"/>
          <w:tab w:val="left" w:pos="1429"/>
        </w:tabs>
        <w:ind w:left="0" w:firstLine="709"/>
        <w:jc w:val="both"/>
        <w:rPr>
          <w:bCs/>
          <w:iCs/>
          <w:sz w:val="20"/>
          <w:szCs w:val="20"/>
        </w:rPr>
      </w:pPr>
      <w:r w:rsidRPr="003D14DD">
        <w:rPr>
          <w:sz w:val="20"/>
          <w:szCs w:val="20"/>
        </w:rPr>
        <w:t>Понятие ЭИОС, ДОТ, ЭОР согласно законодательству РФ</w:t>
      </w:r>
    </w:p>
    <w:p w:rsidR="00A35D3F" w:rsidRPr="003D14DD" w:rsidRDefault="00A35D3F" w:rsidP="00A35D3F">
      <w:pPr>
        <w:numPr>
          <w:ilvl w:val="0"/>
          <w:numId w:val="30"/>
        </w:numPr>
        <w:tabs>
          <w:tab w:val="left" w:pos="851"/>
          <w:tab w:val="left" w:pos="1080"/>
          <w:tab w:val="left" w:pos="1429"/>
        </w:tabs>
        <w:ind w:left="0" w:firstLine="709"/>
        <w:jc w:val="both"/>
        <w:rPr>
          <w:bCs/>
          <w:iCs/>
          <w:sz w:val="20"/>
          <w:szCs w:val="20"/>
        </w:rPr>
      </w:pPr>
      <w:r w:rsidRPr="003D14DD">
        <w:rPr>
          <w:sz w:val="20"/>
          <w:szCs w:val="20"/>
        </w:rPr>
        <w:t>Требования ФГОС СПО, к ЭИОС и ее составу.</w:t>
      </w:r>
    </w:p>
    <w:p w:rsidR="00A35D3F" w:rsidRPr="003D14DD" w:rsidRDefault="00A35D3F" w:rsidP="00A35D3F">
      <w:pPr>
        <w:numPr>
          <w:ilvl w:val="0"/>
          <w:numId w:val="30"/>
        </w:numPr>
        <w:tabs>
          <w:tab w:val="left" w:pos="851"/>
          <w:tab w:val="left" w:pos="1080"/>
          <w:tab w:val="left" w:pos="1429"/>
        </w:tabs>
        <w:ind w:left="0" w:firstLine="709"/>
        <w:jc w:val="both"/>
        <w:rPr>
          <w:bCs/>
          <w:iCs/>
          <w:sz w:val="20"/>
          <w:szCs w:val="20"/>
        </w:rPr>
      </w:pPr>
      <w:r w:rsidRPr="003D14DD">
        <w:rPr>
          <w:sz w:val="20"/>
          <w:szCs w:val="20"/>
        </w:rPr>
        <w:t xml:space="preserve">Требования ФГОС ВО, ФГОС с применением </w:t>
      </w:r>
      <w:proofErr w:type="spellStart"/>
      <w:r w:rsidRPr="003D14DD">
        <w:rPr>
          <w:sz w:val="20"/>
          <w:szCs w:val="20"/>
        </w:rPr>
        <w:t>профстандартов</w:t>
      </w:r>
      <w:proofErr w:type="spellEnd"/>
      <w:r w:rsidRPr="003D14DD">
        <w:rPr>
          <w:sz w:val="20"/>
          <w:szCs w:val="20"/>
        </w:rPr>
        <w:t xml:space="preserve"> (ФГОС 3  ) к ЭИОС и ее составу.</w:t>
      </w:r>
    </w:p>
    <w:p w:rsidR="00A35D3F" w:rsidRPr="003D14DD" w:rsidRDefault="00A35D3F" w:rsidP="00A35D3F">
      <w:pPr>
        <w:numPr>
          <w:ilvl w:val="0"/>
          <w:numId w:val="30"/>
        </w:numPr>
        <w:tabs>
          <w:tab w:val="left" w:pos="851"/>
          <w:tab w:val="left" w:pos="1080"/>
          <w:tab w:val="left" w:pos="1429"/>
        </w:tabs>
        <w:ind w:left="0" w:firstLine="709"/>
        <w:jc w:val="both"/>
        <w:rPr>
          <w:bCs/>
          <w:iCs/>
          <w:sz w:val="20"/>
          <w:szCs w:val="20"/>
        </w:rPr>
      </w:pPr>
      <w:r w:rsidRPr="003D14DD">
        <w:rPr>
          <w:sz w:val="20"/>
          <w:szCs w:val="20"/>
          <w:shd w:val="clear" w:color="auto" w:fill="FCFCFC"/>
        </w:rPr>
        <w:t>Организация современной информационной образовательной среды</w:t>
      </w:r>
    </w:p>
    <w:p w:rsidR="00A35D3F" w:rsidRPr="003D14DD" w:rsidRDefault="00A35D3F" w:rsidP="00A35D3F">
      <w:pPr>
        <w:numPr>
          <w:ilvl w:val="0"/>
          <w:numId w:val="30"/>
        </w:numPr>
        <w:tabs>
          <w:tab w:val="left" w:pos="851"/>
          <w:tab w:val="left" w:pos="1080"/>
          <w:tab w:val="left" w:pos="1429"/>
        </w:tabs>
        <w:ind w:left="0" w:firstLine="709"/>
        <w:jc w:val="both"/>
        <w:rPr>
          <w:sz w:val="20"/>
          <w:szCs w:val="20"/>
        </w:rPr>
      </w:pPr>
      <w:r w:rsidRPr="003D14DD">
        <w:rPr>
          <w:sz w:val="20"/>
          <w:szCs w:val="20"/>
        </w:rPr>
        <w:t>Законодательство РФ в области требований к структуре официального сайта образовательной организации в информационно-телекоммуникационной сети</w:t>
      </w:r>
    </w:p>
    <w:p w:rsidR="00A35D3F" w:rsidRPr="003D14DD" w:rsidRDefault="00A35D3F" w:rsidP="00A35D3F">
      <w:pPr>
        <w:numPr>
          <w:ilvl w:val="0"/>
          <w:numId w:val="30"/>
        </w:numPr>
        <w:tabs>
          <w:tab w:val="left" w:pos="851"/>
          <w:tab w:val="left" w:pos="1080"/>
          <w:tab w:val="left" w:pos="1429"/>
        </w:tabs>
        <w:ind w:left="0" w:firstLine="709"/>
        <w:jc w:val="both"/>
        <w:rPr>
          <w:sz w:val="20"/>
          <w:szCs w:val="20"/>
        </w:rPr>
      </w:pPr>
      <w:r w:rsidRPr="003D14DD">
        <w:rPr>
          <w:sz w:val="20"/>
          <w:szCs w:val="20"/>
        </w:rPr>
        <w:t xml:space="preserve">Законодательство РФ в области защиты персональных данных и защиты информации. </w:t>
      </w:r>
    </w:p>
    <w:p w:rsidR="00A35D3F" w:rsidRPr="003D14DD" w:rsidRDefault="00A35D3F" w:rsidP="00A35D3F">
      <w:pPr>
        <w:numPr>
          <w:ilvl w:val="0"/>
          <w:numId w:val="30"/>
        </w:numPr>
        <w:tabs>
          <w:tab w:val="left" w:pos="851"/>
          <w:tab w:val="left" w:pos="1080"/>
          <w:tab w:val="left" w:pos="1429"/>
        </w:tabs>
        <w:ind w:left="0" w:firstLine="709"/>
        <w:jc w:val="both"/>
        <w:rPr>
          <w:sz w:val="20"/>
          <w:szCs w:val="20"/>
        </w:rPr>
      </w:pPr>
      <w:r w:rsidRPr="003D14DD">
        <w:rPr>
          <w:bCs/>
          <w:iCs/>
          <w:sz w:val="20"/>
          <w:szCs w:val="20"/>
        </w:rPr>
        <w:t>Электронная информационно-образовательная среда как средство обучения</w:t>
      </w:r>
    </w:p>
    <w:p w:rsidR="00A35D3F" w:rsidRPr="003D14DD" w:rsidRDefault="00A35D3F" w:rsidP="00A35D3F">
      <w:pPr>
        <w:numPr>
          <w:ilvl w:val="0"/>
          <w:numId w:val="30"/>
        </w:numPr>
        <w:tabs>
          <w:tab w:val="left" w:pos="851"/>
          <w:tab w:val="left" w:pos="1080"/>
          <w:tab w:val="left" w:pos="1429"/>
        </w:tabs>
        <w:ind w:left="0" w:firstLine="709"/>
        <w:jc w:val="both"/>
        <w:rPr>
          <w:sz w:val="20"/>
          <w:szCs w:val="20"/>
        </w:rPr>
      </w:pPr>
      <w:r w:rsidRPr="003D14DD">
        <w:rPr>
          <w:sz w:val="20"/>
          <w:szCs w:val="20"/>
        </w:rPr>
        <w:t>Преподаватель и обучающиеся как субъекты образовательной деятельности</w:t>
      </w:r>
    </w:p>
    <w:p w:rsidR="00A35D3F" w:rsidRPr="003D14DD" w:rsidRDefault="00A35D3F" w:rsidP="00A35D3F">
      <w:pPr>
        <w:numPr>
          <w:ilvl w:val="0"/>
          <w:numId w:val="30"/>
        </w:numPr>
        <w:tabs>
          <w:tab w:val="left" w:pos="851"/>
          <w:tab w:val="left" w:pos="1080"/>
          <w:tab w:val="left" w:pos="1429"/>
        </w:tabs>
        <w:ind w:left="0" w:firstLine="709"/>
        <w:jc w:val="both"/>
        <w:rPr>
          <w:sz w:val="20"/>
          <w:szCs w:val="20"/>
        </w:rPr>
      </w:pPr>
      <w:r w:rsidRPr="003D14DD">
        <w:rPr>
          <w:sz w:val="20"/>
          <w:szCs w:val="20"/>
        </w:rPr>
        <w:t>Состав ЭИОС</w:t>
      </w:r>
    </w:p>
    <w:p w:rsidR="00A35D3F" w:rsidRPr="003D14DD" w:rsidRDefault="00A35D3F" w:rsidP="00A35D3F">
      <w:pPr>
        <w:tabs>
          <w:tab w:val="left" w:pos="851"/>
          <w:tab w:val="left" w:pos="1080"/>
        </w:tabs>
        <w:ind w:firstLine="709"/>
        <w:jc w:val="both"/>
        <w:rPr>
          <w:b/>
          <w:bCs/>
          <w:iCs/>
          <w:sz w:val="20"/>
          <w:szCs w:val="20"/>
        </w:rPr>
      </w:pPr>
    </w:p>
    <w:p w:rsidR="00A35D3F" w:rsidRPr="003D14DD" w:rsidRDefault="00A35D3F" w:rsidP="00A35D3F">
      <w:pPr>
        <w:tabs>
          <w:tab w:val="left" w:pos="851"/>
          <w:tab w:val="left" w:pos="1080"/>
        </w:tabs>
        <w:ind w:firstLine="709"/>
        <w:jc w:val="both"/>
        <w:outlineLvl w:val="0"/>
        <w:rPr>
          <w:b/>
          <w:sz w:val="20"/>
          <w:szCs w:val="20"/>
        </w:rPr>
      </w:pPr>
      <w:r w:rsidRPr="003D14DD">
        <w:rPr>
          <w:b/>
          <w:sz w:val="20"/>
          <w:szCs w:val="20"/>
        </w:rPr>
        <w:t>Раздел 2 «Общая характеристика ЭИОС»</w:t>
      </w:r>
    </w:p>
    <w:p w:rsidR="00A35D3F" w:rsidRPr="003D14DD" w:rsidRDefault="00A35D3F" w:rsidP="00A35D3F">
      <w:pPr>
        <w:tabs>
          <w:tab w:val="left" w:pos="851"/>
          <w:tab w:val="left" w:pos="1080"/>
        </w:tabs>
        <w:suppressAutoHyphens/>
        <w:ind w:firstLine="709"/>
        <w:jc w:val="both"/>
        <w:rPr>
          <w:b/>
          <w:sz w:val="20"/>
          <w:szCs w:val="20"/>
        </w:rPr>
      </w:pPr>
      <w:r w:rsidRPr="003D14DD">
        <w:rPr>
          <w:b/>
          <w:sz w:val="20"/>
          <w:szCs w:val="20"/>
        </w:rPr>
        <w:t>Темы устного доклада</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 xml:space="preserve">Общая характеристика открытых информационно-образовательных сред. </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Зарубежные системы электронного обучения</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 xml:space="preserve">Отечественные системы электронного обучения.  </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 xml:space="preserve">Возможности, предоставляемые современной электронной информационно-образовательной средой. </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 xml:space="preserve">Облачные вычисления в ЭИОС образовательной организации. </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 xml:space="preserve">ЭИОС </w:t>
      </w:r>
      <w:proofErr w:type="spellStart"/>
      <w:r w:rsidRPr="003D14DD">
        <w:rPr>
          <w:sz w:val="20"/>
          <w:szCs w:val="20"/>
        </w:rPr>
        <w:t>Ровеб</w:t>
      </w:r>
      <w:proofErr w:type="spellEnd"/>
      <w:r w:rsidRPr="003D14DD">
        <w:rPr>
          <w:sz w:val="20"/>
          <w:szCs w:val="20"/>
        </w:rPr>
        <w:t>.</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 xml:space="preserve">ЭИОС </w:t>
      </w:r>
      <w:proofErr w:type="spellStart"/>
      <w:r w:rsidRPr="003D14DD">
        <w:rPr>
          <w:sz w:val="20"/>
          <w:szCs w:val="20"/>
        </w:rPr>
        <w:t>Moodle</w:t>
      </w:r>
      <w:proofErr w:type="spellEnd"/>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Научные основы создания и функционирования современной информационной образовательной среды</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Организационно-технические аспекты построения и функционирования ЭИОС</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Педагогические аспекты построения и функционирования ЭИОС</w:t>
      </w:r>
    </w:p>
    <w:p w:rsidR="00A35D3F" w:rsidRPr="003D14DD" w:rsidRDefault="00A35D3F" w:rsidP="00A35D3F">
      <w:pPr>
        <w:jc w:val="both"/>
        <w:rPr>
          <w:b/>
          <w:bCs/>
          <w:sz w:val="20"/>
          <w:szCs w:val="20"/>
        </w:rPr>
      </w:pPr>
    </w:p>
    <w:p w:rsidR="00A35D3F" w:rsidRPr="003D14DD" w:rsidRDefault="00C6308E" w:rsidP="00A35D3F">
      <w:pPr>
        <w:tabs>
          <w:tab w:val="left" w:pos="900"/>
        </w:tabs>
        <w:ind w:firstLine="709"/>
        <w:outlineLvl w:val="0"/>
        <w:rPr>
          <w:b/>
          <w:sz w:val="20"/>
          <w:szCs w:val="20"/>
        </w:rPr>
      </w:pPr>
      <w:r>
        <w:rPr>
          <w:b/>
          <w:bCs/>
          <w:sz w:val="20"/>
          <w:szCs w:val="20"/>
        </w:rPr>
        <w:t>7</w:t>
      </w:r>
      <w:r w:rsidR="00A35D3F" w:rsidRPr="003D14DD">
        <w:rPr>
          <w:b/>
          <w:sz w:val="20"/>
          <w:szCs w:val="20"/>
        </w:rPr>
        <w:t>. Учебно-методическое и информационное обеспечение дисциплины</w:t>
      </w:r>
    </w:p>
    <w:p w:rsidR="00A35D3F" w:rsidRPr="003D14DD" w:rsidRDefault="00C6308E" w:rsidP="00A35D3F">
      <w:pPr>
        <w:ind w:firstLine="709"/>
        <w:rPr>
          <w:b/>
          <w:sz w:val="20"/>
          <w:szCs w:val="20"/>
        </w:rPr>
      </w:pPr>
      <w:r>
        <w:rPr>
          <w:b/>
          <w:sz w:val="20"/>
          <w:szCs w:val="20"/>
        </w:rPr>
        <w:t>7</w:t>
      </w:r>
      <w:r w:rsidR="00A35D3F" w:rsidRPr="003D14DD">
        <w:rPr>
          <w:b/>
          <w:sz w:val="20"/>
          <w:szCs w:val="20"/>
        </w:rPr>
        <w:t xml:space="preserve">.1 Рекомендуемая литература </w:t>
      </w:r>
    </w:p>
    <w:p w:rsidR="00A35D3F" w:rsidRPr="003D14DD" w:rsidRDefault="00A35D3F" w:rsidP="00A35D3F">
      <w:pPr>
        <w:tabs>
          <w:tab w:val="left" w:pos="900"/>
        </w:tabs>
        <w:ind w:firstLine="709"/>
        <w:outlineLvl w:val="0"/>
        <w:rPr>
          <w:b/>
          <w:sz w:val="20"/>
          <w:szCs w:val="20"/>
        </w:rPr>
      </w:pPr>
    </w:p>
    <w:p w:rsidR="00A35D3F" w:rsidRPr="003D14DD" w:rsidRDefault="00A35D3F" w:rsidP="00A35D3F">
      <w:pPr>
        <w:suppressAutoHyphens/>
        <w:ind w:firstLine="709"/>
        <w:jc w:val="both"/>
        <w:outlineLvl w:val="0"/>
        <w:rPr>
          <w:sz w:val="20"/>
          <w:szCs w:val="20"/>
        </w:rPr>
      </w:pPr>
      <w:r w:rsidRPr="003D14DD">
        <w:rPr>
          <w:b/>
          <w:sz w:val="20"/>
          <w:szCs w:val="20"/>
        </w:rPr>
        <w:t>Основная учебная и научная литература</w:t>
      </w:r>
    </w:p>
    <w:p w:rsidR="002F5A84" w:rsidRPr="002F5A84" w:rsidRDefault="002F5A84" w:rsidP="002F5A84">
      <w:pPr>
        <w:pStyle w:val="afffc"/>
        <w:numPr>
          <w:ilvl w:val="0"/>
          <w:numId w:val="39"/>
        </w:numPr>
        <w:rPr>
          <w:sz w:val="20"/>
          <w:szCs w:val="20"/>
        </w:rPr>
      </w:pPr>
      <w:proofErr w:type="spellStart"/>
      <w:r w:rsidRPr="002F5A84">
        <w:rPr>
          <w:sz w:val="20"/>
          <w:szCs w:val="20"/>
        </w:rPr>
        <w:t>Эдукология</w:t>
      </w:r>
      <w:proofErr w:type="spellEnd"/>
      <w:r w:rsidRPr="002F5A84">
        <w:rPr>
          <w:sz w:val="20"/>
          <w:szCs w:val="20"/>
        </w:rPr>
        <w:t>: Монография / Под ред. М.П. Карпенко. М.: Изд-во АЭО, 2020. 457 с. - http://library.roweb.online</w:t>
      </w:r>
    </w:p>
    <w:p w:rsidR="002F5A84" w:rsidRPr="002F5A84" w:rsidRDefault="002F5A84" w:rsidP="002F5A84">
      <w:pPr>
        <w:pStyle w:val="afffc"/>
        <w:numPr>
          <w:ilvl w:val="0"/>
          <w:numId w:val="39"/>
        </w:numPr>
        <w:rPr>
          <w:sz w:val="20"/>
          <w:szCs w:val="20"/>
        </w:rPr>
      </w:pPr>
      <w:r w:rsidRPr="002F5A84">
        <w:rPr>
          <w:sz w:val="20"/>
          <w:szCs w:val="20"/>
        </w:rPr>
        <w:t>Попова, С. А. Цифровая образовательная среда: исходные понятия и концептуальное проектирование : монография / С. А. Попова. — Москва : Институт мировых цивилизаций, 2021. — 252 c. — ISBN 978-5-907445-63-5. — Текст : электронный // Цифровой образовательный ресурс IPR SMART : [сайт]. — URL: https://www.iprbookshop.ru/119091.html</w:t>
      </w:r>
    </w:p>
    <w:p w:rsidR="00A35D3F" w:rsidRPr="003D14DD" w:rsidRDefault="00A35D3F" w:rsidP="00A35D3F">
      <w:pPr>
        <w:suppressAutoHyphens/>
        <w:ind w:firstLine="709"/>
        <w:jc w:val="both"/>
        <w:outlineLvl w:val="0"/>
        <w:rPr>
          <w:b/>
          <w:sz w:val="20"/>
          <w:szCs w:val="20"/>
        </w:rPr>
      </w:pPr>
    </w:p>
    <w:p w:rsidR="00A35D3F" w:rsidRPr="003D14DD" w:rsidRDefault="00A35D3F" w:rsidP="00A35D3F">
      <w:pPr>
        <w:suppressAutoHyphens/>
        <w:ind w:firstLine="709"/>
        <w:jc w:val="both"/>
        <w:outlineLvl w:val="0"/>
        <w:rPr>
          <w:b/>
          <w:sz w:val="20"/>
          <w:szCs w:val="20"/>
        </w:rPr>
      </w:pPr>
      <w:r w:rsidRPr="003D14DD">
        <w:rPr>
          <w:b/>
          <w:sz w:val="20"/>
          <w:szCs w:val="20"/>
        </w:rPr>
        <w:t>Дополнительная литература</w:t>
      </w:r>
    </w:p>
    <w:p w:rsidR="002F5A84" w:rsidRPr="002F5A84" w:rsidRDefault="002F5A84" w:rsidP="002F5A84">
      <w:pPr>
        <w:pStyle w:val="afffc"/>
        <w:numPr>
          <w:ilvl w:val="0"/>
          <w:numId w:val="40"/>
        </w:numPr>
        <w:rPr>
          <w:sz w:val="20"/>
          <w:szCs w:val="20"/>
        </w:rPr>
      </w:pPr>
      <w:r w:rsidRPr="002F5A84">
        <w:rPr>
          <w:sz w:val="20"/>
          <w:szCs w:val="20"/>
        </w:rPr>
        <w:lastRenderedPageBreak/>
        <w:t>Электронное обучение и дистанционные образовательные</w:t>
      </w:r>
      <w:r>
        <w:rPr>
          <w:sz w:val="20"/>
          <w:szCs w:val="20"/>
        </w:rPr>
        <w:t xml:space="preserve"> </w:t>
      </w:r>
      <w:r w:rsidRPr="002F5A84">
        <w:rPr>
          <w:sz w:val="20"/>
          <w:szCs w:val="20"/>
        </w:rPr>
        <w:t>технологии. Теория и практика. Научное издание. Часть 1 /</w:t>
      </w:r>
      <w:r>
        <w:rPr>
          <w:sz w:val="20"/>
          <w:szCs w:val="20"/>
        </w:rPr>
        <w:t xml:space="preserve"> </w:t>
      </w:r>
      <w:r w:rsidRPr="002F5A84">
        <w:rPr>
          <w:sz w:val="20"/>
          <w:szCs w:val="20"/>
        </w:rPr>
        <w:t>Под науч. ред. Я.А. Ваграменко, М.П. Карпенко. М.: Изд-во СГУ,</w:t>
      </w:r>
      <w:r w:rsidRPr="002F5A84">
        <w:rPr>
          <w:sz w:val="20"/>
          <w:szCs w:val="20"/>
        </w:rPr>
        <w:br/>
        <w:t xml:space="preserve">2017. 528 с. - http://library.roweb.online  </w:t>
      </w:r>
    </w:p>
    <w:p w:rsidR="002F5A84" w:rsidRPr="002F5A84" w:rsidRDefault="002F5A84" w:rsidP="002F5A84">
      <w:pPr>
        <w:pStyle w:val="afffc"/>
        <w:numPr>
          <w:ilvl w:val="0"/>
          <w:numId w:val="40"/>
        </w:numPr>
        <w:rPr>
          <w:sz w:val="20"/>
          <w:szCs w:val="20"/>
        </w:rPr>
      </w:pPr>
      <w:proofErr w:type="spellStart"/>
      <w:r w:rsidRPr="002F5A84">
        <w:rPr>
          <w:sz w:val="20"/>
          <w:szCs w:val="20"/>
        </w:rPr>
        <w:t>Телеобучение</w:t>
      </w:r>
      <w:proofErr w:type="spellEnd"/>
      <w:r w:rsidRPr="002F5A84">
        <w:rPr>
          <w:sz w:val="20"/>
          <w:szCs w:val="20"/>
        </w:rPr>
        <w:t xml:space="preserve">. Часть 1. </w:t>
      </w:r>
      <w:proofErr w:type="spellStart"/>
      <w:r w:rsidRPr="002F5A84">
        <w:rPr>
          <w:sz w:val="20"/>
          <w:szCs w:val="20"/>
        </w:rPr>
        <w:t>Дидакто</w:t>
      </w:r>
      <w:proofErr w:type="spellEnd"/>
      <w:r w:rsidRPr="002F5A84">
        <w:rPr>
          <w:sz w:val="20"/>
          <w:szCs w:val="20"/>
        </w:rPr>
        <w:t>-технологическая среда: Монография / Под</w:t>
      </w:r>
      <w:r>
        <w:rPr>
          <w:sz w:val="20"/>
          <w:szCs w:val="20"/>
        </w:rPr>
        <w:t xml:space="preserve"> </w:t>
      </w:r>
      <w:r w:rsidRPr="002F5A84">
        <w:rPr>
          <w:sz w:val="20"/>
          <w:szCs w:val="20"/>
        </w:rPr>
        <w:t xml:space="preserve">ред. М.П. Карпенко. М.: Изд-во СГУ, 2017. 287 с. - http://library.roweb.online  </w:t>
      </w:r>
    </w:p>
    <w:p w:rsidR="002F5A84" w:rsidRPr="002F5A84" w:rsidRDefault="002F5A84" w:rsidP="002F5A84">
      <w:pPr>
        <w:pStyle w:val="afffc"/>
        <w:numPr>
          <w:ilvl w:val="0"/>
          <w:numId w:val="40"/>
        </w:numPr>
        <w:rPr>
          <w:sz w:val="20"/>
          <w:szCs w:val="20"/>
        </w:rPr>
      </w:pPr>
      <w:r w:rsidRPr="002F5A84">
        <w:rPr>
          <w:sz w:val="20"/>
          <w:szCs w:val="20"/>
        </w:rPr>
        <w:t xml:space="preserve">Карпенко М.П. Дидактика </w:t>
      </w:r>
      <w:proofErr w:type="spellStart"/>
      <w:r w:rsidRPr="002F5A84">
        <w:rPr>
          <w:sz w:val="20"/>
          <w:szCs w:val="20"/>
        </w:rPr>
        <w:t>ассессмента</w:t>
      </w:r>
      <w:proofErr w:type="spellEnd"/>
      <w:r w:rsidRPr="002F5A84">
        <w:rPr>
          <w:sz w:val="20"/>
          <w:szCs w:val="20"/>
        </w:rPr>
        <w:t xml:space="preserve">: Монография. М.: </w:t>
      </w:r>
      <w:proofErr w:type="spellStart"/>
      <w:r w:rsidRPr="002F5A84">
        <w:rPr>
          <w:sz w:val="20"/>
          <w:szCs w:val="20"/>
        </w:rPr>
        <w:t>Изд</w:t>
      </w:r>
      <w:proofErr w:type="spellEnd"/>
      <w:r w:rsidRPr="002F5A84">
        <w:rPr>
          <w:sz w:val="20"/>
          <w:szCs w:val="20"/>
        </w:rPr>
        <w:t xml:space="preserve"> во СГУ, 2017. 136 с - http://library.roweb.online</w:t>
      </w:r>
    </w:p>
    <w:p w:rsidR="002F5A84" w:rsidRPr="002F5A84" w:rsidRDefault="002F5A84" w:rsidP="002F5A84">
      <w:pPr>
        <w:pStyle w:val="afffc"/>
        <w:numPr>
          <w:ilvl w:val="0"/>
          <w:numId w:val="40"/>
        </w:numPr>
        <w:rPr>
          <w:sz w:val="20"/>
          <w:szCs w:val="20"/>
        </w:rPr>
      </w:pPr>
      <w:r w:rsidRPr="002F5A84">
        <w:rPr>
          <w:sz w:val="20"/>
          <w:szCs w:val="20"/>
        </w:rPr>
        <w:t xml:space="preserve">Технологии электронного обучения [Электронный ресурс] : учебное пособие / А.В. </w:t>
      </w:r>
      <w:proofErr w:type="spellStart"/>
      <w:r w:rsidRPr="002F5A84">
        <w:rPr>
          <w:sz w:val="20"/>
          <w:szCs w:val="20"/>
        </w:rPr>
        <w:t>Гураков</w:t>
      </w:r>
      <w:proofErr w:type="spellEnd"/>
      <w:r w:rsidRPr="002F5A84">
        <w:rPr>
          <w:sz w:val="20"/>
          <w:szCs w:val="20"/>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2F5A84" w:rsidRPr="002F5A84" w:rsidRDefault="002F5A84" w:rsidP="002F5A84">
      <w:pPr>
        <w:pStyle w:val="afffc"/>
        <w:numPr>
          <w:ilvl w:val="0"/>
          <w:numId w:val="40"/>
        </w:numPr>
        <w:rPr>
          <w:sz w:val="20"/>
          <w:szCs w:val="20"/>
        </w:rPr>
      </w:pPr>
      <w:proofErr w:type="spellStart"/>
      <w:r w:rsidRPr="002F5A84">
        <w:rPr>
          <w:sz w:val="20"/>
          <w:szCs w:val="20"/>
        </w:rPr>
        <w:t>Бурняшов</w:t>
      </w:r>
      <w:proofErr w:type="spellEnd"/>
      <w:r w:rsidRPr="002F5A84">
        <w:rPr>
          <w:sz w:val="20"/>
          <w:szCs w:val="20"/>
        </w:rPr>
        <w:t xml:space="preserve">, Б. А. Электронная информационно-образовательная среда учреждения высшего образования : монография / Б. А. </w:t>
      </w:r>
      <w:proofErr w:type="spellStart"/>
      <w:r w:rsidRPr="002F5A84">
        <w:rPr>
          <w:sz w:val="20"/>
          <w:szCs w:val="20"/>
        </w:rPr>
        <w:t>Бурняшов</w:t>
      </w:r>
      <w:proofErr w:type="spellEnd"/>
      <w:r w:rsidRPr="002F5A84">
        <w:rPr>
          <w:sz w:val="20"/>
          <w:szCs w:val="20"/>
        </w:rPr>
        <w:t>. — Краснодар : Южный институт менеджмента, 2017. — 216 c. — ISBN 978-5-93926-289-7. — Текст : электронный // Электронно-библиотечная система IPR BOOKS : [сайт]. — URL: http://www.iprbookshop.ru/78383.html</w:t>
      </w:r>
    </w:p>
    <w:p w:rsidR="00A35D3F" w:rsidRPr="003D14DD" w:rsidRDefault="00A35D3F" w:rsidP="00A35D3F">
      <w:pPr>
        <w:ind w:firstLine="709"/>
        <w:jc w:val="both"/>
        <w:rPr>
          <w:b/>
          <w:sz w:val="20"/>
          <w:szCs w:val="20"/>
        </w:rPr>
      </w:pPr>
    </w:p>
    <w:p w:rsidR="00A35D3F" w:rsidRPr="003D14DD" w:rsidRDefault="00C6308E" w:rsidP="00A35D3F">
      <w:pPr>
        <w:ind w:firstLine="709"/>
        <w:jc w:val="both"/>
        <w:outlineLvl w:val="0"/>
        <w:rPr>
          <w:b/>
          <w:sz w:val="20"/>
          <w:szCs w:val="20"/>
        </w:rPr>
      </w:pPr>
      <w:r>
        <w:rPr>
          <w:b/>
          <w:sz w:val="20"/>
          <w:szCs w:val="20"/>
        </w:rPr>
        <w:t>7</w:t>
      </w:r>
      <w:r w:rsidR="00A35D3F" w:rsidRPr="003D14DD">
        <w:rPr>
          <w:b/>
          <w:sz w:val="20"/>
          <w:szCs w:val="20"/>
        </w:rPr>
        <w:t>.2 Ресурсы информационно-телекоммуникационной сети «Интернет»</w:t>
      </w:r>
    </w:p>
    <w:p w:rsidR="00A35D3F" w:rsidRPr="003D14DD" w:rsidRDefault="00A35D3F" w:rsidP="00A35D3F">
      <w:pPr>
        <w:suppressAutoHyphens/>
        <w:ind w:firstLine="709"/>
        <w:jc w:val="both"/>
        <w:rPr>
          <w:sz w:val="20"/>
          <w:szCs w:val="20"/>
        </w:rPr>
      </w:pPr>
      <w:r w:rsidRPr="003D14DD">
        <w:rPr>
          <w:sz w:val="20"/>
          <w:szCs w:val="20"/>
        </w:rPr>
        <w:t>http://fgosvo.ru/</w:t>
      </w:r>
    </w:p>
    <w:p w:rsidR="00A35D3F" w:rsidRPr="003D14DD" w:rsidRDefault="00CD6B76" w:rsidP="00A35D3F">
      <w:pPr>
        <w:suppressAutoHyphens/>
        <w:ind w:firstLine="709"/>
        <w:jc w:val="both"/>
        <w:rPr>
          <w:sz w:val="20"/>
          <w:szCs w:val="20"/>
        </w:rPr>
      </w:pPr>
      <w:r>
        <w:rPr>
          <w:sz w:val="20"/>
          <w:szCs w:val="20"/>
        </w:rPr>
        <w:t>http://www.obrnadzor.gov.ru</w:t>
      </w:r>
    </w:p>
    <w:p w:rsidR="00A35D3F" w:rsidRPr="003D14DD" w:rsidRDefault="00A35D3F" w:rsidP="00A35D3F">
      <w:pPr>
        <w:suppressAutoHyphens/>
        <w:ind w:firstLine="709"/>
        <w:jc w:val="both"/>
        <w:rPr>
          <w:sz w:val="20"/>
          <w:szCs w:val="20"/>
        </w:rPr>
      </w:pPr>
      <w:r w:rsidRPr="003D14DD">
        <w:rPr>
          <w:sz w:val="20"/>
          <w:szCs w:val="20"/>
        </w:rPr>
        <w:t>http://www.garant.ru/</w:t>
      </w:r>
    </w:p>
    <w:p w:rsidR="00A35D3F" w:rsidRPr="003D14DD" w:rsidRDefault="00A35D3F" w:rsidP="00A35D3F">
      <w:pPr>
        <w:suppressAutoHyphens/>
        <w:ind w:firstLine="709"/>
        <w:jc w:val="both"/>
        <w:rPr>
          <w:b/>
          <w:sz w:val="20"/>
          <w:szCs w:val="20"/>
        </w:rPr>
      </w:pPr>
    </w:p>
    <w:p w:rsidR="008B2A7C" w:rsidRDefault="00C6308E" w:rsidP="008B2A7C">
      <w:pPr>
        <w:ind w:firstLine="567"/>
        <w:jc w:val="both"/>
        <w:rPr>
          <w:b/>
          <w:sz w:val="20"/>
          <w:szCs w:val="20"/>
        </w:rPr>
      </w:pPr>
      <w:r>
        <w:rPr>
          <w:b/>
          <w:sz w:val="20"/>
          <w:szCs w:val="20"/>
        </w:rPr>
        <w:t>8</w:t>
      </w:r>
      <w:r w:rsidR="008B2A7C">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B2A7C" w:rsidRDefault="008B2A7C" w:rsidP="008B2A7C">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8B2A7C" w:rsidRDefault="008B2A7C" w:rsidP="008B2A7C">
      <w:pPr>
        <w:ind w:firstLine="567"/>
        <w:jc w:val="both"/>
        <w:rPr>
          <w:sz w:val="20"/>
          <w:szCs w:val="20"/>
        </w:rPr>
      </w:pPr>
      <w:r>
        <w:rPr>
          <w:sz w:val="20"/>
          <w:szCs w:val="20"/>
        </w:rPr>
        <w:t xml:space="preserve">- </w:t>
      </w:r>
      <w:r w:rsidR="00C8395D" w:rsidRPr="00C8395D">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B2A7C" w:rsidRDefault="008B2A7C" w:rsidP="008B2A7C">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B2A7C" w:rsidRDefault="008B2A7C" w:rsidP="008B2A7C">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A35D3F" w:rsidRPr="003D14DD" w:rsidRDefault="00A35D3F" w:rsidP="00A35D3F">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A35D3F" w:rsidRPr="003D14DD" w:rsidRDefault="00A35D3F" w:rsidP="00A35D3F">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A35D3F" w:rsidRPr="003D14DD" w:rsidRDefault="00A35D3F" w:rsidP="00A35D3F">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A35D3F" w:rsidRPr="003D14DD" w:rsidRDefault="00A35D3F" w:rsidP="00A35D3F">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A35D3F" w:rsidRPr="003D14DD" w:rsidRDefault="00A35D3F" w:rsidP="00A35D3F">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A35D3F" w:rsidRPr="003D14DD" w:rsidRDefault="00A35D3F" w:rsidP="00A35D3F">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A35D3F" w:rsidRPr="003D14DD" w:rsidRDefault="00A35D3F" w:rsidP="00A35D3F">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35D3F" w:rsidRPr="003D14DD" w:rsidRDefault="00A35D3F" w:rsidP="00A35D3F">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35D3F" w:rsidRPr="003D14DD" w:rsidRDefault="00A35D3F" w:rsidP="00A35D3F">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A35D3F" w:rsidRPr="003D14DD" w:rsidRDefault="00A35D3F" w:rsidP="00A35D3F">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A35D3F" w:rsidRPr="003D14DD" w:rsidRDefault="00A35D3F" w:rsidP="00A35D3F">
      <w:pPr>
        <w:ind w:firstLine="709"/>
        <w:jc w:val="both"/>
        <w:rPr>
          <w:sz w:val="20"/>
          <w:szCs w:val="20"/>
        </w:rPr>
      </w:pPr>
      <w:r w:rsidRPr="003D14DD">
        <w:rPr>
          <w:sz w:val="20"/>
          <w:szCs w:val="20"/>
        </w:rPr>
        <w:t>Мой Офис Веб-редакторы https://edit.myoffice.ru (отечественное ПО)</w:t>
      </w:r>
    </w:p>
    <w:p w:rsidR="00A35D3F" w:rsidRPr="003D14DD" w:rsidRDefault="00A35D3F" w:rsidP="00A35D3F">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A35D3F" w:rsidRPr="003D14DD" w:rsidRDefault="0095248B" w:rsidP="00A35D3F">
      <w:pPr>
        <w:ind w:firstLine="709"/>
        <w:jc w:val="both"/>
        <w:rPr>
          <w:sz w:val="20"/>
          <w:szCs w:val="20"/>
          <w:lang w:val="en-US"/>
        </w:rPr>
      </w:pPr>
      <w:hyperlink r:id="rId6" w:history="1">
        <w:r w:rsidR="00A35D3F" w:rsidRPr="003D14DD">
          <w:rPr>
            <w:sz w:val="20"/>
            <w:szCs w:val="20"/>
            <w:lang w:val="en-US"/>
          </w:rPr>
          <w:t>http://qsp.su/tools/onlinehelp/about_license_gpl_russian.html</w:t>
        </w:r>
      </w:hyperlink>
      <w:r w:rsidR="00A35D3F" w:rsidRPr="003D14DD">
        <w:rPr>
          <w:sz w:val="20"/>
          <w:szCs w:val="20"/>
          <w:lang w:val="en-US"/>
        </w:rPr>
        <w:t xml:space="preserve"> </w:t>
      </w:r>
    </w:p>
    <w:p w:rsidR="00A35D3F" w:rsidRPr="003D14DD" w:rsidRDefault="00A35D3F" w:rsidP="00A35D3F">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A35D3F" w:rsidRPr="003D14DD" w:rsidRDefault="003A154D" w:rsidP="00A35D3F">
      <w:pPr>
        <w:ind w:firstLine="709"/>
        <w:jc w:val="both"/>
        <w:rPr>
          <w:sz w:val="20"/>
          <w:szCs w:val="20"/>
        </w:rPr>
      </w:pPr>
      <w:hyperlink r:id="rId7" w:history="1">
        <w:r w:rsidR="00A35D3F" w:rsidRPr="003D14DD">
          <w:rPr>
            <w:sz w:val="20"/>
            <w:szCs w:val="20"/>
          </w:rPr>
          <w:t>http://qsp.su/tools/onlinehelp/about_license_gpl_russian.html</w:t>
        </w:r>
      </w:hyperlink>
    </w:p>
    <w:p w:rsidR="00A35D3F" w:rsidRPr="003D14DD" w:rsidRDefault="00A35D3F" w:rsidP="00A35D3F">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A35D3F" w:rsidRPr="003D14DD" w:rsidRDefault="0095248B" w:rsidP="00A35D3F">
      <w:pPr>
        <w:ind w:firstLine="709"/>
        <w:jc w:val="both"/>
        <w:rPr>
          <w:sz w:val="20"/>
          <w:szCs w:val="20"/>
          <w:lang w:val="en-US"/>
        </w:rPr>
      </w:pPr>
      <w:hyperlink r:id="rId8" w:history="1">
        <w:r w:rsidR="00A35D3F" w:rsidRPr="003D14DD">
          <w:rPr>
            <w:sz w:val="20"/>
            <w:szCs w:val="20"/>
            <w:lang w:val="en-US"/>
          </w:rPr>
          <w:t>http://qsp.su/tools/onlinehelp/about_license_gpl_russian.html</w:t>
        </w:r>
      </w:hyperlink>
      <w:r w:rsidR="00A35D3F" w:rsidRPr="003D14DD">
        <w:rPr>
          <w:sz w:val="20"/>
          <w:szCs w:val="20"/>
          <w:lang w:val="en-US"/>
        </w:rPr>
        <w:t xml:space="preserve"> </w:t>
      </w:r>
    </w:p>
    <w:p w:rsidR="00A35D3F" w:rsidRPr="003D14DD" w:rsidRDefault="00A35D3F" w:rsidP="00A35D3F">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A35D3F" w:rsidRPr="003D14DD" w:rsidRDefault="0095248B" w:rsidP="00A35D3F">
      <w:pPr>
        <w:ind w:firstLine="709"/>
        <w:jc w:val="both"/>
        <w:rPr>
          <w:sz w:val="20"/>
          <w:szCs w:val="20"/>
          <w:lang w:val="en-US"/>
        </w:rPr>
      </w:pPr>
      <w:hyperlink r:id="rId9" w:history="1">
        <w:r w:rsidR="00A35D3F" w:rsidRPr="003D14DD">
          <w:rPr>
            <w:sz w:val="20"/>
            <w:szCs w:val="20"/>
            <w:lang w:val="en-US"/>
          </w:rPr>
          <w:t>http://qsp.su/tools/onlinehelp/about_license_gpl_russian.html</w:t>
        </w:r>
      </w:hyperlink>
    </w:p>
    <w:p w:rsidR="00A35D3F" w:rsidRPr="003D14DD" w:rsidRDefault="00A35D3F" w:rsidP="00A35D3F">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A35D3F" w:rsidRPr="003D14DD" w:rsidRDefault="0095248B" w:rsidP="00A35D3F">
      <w:pPr>
        <w:ind w:firstLine="709"/>
        <w:jc w:val="both"/>
        <w:rPr>
          <w:sz w:val="20"/>
          <w:szCs w:val="20"/>
          <w:lang w:val="en-US"/>
        </w:rPr>
      </w:pPr>
      <w:hyperlink r:id="rId10" w:history="1">
        <w:r w:rsidR="00A35D3F" w:rsidRPr="003D14DD">
          <w:rPr>
            <w:sz w:val="20"/>
            <w:szCs w:val="20"/>
            <w:lang w:val="en-US"/>
          </w:rPr>
          <w:t>http://qsp.su/tools/onlinehelp/about_license_gpl_russian.html</w:t>
        </w:r>
      </w:hyperlink>
    </w:p>
    <w:p w:rsidR="00A35D3F" w:rsidRPr="003D14DD" w:rsidRDefault="00A35D3F" w:rsidP="00A35D3F">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A35D3F" w:rsidRPr="003D14DD" w:rsidRDefault="00A35D3F" w:rsidP="00A35D3F">
      <w:pPr>
        <w:ind w:firstLine="709"/>
        <w:jc w:val="both"/>
        <w:rPr>
          <w:sz w:val="20"/>
          <w:szCs w:val="20"/>
        </w:rPr>
      </w:pPr>
      <w:r w:rsidRPr="003D14DD">
        <w:rPr>
          <w:sz w:val="20"/>
          <w:szCs w:val="20"/>
        </w:rPr>
        <w:t xml:space="preserve">предназначенное для работы с текстами;  </w:t>
      </w:r>
    </w:p>
    <w:p w:rsidR="00A35D3F" w:rsidRPr="003D14DD" w:rsidRDefault="00A35D3F" w:rsidP="00A35D3F">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A35D3F" w:rsidRPr="003D14DD" w:rsidRDefault="00A35D3F" w:rsidP="00A35D3F">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A35D3F" w:rsidRPr="003D14DD" w:rsidRDefault="00A35D3F" w:rsidP="00A35D3F">
      <w:pPr>
        <w:ind w:firstLine="709"/>
        <w:rPr>
          <w:sz w:val="20"/>
          <w:szCs w:val="20"/>
        </w:rPr>
      </w:pPr>
      <w:r w:rsidRPr="003D14DD">
        <w:rPr>
          <w:sz w:val="20"/>
          <w:szCs w:val="20"/>
        </w:rPr>
        <w:lastRenderedPageBreak/>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A35D3F" w:rsidRPr="003D14DD" w:rsidRDefault="00A35D3F" w:rsidP="00A35D3F">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A35D3F" w:rsidRPr="003D14DD" w:rsidRDefault="00A35D3F" w:rsidP="00C909C4">
      <w:pPr>
        <w:ind w:firstLine="709"/>
        <w:jc w:val="both"/>
        <w:rPr>
          <w:sz w:val="20"/>
          <w:szCs w:val="20"/>
        </w:rPr>
      </w:pPr>
      <w:r w:rsidRPr="003D14DD">
        <w:rPr>
          <w:sz w:val="20"/>
          <w:szCs w:val="20"/>
        </w:rPr>
        <w:t>Научная электронная библиотека http://elibrary.ru</w:t>
      </w:r>
    </w:p>
    <w:p w:rsidR="00A35D3F" w:rsidRPr="003D14DD" w:rsidRDefault="00A35D3F" w:rsidP="00C909C4">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A35D3F" w:rsidRPr="003D14DD" w:rsidRDefault="00A35D3F" w:rsidP="00C909C4">
      <w:pPr>
        <w:ind w:firstLine="709"/>
        <w:jc w:val="both"/>
        <w:rPr>
          <w:sz w:val="20"/>
          <w:szCs w:val="20"/>
        </w:rPr>
      </w:pPr>
      <w:r w:rsidRPr="003D14DD">
        <w:rPr>
          <w:sz w:val="20"/>
          <w:szCs w:val="20"/>
        </w:rPr>
        <w:t>электронная библиотека по всем отраслям знаний</w:t>
      </w:r>
    </w:p>
    <w:p w:rsidR="00A35D3F" w:rsidRPr="003D14DD" w:rsidRDefault="00A35D3F" w:rsidP="00C909C4">
      <w:pPr>
        <w:ind w:firstLine="709"/>
        <w:jc w:val="both"/>
        <w:rPr>
          <w:sz w:val="20"/>
          <w:szCs w:val="20"/>
        </w:rPr>
      </w:pPr>
      <w:r w:rsidRPr="003D14DD">
        <w:rPr>
          <w:sz w:val="20"/>
          <w:szCs w:val="20"/>
        </w:rPr>
        <w:t>http://www.iprbookshop.ru</w:t>
      </w:r>
    </w:p>
    <w:p w:rsidR="00A35D3F" w:rsidRPr="003D14DD" w:rsidRDefault="00A35D3F" w:rsidP="00C909C4">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6B74B8" w:rsidRPr="006B74B8" w:rsidRDefault="006B74B8" w:rsidP="00C909C4">
      <w:pPr>
        <w:ind w:firstLine="709"/>
        <w:rPr>
          <w:sz w:val="20"/>
          <w:szCs w:val="20"/>
        </w:rPr>
      </w:pPr>
      <w:r w:rsidRPr="006B74B8">
        <w:rPr>
          <w:sz w:val="20"/>
          <w:szCs w:val="20"/>
        </w:rPr>
        <w:t xml:space="preserve">Справочно-правовая система «Гарант»; </w:t>
      </w:r>
    </w:p>
    <w:p w:rsidR="00335312" w:rsidRDefault="006B74B8" w:rsidP="00C909C4">
      <w:pPr>
        <w:ind w:firstLine="709"/>
      </w:pPr>
      <w:r w:rsidRPr="006B74B8">
        <w:rPr>
          <w:sz w:val="20"/>
          <w:szCs w:val="20"/>
        </w:rPr>
        <w:t>Справочно-правовая система «Консультант Плюс».</w:t>
      </w:r>
    </w:p>
    <w:sectPr w:rsidR="00335312" w:rsidSect="002E43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2E64D7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2616476"/>
    <w:multiLevelType w:val="multilevel"/>
    <w:tmpl w:val="02616476"/>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E54031"/>
    <w:multiLevelType w:val="multilevel"/>
    <w:tmpl w:val="02E54031"/>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EDD5E76"/>
    <w:multiLevelType w:val="multilevel"/>
    <w:tmpl w:val="0EDD5E76"/>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9"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0"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46F2AE8"/>
    <w:multiLevelType w:val="multilevel"/>
    <w:tmpl w:val="146F2AE8"/>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A5A008B"/>
    <w:multiLevelType w:val="multilevel"/>
    <w:tmpl w:val="2A5A008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DA26D4"/>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0" w15:restartNumberingAfterBreak="0">
    <w:nsid w:val="363008E8"/>
    <w:multiLevelType w:val="multilevel"/>
    <w:tmpl w:val="363008E8"/>
    <w:lvl w:ilvl="0">
      <w:numFmt w:val="bullet"/>
      <w:lvlText w:val="-"/>
      <w:lvlJc w:val="left"/>
      <w:pPr>
        <w:tabs>
          <w:tab w:val="num" w:pos="1429"/>
        </w:tabs>
        <w:ind w:left="1429" w:hanging="360"/>
      </w:pPr>
      <w:rPr>
        <w:rFonts w:ascii="Times New Roman" w:eastAsia="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2A15BB1"/>
    <w:multiLevelType w:val="multilevel"/>
    <w:tmpl w:val="42A15BB1"/>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5"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69E5FA5"/>
    <w:multiLevelType w:val="hybridMultilevel"/>
    <w:tmpl w:val="EF6CB2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0" w15:restartNumberingAfterBreak="0">
    <w:nsid w:val="4A7E0760"/>
    <w:multiLevelType w:val="multilevel"/>
    <w:tmpl w:val="4A7E0760"/>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C1722C"/>
    <w:multiLevelType w:val="multilevel"/>
    <w:tmpl w:val="4BC172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401D44"/>
    <w:multiLevelType w:val="multilevel"/>
    <w:tmpl w:val="4F401D44"/>
    <w:lvl w:ilvl="0">
      <w:start w:val="1"/>
      <w:numFmt w:val="bullet"/>
      <w:lvlText w:val=""/>
      <w:lvlJc w:val="left"/>
      <w:pPr>
        <w:tabs>
          <w:tab w:val="num" w:pos="1069"/>
        </w:tabs>
        <w:ind w:left="1069" w:hanging="360"/>
      </w:pPr>
      <w:rPr>
        <w:rFonts w:ascii="Symbol" w:hAnsi="Symbol"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33" w15:restartNumberingAfterBreak="0">
    <w:nsid w:val="51840970"/>
    <w:multiLevelType w:val="multilevel"/>
    <w:tmpl w:val="518409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5"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A6171B"/>
    <w:multiLevelType w:val="multilevel"/>
    <w:tmpl w:val="72A6171B"/>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72F748AA"/>
    <w:multiLevelType w:val="hybridMultilevel"/>
    <w:tmpl w:val="EF6CB2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2B2900"/>
    <w:multiLevelType w:val="multilevel"/>
    <w:tmpl w:val="7A2B29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7"/>
  </w:num>
  <w:num w:numId="3">
    <w:abstractNumId w:val="1"/>
    <w:lvlOverride w:ilvl="0">
      <w:startOverride w:val="1"/>
    </w:lvlOverride>
  </w:num>
  <w:num w:numId="4">
    <w:abstractNumId w:val="38"/>
  </w:num>
  <w:num w:numId="5">
    <w:abstractNumId w:val="3"/>
  </w:num>
  <w:num w:numId="6">
    <w:abstractNumId w:val="22"/>
  </w:num>
  <w:num w:numId="7">
    <w:abstractNumId w:val="7"/>
  </w:num>
  <w:num w:numId="8">
    <w:abstractNumId w:val="25"/>
  </w:num>
  <w:num w:numId="9">
    <w:abstractNumId w:val="16"/>
  </w:num>
  <w:num w:numId="10">
    <w:abstractNumId w:val="2"/>
  </w:num>
  <w:num w:numId="11">
    <w:abstractNumId w:val="12"/>
  </w:num>
  <w:num w:numId="12">
    <w:abstractNumId w:val="29"/>
  </w:num>
  <w:num w:numId="13">
    <w:abstractNumId w:val="13"/>
  </w:num>
  <w:num w:numId="14">
    <w:abstractNumId w:val="19"/>
  </w:num>
  <w:num w:numId="15">
    <w:abstractNumId w:val="9"/>
  </w:num>
  <w:num w:numId="16">
    <w:abstractNumId w:val="10"/>
  </w:num>
  <w:num w:numId="17">
    <w:abstractNumId w:val="23"/>
  </w:num>
  <w:num w:numId="18">
    <w:abstractNumId w:val="14"/>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5"/>
  </w:num>
  <w:num w:numId="21">
    <w:abstractNumId w:val="20"/>
  </w:num>
  <w:num w:numId="22">
    <w:abstractNumId w:val="30"/>
  </w:num>
  <w:num w:numId="23">
    <w:abstractNumId w:val="6"/>
  </w:num>
  <w:num w:numId="24">
    <w:abstractNumId w:val="32"/>
  </w:num>
  <w:num w:numId="25">
    <w:abstractNumId w:val="5"/>
  </w:num>
  <w:num w:numId="26">
    <w:abstractNumId w:val="11"/>
  </w:num>
  <w:num w:numId="27">
    <w:abstractNumId w:val="31"/>
  </w:num>
  <w:num w:numId="28">
    <w:abstractNumId w:val="8"/>
  </w:num>
  <w:num w:numId="29">
    <w:abstractNumId w:val="36"/>
  </w:num>
  <w:num w:numId="30">
    <w:abstractNumId w:val="24"/>
  </w:num>
  <w:num w:numId="31">
    <w:abstractNumId w:val="39"/>
  </w:num>
  <w:num w:numId="32">
    <w:abstractNumId w:val="33"/>
  </w:num>
  <w:num w:numId="33">
    <w:abstractNumId w:val="17"/>
  </w:num>
  <w:num w:numId="34">
    <w:abstractNumId w:val="34"/>
  </w:num>
  <w:num w:numId="35">
    <w:abstractNumId w:val="18"/>
  </w:num>
  <w:num w:numId="36">
    <w:abstractNumId w:val="15"/>
  </w:num>
  <w:num w:numId="37">
    <w:abstractNumId w:val="26"/>
  </w:num>
  <w:num w:numId="38">
    <w:abstractNumId w:val="21"/>
  </w:num>
  <w:num w:numId="39">
    <w:abstractNumId w:val="28"/>
  </w:num>
  <w:num w:numId="40">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D54E83"/>
    <w:rsid w:val="00014BBB"/>
    <w:rsid w:val="00054D11"/>
    <w:rsid w:val="001253B5"/>
    <w:rsid w:val="00275D08"/>
    <w:rsid w:val="002E4314"/>
    <w:rsid w:val="002F5A84"/>
    <w:rsid w:val="003A154D"/>
    <w:rsid w:val="00433501"/>
    <w:rsid w:val="005106C4"/>
    <w:rsid w:val="00544CA4"/>
    <w:rsid w:val="00617E82"/>
    <w:rsid w:val="006B74B8"/>
    <w:rsid w:val="00760460"/>
    <w:rsid w:val="007F7C79"/>
    <w:rsid w:val="008B2A7C"/>
    <w:rsid w:val="008B55CD"/>
    <w:rsid w:val="00936F23"/>
    <w:rsid w:val="0095248B"/>
    <w:rsid w:val="00A35D3F"/>
    <w:rsid w:val="00B8768F"/>
    <w:rsid w:val="00C36E10"/>
    <w:rsid w:val="00C6308E"/>
    <w:rsid w:val="00C8395D"/>
    <w:rsid w:val="00C909C4"/>
    <w:rsid w:val="00CD6B76"/>
    <w:rsid w:val="00D54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13556"/>
  <w15:docId w15:val="{DA581868-5A35-4600-894D-62BAAE2BC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35D3F"/>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A35D3F"/>
    <w:pPr>
      <w:ind w:firstLine="454"/>
      <w:outlineLvl w:val="0"/>
    </w:pPr>
    <w:rPr>
      <w:b/>
      <w:caps/>
    </w:rPr>
  </w:style>
  <w:style w:type="paragraph" w:styleId="21">
    <w:name w:val="heading 2"/>
    <w:basedOn w:val="a3"/>
    <w:next w:val="a3"/>
    <w:link w:val="23"/>
    <w:qFormat/>
    <w:rsid w:val="00A35D3F"/>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A35D3F"/>
    <w:pPr>
      <w:spacing w:before="100" w:beforeAutospacing="1" w:after="100" w:afterAutospacing="1"/>
      <w:outlineLvl w:val="2"/>
    </w:pPr>
    <w:rPr>
      <w:b/>
      <w:bCs/>
      <w:sz w:val="27"/>
      <w:szCs w:val="27"/>
    </w:rPr>
  </w:style>
  <w:style w:type="paragraph" w:styleId="41">
    <w:name w:val="heading 4"/>
    <w:basedOn w:val="a3"/>
    <w:next w:val="a3"/>
    <w:link w:val="42"/>
    <w:qFormat/>
    <w:rsid w:val="00A35D3F"/>
    <w:pPr>
      <w:keepNext/>
      <w:spacing w:before="240" w:after="60"/>
      <w:outlineLvl w:val="3"/>
    </w:pPr>
    <w:rPr>
      <w:b/>
      <w:bCs/>
      <w:sz w:val="28"/>
      <w:szCs w:val="28"/>
    </w:rPr>
  </w:style>
  <w:style w:type="paragraph" w:styleId="50">
    <w:name w:val="heading 5"/>
    <w:basedOn w:val="a3"/>
    <w:next w:val="a3"/>
    <w:link w:val="51"/>
    <w:qFormat/>
    <w:rsid w:val="00A35D3F"/>
    <w:pPr>
      <w:spacing w:before="240" w:after="60"/>
      <w:outlineLvl w:val="4"/>
    </w:pPr>
    <w:rPr>
      <w:b/>
      <w:bCs/>
      <w:i/>
      <w:iCs/>
      <w:sz w:val="26"/>
      <w:szCs w:val="26"/>
    </w:rPr>
  </w:style>
  <w:style w:type="paragraph" w:styleId="6">
    <w:name w:val="heading 6"/>
    <w:basedOn w:val="a3"/>
    <w:next w:val="a3"/>
    <w:link w:val="60"/>
    <w:qFormat/>
    <w:rsid w:val="00A35D3F"/>
    <w:pPr>
      <w:spacing w:before="240" w:after="60"/>
      <w:outlineLvl w:val="5"/>
    </w:pPr>
    <w:rPr>
      <w:rFonts w:ascii="Calibri" w:hAnsi="Calibri"/>
      <w:b/>
      <w:bCs/>
      <w:sz w:val="22"/>
      <w:szCs w:val="22"/>
    </w:rPr>
  </w:style>
  <w:style w:type="paragraph" w:styleId="7">
    <w:name w:val="heading 7"/>
    <w:basedOn w:val="a3"/>
    <w:next w:val="a3"/>
    <w:link w:val="70"/>
    <w:qFormat/>
    <w:rsid w:val="00A35D3F"/>
    <w:pPr>
      <w:spacing w:before="240" w:after="60"/>
      <w:outlineLvl w:val="6"/>
    </w:pPr>
    <w:rPr>
      <w:rFonts w:ascii="Calibri" w:hAnsi="Calibri"/>
    </w:rPr>
  </w:style>
  <w:style w:type="paragraph" w:styleId="80">
    <w:name w:val="heading 8"/>
    <w:basedOn w:val="a3"/>
    <w:next w:val="a3"/>
    <w:link w:val="81"/>
    <w:qFormat/>
    <w:rsid w:val="00A35D3F"/>
    <w:pPr>
      <w:spacing w:before="240" w:after="60"/>
      <w:outlineLvl w:val="7"/>
    </w:pPr>
    <w:rPr>
      <w:rFonts w:ascii="Calibri" w:hAnsi="Calibri"/>
      <w:i/>
      <w:iCs/>
      <w:lang w:eastAsia="en-US"/>
    </w:rPr>
  </w:style>
  <w:style w:type="paragraph" w:styleId="9">
    <w:name w:val="heading 9"/>
    <w:basedOn w:val="a3"/>
    <w:next w:val="a3"/>
    <w:link w:val="90"/>
    <w:qFormat/>
    <w:rsid w:val="00A35D3F"/>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A35D3F"/>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A35D3F"/>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A35D3F"/>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A35D3F"/>
    <w:rPr>
      <w:rFonts w:ascii="Times New Roman" w:eastAsia="Times New Roman" w:hAnsi="Times New Roman" w:cs="Times New Roman"/>
      <w:b/>
      <w:bCs/>
      <w:sz w:val="28"/>
      <w:szCs w:val="28"/>
    </w:rPr>
  </w:style>
  <w:style w:type="character" w:customStyle="1" w:styleId="51">
    <w:name w:val="Заголовок 5 Знак"/>
    <w:basedOn w:val="a4"/>
    <w:link w:val="50"/>
    <w:rsid w:val="00A35D3F"/>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A35D3F"/>
    <w:rPr>
      <w:rFonts w:ascii="Calibri" w:eastAsia="Times New Roman" w:hAnsi="Calibri" w:cs="Times New Roman"/>
      <w:b/>
      <w:bCs/>
    </w:rPr>
  </w:style>
  <w:style w:type="character" w:customStyle="1" w:styleId="70">
    <w:name w:val="Заголовок 7 Знак"/>
    <w:basedOn w:val="a4"/>
    <w:link w:val="7"/>
    <w:rsid w:val="00A35D3F"/>
    <w:rPr>
      <w:rFonts w:ascii="Calibri" w:eastAsia="Times New Roman" w:hAnsi="Calibri" w:cs="Times New Roman"/>
      <w:sz w:val="24"/>
      <w:szCs w:val="24"/>
    </w:rPr>
  </w:style>
  <w:style w:type="character" w:customStyle="1" w:styleId="81">
    <w:name w:val="Заголовок 8 Знак"/>
    <w:basedOn w:val="a4"/>
    <w:link w:val="80"/>
    <w:rsid w:val="00A35D3F"/>
    <w:rPr>
      <w:rFonts w:ascii="Calibri" w:eastAsia="Times New Roman" w:hAnsi="Calibri" w:cs="Times New Roman"/>
      <w:i/>
      <w:iCs/>
      <w:sz w:val="24"/>
      <w:szCs w:val="24"/>
    </w:rPr>
  </w:style>
  <w:style w:type="character" w:customStyle="1" w:styleId="90">
    <w:name w:val="Заголовок 9 Знак"/>
    <w:basedOn w:val="a4"/>
    <w:link w:val="9"/>
    <w:rsid w:val="00A35D3F"/>
    <w:rPr>
      <w:rFonts w:ascii="Cambria" w:eastAsia="Times New Roman" w:hAnsi="Cambria" w:cs="Times New Roman"/>
    </w:rPr>
  </w:style>
  <w:style w:type="character" w:customStyle="1" w:styleId="14">
    <w:name w:val="Заголовок 1 Знак4"/>
    <w:link w:val="11"/>
    <w:locked/>
    <w:rsid w:val="00A35D3F"/>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A35D3F"/>
    <w:rPr>
      <w:rFonts w:ascii="Arial" w:eastAsia="Times New Roman" w:hAnsi="Arial" w:cs="Arial"/>
      <w:b/>
      <w:bCs/>
      <w:i/>
      <w:iCs/>
      <w:sz w:val="28"/>
      <w:szCs w:val="28"/>
    </w:rPr>
  </w:style>
  <w:style w:type="character" w:customStyle="1" w:styleId="320">
    <w:name w:val="Заголовок 3 Знак2"/>
    <w:link w:val="32"/>
    <w:locked/>
    <w:rsid w:val="00A35D3F"/>
    <w:rPr>
      <w:rFonts w:ascii="Times New Roman" w:eastAsia="Times New Roman" w:hAnsi="Times New Roman" w:cs="Times New Roman"/>
      <w:b/>
      <w:bCs/>
      <w:sz w:val="27"/>
      <w:szCs w:val="27"/>
      <w:lang w:eastAsia="ru-RU"/>
    </w:rPr>
  </w:style>
  <w:style w:type="character" w:styleId="HTML">
    <w:name w:val="HTML Sample"/>
    <w:rsid w:val="00A35D3F"/>
    <w:rPr>
      <w:rFonts w:ascii="Courier New" w:eastAsia="Times New Roman" w:hAnsi="Courier New" w:cs="Courier New"/>
    </w:rPr>
  </w:style>
  <w:style w:type="character" w:styleId="a7">
    <w:name w:val="FollowedHyperlink"/>
    <w:rsid w:val="00A35D3F"/>
    <w:rPr>
      <w:color w:val="800080"/>
      <w:u w:val="single"/>
    </w:rPr>
  </w:style>
  <w:style w:type="character" w:styleId="a8">
    <w:name w:val="footnote reference"/>
    <w:unhideWhenUsed/>
    <w:rsid w:val="00A35D3F"/>
    <w:rPr>
      <w:vertAlign w:val="superscript"/>
    </w:rPr>
  </w:style>
  <w:style w:type="character" w:styleId="a9">
    <w:name w:val="annotation reference"/>
    <w:rsid w:val="00A35D3F"/>
    <w:rPr>
      <w:sz w:val="16"/>
      <w:szCs w:val="16"/>
    </w:rPr>
  </w:style>
  <w:style w:type="character" w:styleId="aa">
    <w:name w:val="endnote reference"/>
    <w:unhideWhenUsed/>
    <w:rsid w:val="00A35D3F"/>
    <w:rPr>
      <w:vertAlign w:val="superscript"/>
    </w:rPr>
  </w:style>
  <w:style w:type="character" w:styleId="HTML0">
    <w:name w:val="HTML Acronym"/>
    <w:rsid w:val="00A35D3F"/>
  </w:style>
  <w:style w:type="character" w:styleId="ab">
    <w:name w:val="Emphasis"/>
    <w:qFormat/>
    <w:rsid w:val="00A35D3F"/>
    <w:rPr>
      <w:i/>
      <w:iCs/>
    </w:rPr>
  </w:style>
  <w:style w:type="character" w:styleId="ac">
    <w:name w:val="Hyperlink"/>
    <w:uiPriority w:val="99"/>
    <w:rsid w:val="00A35D3F"/>
    <w:rPr>
      <w:color w:val="000000"/>
      <w:u w:val="single"/>
    </w:rPr>
  </w:style>
  <w:style w:type="character" w:styleId="HTML1">
    <w:name w:val="HTML Code"/>
    <w:rsid w:val="00A35D3F"/>
    <w:rPr>
      <w:rFonts w:ascii="Courier New" w:eastAsia="Times New Roman" w:hAnsi="Courier New" w:cs="Courier New"/>
      <w:sz w:val="20"/>
      <w:szCs w:val="20"/>
    </w:rPr>
  </w:style>
  <w:style w:type="character" w:styleId="ad">
    <w:name w:val="page number"/>
    <w:rsid w:val="00A35D3F"/>
  </w:style>
  <w:style w:type="character" w:styleId="ae">
    <w:name w:val="line number"/>
    <w:unhideWhenUsed/>
    <w:rsid w:val="00A35D3F"/>
  </w:style>
  <w:style w:type="character" w:styleId="HTML2">
    <w:name w:val="HTML Definition"/>
    <w:rsid w:val="00A35D3F"/>
    <w:rPr>
      <w:i/>
      <w:iCs/>
    </w:rPr>
  </w:style>
  <w:style w:type="character" w:styleId="HTML3">
    <w:name w:val="HTML Variable"/>
    <w:rsid w:val="00A35D3F"/>
    <w:rPr>
      <w:i/>
      <w:iCs/>
    </w:rPr>
  </w:style>
  <w:style w:type="character" w:styleId="HTML4">
    <w:name w:val="HTML Typewriter"/>
    <w:rsid w:val="00A35D3F"/>
    <w:rPr>
      <w:rFonts w:ascii="Courier New" w:eastAsia="Times New Roman" w:hAnsi="Courier New" w:cs="Courier New"/>
      <w:sz w:val="20"/>
      <w:szCs w:val="20"/>
    </w:rPr>
  </w:style>
  <w:style w:type="character" w:styleId="af">
    <w:name w:val="Strong"/>
    <w:uiPriority w:val="22"/>
    <w:qFormat/>
    <w:rsid w:val="00A35D3F"/>
    <w:rPr>
      <w:b/>
      <w:bCs/>
    </w:rPr>
  </w:style>
  <w:style w:type="character" w:styleId="HTML5">
    <w:name w:val="HTML Cite"/>
    <w:unhideWhenUsed/>
    <w:rsid w:val="00A35D3F"/>
    <w:rPr>
      <w:i/>
      <w:iCs/>
    </w:rPr>
  </w:style>
  <w:style w:type="paragraph" w:styleId="af0">
    <w:name w:val="Balloon Text"/>
    <w:basedOn w:val="a3"/>
    <w:link w:val="af1"/>
    <w:rsid w:val="00A35D3F"/>
    <w:rPr>
      <w:rFonts w:ascii="Tahoma" w:hAnsi="Tahoma"/>
      <w:sz w:val="16"/>
      <w:szCs w:val="16"/>
    </w:rPr>
  </w:style>
  <w:style w:type="character" w:customStyle="1" w:styleId="af1">
    <w:name w:val="Текст выноски Знак"/>
    <w:basedOn w:val="a4"/>
    <w:link w:val="af0"/>
    <w:rsid w:val="00A35D3F"/>
    <w:rPr>
      <w:rFonts w:ascii="Tahoma" w:eastAsia="Times New Roman" w:hAnsi="Tahoma" w:cs="Times New Roman"/>
      <w:sz w:val="16"/>
      <w:szCs w:val="16"/>
    </w:rPr>
  </w:style>
  <w:style w:type="paragraph" w:styleId="24">
    <w:name w:val="Body Text 2"/>
    <w:basedOn w:val="a3"/>
    <w:link w:val="25"/>
    <w:rsid w:val="00A35D3F"/>
    <w:pPr>
      <w:jc w:val="both"/>
    </w:pPr>
    <w:rPr>
      <w:color w:val="000000"/>
      <w:sz w:val="28"/>
    </w:rPr>
  </w:style>
  <w:style w:type="character" w:customStyle="1" w:styleId="25">
    <w:name w:val="Основной текст 2 Знак"/>
    <w:basedOn w:val="a4"/>
    <w:link w:val="24"/>
    <w:rsid w:val="00A35D3F"/>
    <w:rPr>
      <w:rFonts w:ascii="Times New Roman" w:eastAsia="Times New Roman" w:hAnsi="Times New Roman" w:cs="Times New Roman"/>
      <w:color w:val="000000"/>
      <w:sz w:val="28"/>
      <w:szCs w:val="24"/>
      <w:lang w:eastAsia="ru-RU"/>
    </w:rPr>
  </w:style>
  <w:style w:type="paragraph" w:styleId="5">
    <w:name w:val="List Number 5"/>
    <w:basedOn w:val="a3"/>
    <w:rsid w:val="00A35D3F"/>
    <w:pPr>
      <w:numPr>
        <w:numId w:val="1"/>
      </w:numPr>
      <w:tabs>
        <w:tab w:val="left" w:pos="1492"/>
      </w:tabs>
    </w:pPr>
  </w:style>
  <w:style w:type="paragraph" w:styleId="af2">
    <w:name w:val="Normal Indent"/>
    <w:basedOn w:val="a3"/>
    <w:rsid w:val="00A35D3F"/>
    <w:pPr>
      <w:ind w:firstLine="720"/>
      <w:jc w:val="both"/>
    </w:pPr>
    <w:rPr>
      <w:sz w:val="28"/>
      <w:szCs w:val="20"/>
    </w:rPr>
  </w:style>
  <w:style w:type="paragraph" w:styleId="af3">
    <w:name w:val="Plain Text"/>
    <w:basedOn w:val="a3"/>
    <w:link w:val="af4"/>
    <w:rsid w:val="00A35D3F"/>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A35D3F"/>
    <w:rPr>
      <w:rFonts w:ascii="Courier New" w:eastAsia="Times New Roman" w:hAnsi="Courier New" w:cs="Courier New"/>
      <w:sz w:val="20"/>
      <w:szCs w:val="20"/>
      <w:lang w:eastAsia="ru-RU"/>
    </w:rPr>
  </w:style>
  <w:style w:type="paragraph" w:styleId="34">
    <w:name w:val="Body Text Indent 3"/>
    <w:basedOn w:val="a3"/>
    <w:link w:val="330"/>
    <w:rsid w:val="00A35D3F"/>
    <w:pPr>
      <w:spacing w:after="120"/>
      <w:ind w:left="283"/>
    </w:pPr>
    <w:rPr>
      <w:sz w:val="16"/>
      <w:szCs w:val="16"/>
    </w:rPr>
  </w:style>
  <w:style w:type="character" w:customStyle="1" w:styleId="35">
    <w:name w:val="Основной текст с отступом 3 Знак"/>
    <w:basedOn w:val="a4"/>
    <w:rsid w:val="00A35D3F"/>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A35D3F"/>
    <w:rPr>
      <w:rFonts w:ascii="Times New Roman" w:eastAsia="Times New Roman" w:hAnsi="Times New Roman" w:cs="Times New Roman"/>
      <w:sz w:val="16"/>
      <w:szCs w:val="16"/>
      <w:lang w:eastAsia="ru-RU"/>
    </w:rPr>
  </w:style>
  <w:style w:type="paragraph" w:styleId="af5">
    <w:name w:val="endnote text"/>
    <w:basedOn w:val="a3"/>
    <w:link w:val="af6"/>
    <w:unhideWhenUsed/>
    <w:rsid w:val="00A35D3F"/>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A35D3F"/>
    <w:rPr>
      <w:rFonts w:ascii="Times New Roman" w:eastAsia="Times New Roman" w:hAnsi="Times New Roman" w:cs="Times New Roman"/>
      <w:color w:val="000000"/>
      <w:sz w:val="28"/>
      <w:szCs w:val="24"/>
    </w:rPr>
  </w:style>
  <w:style w:type="paragraph" w:styleId="af7">
    <w:name w:val="caption"/>
    <w:basedOn w:val="a3"/>
    <w:next w:val="a3"/>
    <w:qFormat/>
    <w:rsid w:val="00A35D3F"/>
    <w:rPr>
      <w:b/>
      <w:bCs/>
      <w:sz w:val="20"/>
      <w:szCs w:val="20"/>
    </w:rPr>
  </w:style>
  <w:style w:type="paragraph" w:styleId="af8">
    <w:name w:val="annotation text"/>
    <w:basedOn w:val="a3"/>
    <w:link w:val="af9"/>
    <w:rsid w:val="00A35D3F"/>
    <w:rPr>
      <w:sz w:val="20"/>
      <w:szCs w:val="20"/>
    </w:rPr>
  </w:style>
  <w:style w:type="character" w:customStyle="1" w:styleId="af9">
    <w:name w:val="Текст примечания Знак"/>
    <w:basedOn w:val="a4"/>
    <w:link w:val="af8"/>
    <w:rsid w:val="00A35D3F"/>
    <w:rPr>
      <w:rFonts w:ascii="Times New Roman" w:eastAsia="Times New Roman" w:hAnsi="Times New Roman" w:cs="Times New Roman"/>
      <w:sz w:val="20"/>
      <w:szCs w:val="20"/>
      <w:lang w:eastAsia="ru-RU"/>
    </w:rPr>
  </w:style>
  <w:style w:type="paragraph" w:styleId="13">
    <w:name w:val="index 1"/>
    <w:basedOn w:val="a3"/>
    <w:next w:val="a3"/>
    <w:rsid w:val="00A35D3F"/>
    <w:pPr>
      <w:suppressAutoHyphens/>
      <w:ind w:left="240" w:hanging="240"/>
    </w:pPr>
    <w:rPr>
      <w:lang w:eastAsia="ar-SA"/>
    </w:rPr>
  </w:style>
  <w:style w:type="paragraph" w:styleId="afa">
    <w:name w:val="annotation subject"/>
    <w:basedOn w:val="af8"/>
    <w:next w:val="af8"/>
    <w:link w:val="afb"/>
    <w:rsid w:val="00A35D3F"/>
    <w:rPr>
      <w:b/>
      <w:bCs/>
    </w:rPr>
  </w:style>
  <w:style w:type="character" w:customStyle="1" w:styleId="afb">
    <w:name w:val="Тема примечания Знак"/>
    <w:basedOn w:val="af9"/>
    <w:link w:val="afa"/>
    <w:rsid w:val="00A35D3F"/>
    <w:rPr>
      <w:rFonts w:ascii="Times New Roman" w:eastAsia="Times New Roman" w:hAnsi="Times New Roman" w:cs="Times New Roman"/>
      <w:b/>
      <w:bCs/>
      <w:sz w:val="20"/>
      <w:szCs w:val="20"/>
      <w:lang w:eastAsia="ru-RU"/>
    </w:rPr>
  </w:style>
  <w:style w:type="paragraph" w:styleId="afc">
    <w:name w:val="Document Map"/>
    <w:basedOn w:val="a3"/>
    <w:link w:val="afd"/>
    <w:rsid w:val="00A35D3F"/>
    <w:pPr>
      <w:shd w:val="clear" w:color="auto" w:fill="000080"/>
    </w:pPr>
    <w:rPr>
      <w:rFonts w:ascii="Tahoma" w:hAnsi="Tahoma"/>
      <w:sz w:val="20"/>
      <w:szCs w:val="20"/>
    </w:rPr>
  </w:style>
  <w:style w:type="character" w:customStyle="1" w:styleId="afd">
    <w:name w:val="Схема документа Знак"/>
    <w:basedOn w:val="a4"/>
    <w:link w:val="afc"/>
    <w:rsid w:val="00A35D3F"/>
    <w:rPr>
      <w:rFonts w:ascii="Tahoma" w:eastAsia="Times New Roman" w:hAnsi="Tahoma" w:cs="Times New Roman"/>
      <w:sz w:val="20"/>
      <w:szCs w:val="20"/>
      <w:shd w:val="clear" w:color="auto" w:fill="000080"/>
    </w:rPr>
  </w:style>
  <w:style w:type="paragraph" w:styleId="afe">
    <w:name w:val="footnote text"/>
    <w:basedOn w:val="a3"/>
    <w:link w:val="aff"/>
    <w:rsid w:val="00A35D3F"/>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A35D3F"/>
    <w:rPr>
      <w:rFonts w:ascii="Courier New" w:eastAsia="Courier New" w:hAnsi="Courier New" w:cs="Courier New"/>
      <w:color w:val="000000"/>
      <w:sz w:val="28"/>
      <w:szCs w:val="24"/>
      <w:lang w:eastAsia="ru-RU"/>
    </w:rPr>
  </w:style>
  <w:style w:type="paragraph" w:styleId="8">
    <w:name w:val="toc 8"/>
    <w:basedOn w:val="a3"/>
    <w:next w:val="a3"/>
    <w:rsid w:val="00A35D3F"/>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A35D3F"/>
    <w:pPr>
      <w:numPr>
        <w:numId w:val="3"/>
      </w:numPr>
      <w:tabs>
        <w:tab w:val="left" w:pos="926"/>
      </w:tabs>
    </w:pPr>
  </w:style>
  <w:style w:type="paragraph" w:styleId="HTML6">
    <w:name w:val="HTML Address"/>
    <w:basedOn w:val="a3"/>
    <w:link w:val="HTML7"/>
    <w:unhideWhenUsed/>
    <w:rsid w:val="00A35D3F"/>
    <w:rPr>
      <w:sz w:val="16"/>
      <w:szCs w:val="16"/>
    </w:rPr>
  </w:style>
  <w:style w:type="character" w:customStyle="1" w:styleId="HTML7">
    <w:name w:val="Адрес HTML Знак"/>
    <w:basedOn w:val="a4"/>
    <w:link w:val="HTML6"/>
    <w:rsid w:val="00A35D3F"/>
    <w:rPr>
      <w:rFonts w:ascii="Times New Roman" w:eastAsia="Times New Roman" w:hAnsi="Times New Roman" w:cs="Times New Roman"/>
      <w:sz w:val="16"/>
      <w:szCs w:val="16"/>
      <w:lang w:val="ru-RU" w:eastAsia="ru-RU"/>
    </w:rPr>
  </w:style>
  <w:style w:type="paragraph" w:styleId="aff0">
    <w:name w:val="header"/>
    <w:basedOn w:val="a3"/>
    <w:link w:val="aff1"/>
    <w:rsid w:val="00A35D3F"/>
    <w:pPr>
      <w:tabs>
        <w:tab w:val="center" w:pos="4677"/>
        <w:tab w:val="right" w:pos="9355"/>
      </w:tabs>
    </w:pPr>
    <w:rPr>
      <w:b/>
      <w:caps/>
    </w:rPr>
  </w:style>
  <w:style w:type="character" w:customStyle="1" w:styleId="aff1">
    <w:name w:val="Верхний колонтитул Знак"/>
    <w:basedOn w:val="a4"/>
    <w:link w:val="aff0"/>
    <w:rsid w:val="00A35D3F"/>
    <w:rPr>
      <w:rFonts w:ascii="Times New Roman" w:eastAsia="Times New Roman" w:hAnsi="Times New Roman" w:cs="Times New Roman"/>
      <w:b/>
      <w:caps/>
      <w:sz w:val="24"/>
      <w:szCs w:val="24"/>
      <w:lang w:eastAsia="ru-RU"/>
    </w:rPr>
  </w:style>
  <w:style w:type="paragraph" w:styleId="91">
    <w:name w:val="toc 9"/>
    <w:basedOn w:val="a3"/>
    <w:next w:val="a3"/>
    <w:rsid w:val="00A35D3F"/>
    <w:pPr>
      <w:spacing w:after="100" w:line="276" w:lineRule="auto"/>
      <w:ind w:left="1760"/>
    </w:pPr>
    <w:rPr>
      <w:rFonts w:ascii="Calibri" w:hAnsi="Calibri"/>
      <w:sz w:val="22"/>
      <w:szCs w:val="22"/>
    </w:rPr>
  </w:style>
  <w:style w:type="paragraph" w:styleId="71">
    <w:name w:val="toc 7"/>
    <w:basedOn w:val="a3"/>
    <w:next w:val="a3"/>
    <w:rsid w:val="00A35D3F"/>
    <w:pPr>
      <w:spacing w:after="100" w:line="276" w:lineRule="auto"/>
      <w:ind w:left="1320"/>
    </w:pPr>
    <w:rPr>
      <w:rFonts w:ascii="Calibri" w:hAnsi="Calibri"/>
      <w:sz w:val="22"/>
      <w:szCs w:val="22"/>
    </w:rPr>
  </w:style>
  <w:style w:type="paragraph" w:styleId="aff2">
    <w:name w:val="Body Text"/>
    <w:basedOn w:val="a3"/>
    <w:link w:val="43"/>
    <w:rsid w:val="00A35D3F"/>
    <w:pPr>
      <w:spacing w:after="120"/>
    </w:pPr>
  </w:style>
  <w:style w:type="character" w:customStyle="1" w:styleId="aff3">
    <w:name w:val="Основной текст Знак"/>
    <w:basedOn w:val="a4"/>
    <w:rsid w:val="00A35D3F"/>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A35D3F"/>
    <w:rPr>
      <w:rFonts w:ascii="Times New Roman" w:eastAsia="Times New Roman" w:hAnsi="Times New Roman" w:cs="Times New Roman"/>
      <w:sz w:val="24"/>
      <w:szCs w:val="24"/>
      <w:lang w:eastAsia="ru-RU"/>
    </w:rPr>
  </w:style>
  <w:style w:type="paragraph" w:styleId="aff4">
    <w:name w:val="index heading"/>
    <w:basedOn w:val="a3"/>
    <w:rsid w:val="00A35D3F"/>
    <w:pPr>
      <w:suppressLineNumbers/>
      <w:suppressAutoHyphens/>
    </w:pPr>
    <w:rPr>
      <w:rFonts w:cs="Tahoma"/>
      <w:lang w:eastAsia="ar-SA"/>
    </w:rPr>
  </w:style>
  <w:style w:type="paragraph" w:styleId="15">
    <w:name w:val="toc 1"/>
    <w:basedOn w:val="a3"/>
    <w:next w:val="a3"/>
    <w:link w:val="16"/>
    <w:rsid w:val="00A35D3F"/>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A35D3F"/>
    <w:rPr>
      <w:rFonts w:ascii="Times New Roman" w:eastAsia="Times New Roman" w:hAnsi="Times New Roman" w:cs="Times New Roman"/>
      <w:color w:val="000000"/>
      <w:sz w:val="24"/>
      <w:szCs w:val="24"/>
      <w:lang w:eastAsia="ru-RU"/>
    </w:rPr>
  </w:style>
  <w:style w:type="paragraph" w:styleId="aff5">
    <w:name w:val="macro"/>
    <w:link w:val="aff6"/>
    <w:rsid w:val="00A35D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A35D3F"/>
    <w:rPr>
      <w:rFonts w:ascii="Courier New" w:eastAsia="Times New Roman" w:hAnsi="Courier New" w:cs="Times New Roman"/>
      <w:sz w:val="20"/>
      <w:szCs w:val="20"/>
      <w:lang w:val="en-US" w:eastAsia="ru-RU"/>
    </w:rPr>
  </w:style>
  <w:style w:type="paragraph" w:styleId="61">
    <w:name w:val="toc 6"/>
    <w:basedOn w:val="a3"/>
    <w:next w:val="a3"/>
    <w:rsid w:val="00A35D3F"/>
    <w:pPr>
      <w:spacing w:after="100" w:line="276" w:lineRule="auto"/>
      <w:ind w:left="1100"/>
    </w:pPr>
    <w:rPr>
      <w:rFonts w:ascii="Calibri" w:hAnsi="Calibri"/>
      <w:sz w:val="22"/>
      <w:szCs w:val="22"/>
    </w:rPr>
  </w:style>
  <w:style w:type="paragraph" w:styleId="36">
    <w:name w:val="toc 3"/>
    <w:basedOn w:val="a3"/>
    <w:next w:val="a3"/>
    <w:rsid w:val="00A35D3F"/>
    <w:pPr>
      <w:widowControl w:val="0"/>
      <w:tabs>
        <w:tab w:val="left" w:pos="360"/>
      </w:tabs>
      <w:autoSpaceDE w:val="0"/>
      <w:autoSpaceDN w:val="0"/>
      <w:adjustRightInd w:val="0"/>
      <w:ind w:left="400"/>
    </w:pPr>
    <w:rPr>
      <w:szCs w:val="20"/>
    </w:rPr>
  </w:style>
  <w:style w:type="paragraph" w:styleId="26">
    <w:name w:val="toc 2"/>
    <w:basedOn w:val="a3"/>
    <w:next w:val="a3"/>
    <w:rsid w:val="00A35D3F"/>
    <w:pPr>
      <w:widowControl w:val="0"/>
      <w:tabs>
        <w:tab w:val="left" w:pos="360"/>
      </w:tabs>
      <w:autoSpaceDE w:val="0"/>
      <w:autoSpaceDN w:val="0"/>
      <w:adjustRightInd w:val="0"/>
      <w:ind w:left="200"/>
    </w:pPr>
    <w:rPr>
      <w:szCs w:val="20"/>
    </w:rPr>
  </w:style>
  <w:style w:type="paragraph" w:styleId="40">
    <w:name w:val="toc 4"/>
    <w:basedOn w:val="a3"/>
    <w:next w:val="a3"/>
    <w:rsid w:val="00A35D3F"/>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A35D3F"/>
    <w:pPr>
      <w:spacing w:after="100" w:line="276" w:lineRule="auto"/>
      <w:ind w:left="880"/>
    </w:pPr>
    <w:rPr>
      <w:rFonts w:ascii="Calibri" w:hAnsi="Calibri"/>
      <w:sz w:val="22"/>
      <w:szCs w:val="22"/>
    </w:rPr>
  </w:style>
  <w:style w:type="paragraph" w:styleId="53">
    <w:name w:val="List Bullet 5"/>
    <w:basedOn w:val="a3"/>
    <w:rsid w:val="00A35D3F"/>
    <w:pPr>
      <w:ind w:left="1132" w:hanging="283"/>
    </w:pPr>
    <w:rPr>
      <w:color w:val="00000A"/>
    </w:rPr>
  </w:style>
  <w:style w:type="paragraph" w:styleId="aff7">
    <w:name w:val="Body Text First Indent"/>
    <w:basedOn w:val="aff2"/>
    <w:link w:val="aff8"/>
    <w:rsid w:val="00A35D3F"/>
    <w:pPr>
      <w:ind w:firstLine="210"/>
    </w:pPr>
    <w:rPr>
      <w:b/>
      <w:bCs/>
      <w:sz w:val="27"/>
      <w:szCs w:val="27"/>
    </w:rPr>
  </w:style>
  <w:style w:type="character" w:customStyle="1" w:styleId="aff8">
    <w:name w:val="Красная строка Знак"/>
    <w:basedOn w:val="aff3"/>
    <w:link w:val="aff7"/>
    <w:rsid w:val="00A35D3F"/>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A35D3F"/>
    <w:pPr>
      <w:spacing w:after="120"/>
      <w:ind w:left="283"/>
    </w:pPr>
  </w:style>
  <w:style w:type="character" w:customStyle="1" w:styleId="affa">
    <w:name w:val="Основной текст с отступом Знак"/>
    <w:basedOn w:val="a4"/>
    <w:link w:val="aff9"/>
    <w:semiHidden/>
    <w:rsid w:val="00A35D3F"/>
    <w:rPr>
      <w:rFonts w:ascii="Times New Roman" w:eastAsia="Times New Roman" w:hAnsi="Times New Roman" w:cs="Times New Roman"/>
      <w:sz w:val="24"/>
      <w:szCs w:val="24"/>
      <w:lang w:eastAsia="ru-RU"/>
    </w:rPr>
  </w:style>
  <w:style w:type="paragraph" w:styleId="27">
    <w:name w:val="Body Text First Indent 2"/>
    <w:basedOn w:val="aff9"/>
    <w:link w:val="28"/>
    <w:rsid w:val="00A35D3F"/>
    <w:pPr>
      <w:ind w:firstLine="210"/>
    </w:pPr>
  </w:style>
  <w:style w:type="character" w:customStyle="1" w:styleId="28">
    <w:name w:val="Красная строка 2 Знак"/>
    <w:basedOn w:val="affa"/>
    <w:link w:val="27"/>
    <w:rsid w:val="00A35D3F"/>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A35D3F"/>
    <w:rPr>
      <w:sz w:val="24"/>
      <w:szCs w:val="24"/>
      <w:lang w:val="ru-RU" w:eastAsia="ru-RU" w:bidi="ar-SA"/>
    </w:rPr>
  </w:style>
  <w:style w:type="paragraph" w:styleId="44">
    <w:name w:val="List Bullet 4"/>
    <w:basedOn w:val="a3"/>
    <w:rsid w:val="00A35D3F"/>
    <w:pPr>
      <w:ind w:left="849" w:hanging="283"/>
    </w:pPr>
    <w:rPr>
      <w:color w:val="00000A"/>
    </w:rPr>
  </w:style>
  <w:style w:type="paragraph" w:styleId="affb">
    <w:name w:val="List Bullet"/>
    <w:basedOn w:val="a3"/>
    <w:rsid w:val="00A35D3F"/>
    <w:pPr>
      <w:tabs>
        <w:tab w:val="left" w:pos="643"/>
      </w:tabs>
      <w:ind w:left="643" w:hanging="360"/>
      <w:contextualSpacing/>
    </w:pPr>
  </w:style>
  <w:style w:type="paragraph" w:styleId="2">
    <w:name w:val="List Bullet 2"/>
    <w:basedOn w:val="a3"/>
    <w:rsid w:val="00A35D3F"/>
    <w:pPr>
      <w:numPr>
        <w:numId w:val="5"/>
      </w:numPr>
      <w:tabs>
        <w:tab w:val="left" w:pos="643"/>
      </w:tabs>
    </w:pPr>
  </w:style>
  <w:style w:type="paragraph" w:styleId="37">
    <w:name w:val="List Bullet 3"/>
    <w:basedOn w:val="a3"/>
    <w:rsid w:val="00A35D3F"/>
    <w:pPr>
      <w:tabs>
        <w:tab w:val="left" w:pos="926"/>
      </w:tabs>
      <w:ind w:left="926" w:hanging="360"/>
    </w:pPr>
  </w:style>
  <w:style w:type="paragraph" w:customStyle="1" w:styleId="affc">
    <w:basedOn w:val="a3"/>
    <w:next w:val="affd"/>
    <w:qFormat/>
    <w:rsid w:val="00A35D3F"/>
    <w:pPr>
      <w:suppressAutoHyphens/>
      <w:jc w:val="center"/>
    </w:pPr>
    <w:rPr>
      <w:sz w:val="28"/>
      <w:lang w:val="en-US" w:eastAsia="ar-SA"/>
    </w:rPr>
  </w:style>
  <w:style w:type="character" w:customStyle="1" w:styleId="54">
    <w:name w:val="Заголовок Знак5"/>
    <w:link w:val="affe"/>
    <w:rsid w:val="00A35D3F"/>
    <w:rPr>
      <w:sz w:val="28"/>
      <w:szCs w:val="24"/>
      <w:lang w:val="en-US" w:eastAsia="ar-SA" w:bidi="ar-SA"/>
    </w:rPr>
  </w:style>
  <w:style w:type="paragraph" w:styleId="affd">
    <w:name w:val="Subtitle"/>
    <w:basedOn w:val="a3"/>
    <w:link w:val="afff"/>
    <w:qFormat/>
    <w:rsid w:val="00A35D3F"/>
    <w:pPr>
      <w:jc w:val="center"/>
    </w:pPr>
    <w:rPr>
      <w:b/>
    </w:rPr>
  </w:style>
  <w:style w:type="character" w:customStyle="1" w:styleId="afff">
    <w:name w:val="Подзаголовок Знак"/>
    <w:basedOn w:val="a4"/>
    <w:link w:val="affd"/>
    <w:rsid w:val="00A35D3F"/>
    <w:rPr>
      <w:rFonts w:ascii="Times New Roman" w:eastAsia="Times New Roman" w:hAnsi="Times New Roman" w:cs="Times New Roman"/>
      <w:b/>
      <w:sz w:val="24"/>
      <w:szCs w:val="24"/>
    </w:rPr>
  </w:style>
  <w:style w:type="paragraph" w:styleId="afff0">
    <w:name w:val="footer"/>
    <w:basedOn w:val="a3"/>
    <w:link w:val="afff1"/>
    <w:rsid w:val="00A35D3F"/>
    <w:pPr>
      <w:tabs>
        <w:tab w:val="center" w:pos="4677"/>
        <w:tab w:val="right" w:pos="9355"/>
      </w:tabs>
    </w:pPr>
  </w:style>
  <w:style w:type="character" w:customStyle="1" w:styleId="afff1">
    <w:name w:val="Нижний колонтитул Знак"/>
    <w:basedOn w:val="a4"/>
    <w:link w:val="afff0"/>
    <w:rsid w:val="00A35D3F"/>
    <w:rPr>
      <w:rFonts w:ascii="Times New Roman" w:eastAsia="Times New Roman" w:hAnsi="Times New Roman" w:cs="Times New Roman"/>
      <w:sz w:val="24"/>
      <w:szCs w:val="24"/>
      <w:lang w:eastAsia="ru-RU"/>
    </w:rPr>
  </w:style>
  <w:style w:type="paragraph" w:styleId="a2">
    <w:name w:val="List Number"/>
    <w:basedOn w:val="a3"/>
    <w:rsid w:val="00A35D3F"/>
    <w:pPr>
      <w:numPr>
        <w:numId w:val="6"/>
      </w:numPr>
      <w:tabs>
        <w:tab w:val="left" w:pos="1354"/>
      </w:tabs>
      <w:contextualSpacing/>
    </w:pPr>
    <w:rPr>
      <w:sz w:val="20"/>
      <w:szCs w:val="20"/>
      <w:lang w:eastAsia="en-US"/>
    </w:rPr>
  </w:style>
  <w:style w:type="paragraph" w:styleId="2a">
    <w:name w:val="List Number 2"/>
    <w:basedOn w:val="a3"/>
    <w:rsid w:val="00A35D3F"/>
    <w:pPr>
      <w:widowControl w:val="0"/>
      <w:tabs>
        <w:tab w:val="left" w:pos="641"/>
      </w:tabs>
      <w:ind w:left="641" w:hanging="358"/>
    </w:pPr>
    <w:rPr>
      <w:rFonts w:ascii="Courier New" w:hAnsi="Courier New"/>
      <w:szCs w:val="20"/>
    </w:rPr>
  </w:style>
  <w:style w:type="paragraph" w:styleId="afff2">
    <w:name w:val="List"/>
    <w:basedOn w:val="a3"/>
    <w:rsid w:val="00A35D3F"/>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A35D3F"/>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A35D3F"/>
    <w:rPr>
      <w:rFonts w:ascii="Times New Roman" w:eastAsia="Times New Roman" w:hAnsi="Times New Roman" w:cs="Times New Roman"/>
      <w:sz w:val="24"/>
      <w:szCs w:val="24"/>
      <w:lang w:eastAsia="ru-RU" w:bidi="hi-IN"/>
    </w:rPr>
  </w:style>
  <w:style w:type="paragraph" w:styleId="30">
    <w:name w:val="Body Text 3"/>
    <w:basedOn w:val="a3"/>
    <w:link w:val="321"/>
    <w:rsid w:val="00A35D3F"/>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A35D3F"/>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A35D3F"/>
    <w:rPr>
      <w:rFonts w:ascii="Times New Roman" w:eastAsia="Times New Roman" w:hAnsi="Times New Roman" w:cs="Times New Roman"/>
      <w:sz w:val="16"/>
      <w:szCs w:val="16"/>
    </w:rPr>
  </w:style>
  <w:style w:type="paragraph" w:styleId="2b">
    <w:name w:val="Body Text Indent 2"/>
    <w:basedOn w:val="a3"/>
    <w:link w:val="220"/>
    <w:rsid w:val="00A35D3F"/>
    <w:pPr>
      <w:spacing w:after="120" w:line="480" w:lineRule="auto"/>
      <w:ind w:left="283"/>
    </w:pPr>
  </w:style>
  <w:style w:type="character" w:customStyle="1" w:styleId="2c">
    <w:name w:val="Основной текст с отступом 2 Знак"/>
    <w:basedOn w:val="a4"/>
    <w:rsid w:val="00A35D3F"/>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A35D3F"/>
    <w:rPr>
      <w:rFonts w:ascii="Times New Roman" w:eastAsia="Times New Roman" w:hAnsi="Times New Roman" w:cs="Times New Roman"/>
      <w:sz w:val="24"/>
      <w:szCs w:val="24"/>
      <w:lang w:eastAsia="ru-RU"/>
    </w:rPr>
  </w:style>
  <w:style w:type="paragraph" w:styleId="2d">
    <w:name w:val="List Continue 2"/>
    <w:basedOn w:val="a3"/>
    <w:rsid w:val="00A35D3F"/>
    <w:pPr>
      <w:spacing w:after="120"/>
      <w:ind w:left="566"/>
      <w:jc w:val="both"/>
    </w:pPr>
    <w:rPr>
      <w:sz w:val="20"/>
      <w:szCs w:val="20"/>
    </w:rPr>
  </w:style>
  <w:style w:type="paragraph" w:styleId="2e">
    <w:name w:val="List 2"/>
    <w:basedOn w:val="a3"/>
    <w:rsid w:val="00A35D3F"/>
    <w:pPr>
      <w:ind w:left="566" w:hanging="283"/>
      <w:contextualSpacing/>
    </w:pPr>
  </w:style>
  <w:style w:type="paragraph" w:styleId="39">
    <w:name w:val="List 3"/>
    <w:basedOn w:val="a3"/>
    <w:rsid w:val="00A35D3F"/>
    <w:pPr>
      <w:ind w:left="849" w:hanging="283"/>
    </w:pPr>
  </w:style>
  <w:style w:type="paragraph" w:styleId="45">
    <w:name w:val="List 4"/>
    <w:basedOn w:val="a3"/>
    <w:rsid w:val="00A35D3F"/>
    <w:pPr>
      <w:ind w:left="1132" w:hanging="283"/>
      <w:contextualSpacing/>
    </w:pPr>
  </w:style>
  <w:style w:type="paragraph" w:styleId="HTML8">
    <w:name w:val="HTML Preformatted"/>
    <w:basedOn w:val="a3"/>
    <w:link w:val="HTML30"/>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A35D3F"/>
    <w:rPr>
      <w:rFonts w:ascii="Consolas" w:eastAsia="Times New Roman" w:hAnsi="Consolas" w:cs="Times New Roman"/>
      <w:sz w:val="20"/>
      <w:szCs w:val="20"/>
      <w:lang w:eastAsia="ru-RU"/>
    </w:rPr>
  </w:style>
  <w:style w:type="character" w:customStyle="1" w:styleId="HTML30">
    <w:name w:val="Стандартный HTML Знак3"/>
    <w:link w:val="HTML8"/>
    <w:rsid w:val="00A35D3F"/>
    <w:rPr>
      <w:rFonts w:ascii="Courier New" w:eastAsia="Times New Roman" w:hAnsi="Courier New" w:cs="Times New Roman"/>
      <w:sz w:val="20"/>
      <w:szCs w:val="20"/>
    </w:rPr>
  </w:style>
  <w:style w:type="paragraph" w:styleId="afff4">
    <w:name w:val="Block Text"/>
    <w:basedOn w:val="a3"/>
    <w:rsid w:val="00A35D3F"/>
    <w:pPr>
      <w:ind w:left="709" w:right="-908"/>
    </w:pPr>
    <w:rPr>
      <w:szCs w:val="20"/>
    </w:rPr>
  </w:style>
  <w:style w:type="table" w:styleId="18">
    <w:name w:val="Table Simple 1"/>
    <w:basedOn w:val="a5"/>
    <w:rsid w:val="00A35D3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A35D3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A35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A35D3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35D3F"/>
    <w:rPr>
      <w:rFonts w:ascii="Times New Roman" w:hAnsi="Times New Roman" w:cs="Times New Roman"/>
      <w:b/>
      <w:bCs/>
      <w:sz w:val="26"/>
      <w:szCs w:val="26"/>
    </w:rPr>
  </w:style>
  <w:style w:type="paragraph" w:customStyle="1" w:styleId="afff7">
    <w:name w:val="Для таблиц"/>
    <w:basedOn w:val="a3"/>
    <w:uiPriority w:val="99"/>
    <w:rsid w:val="00A35D3F"/>
  </w:style>
  <w:style w:type="paragraph" w:customStyle="1" w:styleId="afff8">
    <w:name w:val="список с точками"/>
    <w:basedOn w:val="a3"/>
    <w:rsid w:val="00A35D3F"/>
    <w:pPr>
      <w:tabs>
        <w:tab w:val="left" w:pos="3330"/>
      </w:tabs>
      <w:spacing w:line="312" w:lineRule="auto"/>
      <w:ind w:left="3330" w:hanging="720"/>
      <w:jc w:val="both"/>
    </w:pPr>
  </w:style>
  <w:style w:type="paragraph" w:customStyle="1" w:styleId="Default">
    <w:name w:val="Default"/>
    <w:rsid w:val="00A35D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A35D3F"/>
    <w:rPr>
      <w:rFonts w:ascii="Times New Roman" w:hAnsi="Times New Roman" w:cs="Times New Roman"/>
      <w:b/>
      <w:bCs/>
      <w:sz w:val="24"/>
      <w:szCs w:val="24"/>
    </w:rPr>
  </w:style>
  <w:style w:type="character" w:customStyle="1" w:styleId="FontStyle12">
    <w:name w:val="Font Style12"/>
    <w:rsid w:val="00A35D3F"/>
    <w:rPr>
      <w:rFonts w:ascii="Times New Roman" w:hAnsi="Times New Roman" w:cs="Times New Roman"/>
      <w:sz w:val="24"/>
      <w:szCs w:val="24"/>
    </w:rPr>
  </w:style>
  <w:style w:type="paragraph" w:customStyle="1" w:styleId="Style2">
    <w:name w:val="Style2"/>
    <w:basedOn w:val="a3"/>
    <w:rsid w:val="00A35D3F"/>
    <w:pPr>
      <w:widowControl w:val="0"/>
      <w:autoSpaceDE w:val="0"/>
      <w:autoSpaceDN w:val="0"/>
      <w:adjustRightInd w:val="0"/>
    </w:pPr>
  </w:style>
  <w:style w:type="paragraph" w:customStyle="1" w:styleId="Style1">
    <w:name w:val="Style1"/>
    <w:basedOn w:val="a3"/>
    <w:rsid w:val="00A35D3F"/>
    <w:pPr>
      <w:widowControl w:val="0"/>
      <w:autoSpaceDE w:val="0"/>
      <w:autoSpaceDN w:val="0"/>
      <w:adjustRightInd w:val="0"/>
      <w:spacing w:line="309" w:lineRule="exact"/>
      <w:ind w:firstLine="686"/>
      <w:jc w:val="both"/>
    </w:pPr>
  </w:style>
  <w:style w:type="paragraph" w:customStyle="1" w:styleId="Style16">
    <w:name w:val="Style16"/>
    <w:basedOn w:val="a3"/>
    <w:rsid w:val="00A35D3F"/>
    <w:pPr>
      <w:widowControl w:val="0"/>
      <w:autoSpaceDE w:val="0"/>
      <w:autoSpaceDN w:val="0"/>
      <w:adjustRightInd w:val="0"/>
      <w:spacing w:line="480" w:lineRule="exact"/>
      <w:ind w:firstLine="715"/>
      <w:jc w:val="both"/>
    </w:pPr>
  </w:style>
  <w:style w:type="character" w:customStyle="1" w:styleId="FontStyle36">
    <w:name w:val="Font Style36"/>
    <w:rsid w:val="00A35D3F"/>
    <w:rPr>
      <w:rFonts w:ascii="Times New Roman" w:hAnsi="Times New Roman" w:cs="Times New Roman" w:hint="default"/>
      <w:sz w:val="26"/>
      <w:szCs w:val="26"/>
    </w:rPr>
  </w:style>
  <w:style w:type="character" w:customStyle="1" w:styleId="FontStyle51">
    <w:name w:val="Font Style51"/>
    <w:rsid w:val="00A35D3F"/>
    <w:rPr>
      <w:rFonts w:ascii="Times New Roman" w:hAnsi="Times New Roman" w:cs="Times New Roman"/>
      <w:sz w:val="24"/>
      <w:szCs w:val="24"/>
    </w:rPr>
  </w:style>
  <w:style w:type="character" w:customStyle="1" w:styleId="afffa">
    <w:name w:val="Тело ИАК Знак"/>
    <w:link w:val="afffb"/>
    <w:rsid w:val="00A35D3F"/>
    <w:rPr>
      <w:sz w:val="28"/>
      <w:szCs w:val="28"/>
    </w:rPr>
  </w:style>
  <w:style w:type="paragraph" w:customStyle="1" w:styleId="afffb">
    <w:name w:val="Тело ИАК"/>
    <w:basedOn w:val="a3"/>
    <w:link w:val="afffa"/>
    <w:rsid w:val="00A35D3F"/>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A35D3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A35D3F"/>
  </w:style>
  <w:style w:type="character" w:customStyle="1" w:styleId="150">
    <w:name w:val="Знак Знак15"/>
    <w:locked/>
    <w:rsid w:val="00A35D3F"/>
    <w:rPr>
      <w:b/>
      <w:caps/>
      <w:sz w:val="24"/>
      <w:szCs w:val="24"/>
      <w:lang w:val="ru-RU" w:eastAsia="ru-RU" w:bidi="ar-SA"/>
    </w:rPr>
  </w:style>
  <w:style w:type="character" w:customStyle="1" w:styleId="110">
    <w:name w:val="Знак Знак11"/>
    <w:locked/>
    <w:rsid w:val="00A35D3F"/>
    <w:rPr>
      <w:sz w:val="16"/>
      <w:szCs w:val="16"/>
      <w:lang w:val="ru-RU" w:eastAsia="ru-RU" w:bidi="ar-SA"/>
    </w:rPr>
  </w:style>
  <w:style w:type="character" w:customStyle="1" w:styleId="100">
    <w:name w:val="Знак Знак10"/>
    <w:rsid w:val="00A35D3F"/>
    <w:rPr>
      <w:sz w:val="16"/>
      <w:szCs w:val="16"/>
      <w:lang w:val="ru-RU" w:eastAsia="ru-RU" w:bidi="ar-SA"/>
    </w:rPr>
  </w:style>
  <w:style w:type="character" w:customStyle="1" w:styleId="140">
    <w:name w:val="Знак Знак14"/>
    <w:rsid w:val="00A35D3F"/>
    <w:rPr>
      <w:rFonts w:ascii="Arial" w:hAnsi="Arial" w:cs="Arial"/>
      <w:b/>
      <w:bCs/>
      <w:i/>
      <w:iCs/>
      <w:sz w:val="28"/>
      <w:szCs w:val="28"/>
      <w:lang w:val="ru-RU" w:eastAsia="en-US" w:bidi="ar-SA"/>
    </w:rPr>
  </w:style>
  <w:style w:type="character" w:customStyle="1" w:styleId="120">
    <w:name w:val="Знак Знак12"/>
    <w:rsid w:val="00A35D3F"/>
    <w:rPr>
      <w:rFonts w:ascii="Calibri" w:hAnsi="Calibri"/>
      <w:i/>
      <w:iCs/>
      <w:sz w:val="24"/>
      <w:szCs w:val="24"/>
      <w:lang w:val="ru-RU" w:eastAsia="en-US" w:bidi="ar-SA"/>
    </w:rPr>
  </w:style>
  <w:style w:type="character" w:customStyle="1" w:styleId="62">
    <w:name w:val="Знак Знак6"/>
    <w:rsid w:val="00A35D3F"/>
    <w:rPr>
      <w:sz w:val="24"/>
      <w:szCs w:val="24"/>
    </w:rPr>
  </w:style>
  <w:style w:type="paragraph" w:customStyle="1" w:styleId="Style5">
    <w:name w:val="Style5"/>
    <w:basedOn w:val="a3"/>
    <w:rsid w:val="00A35D3F"/>
    <w:pPr>
      <w:widowControl w:val="0"/>
      <w:autoSpaceDE w:val="0"/>
      <w:autoSpaceDN w:val="0"/>
      <w:adjustRightInd w:val="0"/>
      <w:spacing w:line="490" w:lineRule="exact"/>
      <w:jc w:val="center"/>
    </w:pPr>
  </w:style>
  <w:style w:type="paragraph" w:customStyle="1" w:styleId="FR3">
    <w:name w:val="FR3"/>
    <w:rsid w:val="00A35D3F"/>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A35D3F"/>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A35D3F"/>
    <w:rPr>
      <w:rFonts w:ascii="Times New Roman" w:hAnsi="Times New Roman" w:cs="Times New Roman" w:hint="default"/>
      <w:i/>
      <w:iCs/>
      <w:sz w:val="16"/>
      <w:szCs w:val="16"/>
    </w:rPr>
  </w:style>
  <w:style w:type="paragraph" w:customStyle="1" w:styleId="2f">
    <w:name w:val="Стиль2"/>
    <w:basedOn w:val="a3"/>
    <w:next w:val="a2"/>
    <w:rsid w:val="00A35D3F"/>
    <w:rPr>
      <w:b/>
      <w:sz w:val="20"/>
    </w:rPr>
  </w:style>
  <w:style w:type="paragraph" w:customStyle="1" w:styleId="FR4">
    <w:name w:val="FR4"/>
    <w:rsid w:val="00A35D3F"/>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A35D3F"/>
    <w:pPr>
      <w:spacing w:line="360" w:lineRule="auto"/>
      <w:jc w:val="both"/>
    </w:pPr>
    <w:rPr>
      <w:szCs w:val="20"/>
    </w:rPr>
  </w:style>
  <w:style w:type="paragraph" w:customStyle="1" w:styleId="1b">
    <w:name w:val="Текст1"/>
    <w:basedOn w:val="a3"/>
    <w:rsid w:val="00A35D3F"/>
    <w:rPr>
      <w:rFonts w:ascii="Courier New" w:hAnsi="Courier New"/>
      <w:sz w:val="20"/>
      <w:szCs w:val="20"/>
    </w:rPr>
  </w:style>
  <w:style w:type="paragraph" w:customStyle="1" w:styleId="1c">
    <w:name w:val="Абзац списка1"/>
    <w:basedOn w:val="a3"/>
    <w:link w:val="ListParagraphChar"/>
    <w:rsid w:val="00A35D3F"/>
    <w:pPr>
      <w:ind w:left="708"/>
    </w:pPr>
  </w:style>
  <w:style w:type="character" w:customStyle="1" w:styleId="ListParagraphChar">
    <w:name w:val="List Paragraph Char"/>
    <w:link w:val="1c"/>
    <w:locked/>
    <w:rsid w:val="00A35D3F"/>
    <w:rPr>
      <w:rFonts w:ascii="Times New Roman" w:eastAsia="Times New Roman" w:hAnsi="Times New Roman" w:cs="Times New Roman"/>
      <w:sz w:val="24"/>
      <w:szCs w:val="24"/>
      <w:lang w:eastAsia="ru-RU"/>
    </w:rPr>
  </w:style>
  <w:style w:type="character" w:customStyle="1" w:styleId="FontStyle600">
    <w:name w:val="Font Style600"/>
    <w:rsid w:val="00A35D3F"/>
    <w:rPr>
      <w:rFonts w:ascii="Times New Roman" w:hAnsi="Times New Roman" w:cs="Times New Roman"/>
      <w:sz w:val="22"/>
      <w:szCs w:val="22"/>
    </w:rPr>
  </w:style>
  <w:style w:type="character" w:customStyle="1" w:styleId="FontStyle184">
    <w:name w:val="Font Style184"/>
    <w:rsid w:val="00A35D3F"/>
    <w:rPr>
      <w:rFonts w:ascii="Times New Roman" w:hAnsi="Times New Roman" w:cs="Times New Roman"/>
      <w:sz w:val="20"/>
      <w:szCs w:val="20"/>
    </w:rPr>
  </w:style>
  <w:style w:type="character" w:customStyle="1" w:styleId="FontStyle624">
    <w:name w:val="Font Style624"/>
    <w:rsid w:val="00A35D3F"/>
    <w:rPr>
      <w:rFonts w:ascii="Times New Roman" w:hAnsi="Times New Roman" w:cs="Times New Roman"/>
      <w:b/>
      <w:bCs/>
      <w:i/>
      <w:iCs/>
      <w:sz w:val="22"/>
      <w:szCs w:val="22"/>
    </w:rPr>
  </w:style>
  <w:style w:type="character" w:customStyle="1" w:styleId="FontStyle187">
    <w:name w:val="Font Style187"/>
    <w:rsid w:val="00A35D3F"/>
    <w:rPr>
      <w:rFonts w:ascii="Times New Roman" w:hAnsi="Times New Roman" w:cs="Times New Roman"/>
      <w:i/>
      <w:iCs/>
      <w:sz w:val="20"/>
      <w:szCs w:val="20"/>
    </w:rPr>
  </w:style>
  <w:style w:type="character" w:customStyle="1" w:styleId="FontStyle572">
    <w:name w:val="Font Style572"/>
    <w:rsid w:val="00A35D3F"/>
    <w:rPr>
      <w:rFonts w:ascii="Times New Roman" w:hAnsi="Times New Roman" w:cs="Times New Roman"/>
      <w:sz w:val="16"/>
      <w:szCs w:val="16"/>
    </w:rPr>
  </w:style>
  <w:style w:type="character" w:customStyle="1" w:styleId="FontStyle568">
    <w:name w:val="Font Style568"/>
    <w:rsid w:val="00A35D3F"/>
    <w:rPr>
      <w:rFonts w:ascii="Times New Roman" w:hAnsi="Times New Roman" w:cs="Times New Roman"/>
      <w:i/>
      <w:iCs/>
      <w:sz w:val="16"/>
      <w:szCs w:val="16"/>
    </w:rPr>
  </w:style>
  <w:style w:type="paragraph" w:customStyle="1" w:styleId="Style241">
    <w:name w:val="Style241"/>
    <w:basedOn w:val="a3"/>
    <w:rsid w:val="00A35D3F"/>
    <w:pPr>
      <w:widowControl w:val="0"/>
      <w:autoSpaceDE w:val="0"/>
      <w:autoSpaceDN w:val="0"/>
      <w:adjustRightInd w:val="0"/>
      <w:spacing w:line="194" w:lineRule="exact"/>
      <w:ind w:hanging="2021"/>
    </w:pPr>
  </w:style>
  <w:style w:type="character" w:customStyle="1" w:styleId="FontStyle152">
    <w:name w:val="Font Style152"/>
    <w:rsid w:val="00A35D3F"/>
    <w:rPr>
      <w:rFonts w:ascii="Times New Roman" w:hAnsi="Times New Roman" w:cs="Times New Roman"/>
      <w:b/>
      <w:bCs/>
      <w:sz w:val="20"/>
      <w:szCs w:val="20"/>
    </w:rPr>
  </w:style>
  <w:style w:type="paragraph" w:customStyle="1" w:styleId="Style174">
    <w:name w:val="Style174"/>
    <w:basedOn w:val="a3"/>
    <w:rsid w:val="00A35D3F"/>
    <w:pPr>
      <w:widowControl w:val="0"/>
      <w:autoSpaceDE w:val="0"/>
      <w:autoSpaceDN w:val="0"/>
      <w:adjustRightInd w:val="0"/>
      <w:spacing w:line="254" w:lineRule="exact"/>
      <w:jc w:val="center"/>
    </w:pPr>
  </w:style>
  <w:style w:type="paragraph" w:customStyle="1" w:styleId="Style222">
    <w:name w:val="Style222"/>
    <w:basedOn w:val="a3"/>
    <w:rsid w:val="00A35D3F"/>
    <w:pPr>
      <w:widowControl w:val="0"/>
      <w:autoSpaceDE w:val="0"/>
      <w:autoSpaceDN w:val="0"/>
      <w:adjustRightInd w:val="0"/>
      <w:spacing w:line="174" w:lineRule="exact"/>
      <w:ind w:firstLine="374"/>
      <w:jc w:val="both"/>
    </w:pPr>
  </w:style>
  <w:style w:type="paragraph" w:customStyle="1" w:styleId="Style285">
    <w:name w:val="Style285"/>
    <w:basedOn w:val="a3"/>
    <w:rsid w:val="00A35D3F"/>
    <w:pPr>
      <w:widowControl w:val="0"/>
      <w:autoSpaceDE w:val="0"/>
      <w:autoSpaceDN w:val="0"/>
      <w:adjustRightInd w:val="0"/>
      <w:spacing w:line="379" w:lineRule="exact"/>
      <w:ind w:hanging="787"/>
    </w:pPr>
  </w:style>
  <w:style w:type="paragraph" w:customStyle="1" w:styleId="Style204">
    <w:name w:val="Style204"/>
    <w:basedOn w:val="a3"/>
    <w:rsid w:val="00A35D3F"/>
    <w:pPr>
      <w:widowControl w:val="0"/>
      <w:autoSpaceDE w:val="0"/>
      <w:autoSpaceDN w:val="0"/>
      <w:adjustRightInd w:val="0"/>
      <w:spacing w:line="229" w:lineRule="exact"/>
      <w:jc w:val="both"/>
    </w:pPr>
  </w:style>
  <w:style w:type="paragraph" w:customStyle="1" w:styleId="Style210">
    <w:name w:val="Style210"/>
    <w:basedOn w:val="a3"/>
    <w:rsid w:val="00A35D3F"/>
    <w:pPr>
      <w:widowControl w:val="0"/>
      <w:autoSpaceDE w:val="0"/>
      <w:autoSpaceDN w:val="0"/>
      <w:adjustRightInd w:val="0"/>
      <w:spacing w:line="221" w:lineRule="exact"/>
    </w:pPr>
  </w:style>
  <w:style w:type="character" w:customStyle="1" w:styleId="FontStyle575">
    <w:name w:val="Font Style575"/>
    <w:rsid w:val="00A35D3F"/>
    <w:rPr>
      <w:rFonts w:ascii="Courier New" w:hAnsi="Courier New" w:cs="Courier New"/>
      <w:b/>
      <w:bCs/>
      <w:sz w:val="24"/>
      <w:szCs w:val="24"/>
    </w:rPr>
  </w:style>
  <w:style w:type="character" w:customStyle="1" w:styleId="FontStyle668">
    <w:name w:val="Font Style668"/>
    <w:rsid w:val="00A35D3F"/>
    <w:rPr>
      <w:rFonts w:ascii="Times New Roman" w:hAnsi="Times New Roman" w:cs="Times New Roman"/>
      <w:b/>
      <w:bCs/>
      <w:i/>
      <w:iCs/>
      <w:spacing w:val="30"/>
      <w:sz w:val="20"/>
      <w:szCs w:val="20"/>
    </w:rPr>
  </w:style>
  <w:style w:type="character" w:customStyle="1" w:styleId="toctext">
    <w:name w:val="toctext"/>
    <w:rsid w:val="00A35D3F"/>
  </w:style>
  <w:style w:type="paragraph" w:customStyle="1" w:styleId="Style59">
    <w:name w:val="Style59"/>
    <w:basedOn w:val="a3"/>
    <w:rsid w:val="00A35D3F"/>
    <w:pPr>
      <w:widowControl w:val="0"/>
      <w:autoSpaceDE w:val="0"/>
      <w:autoSpaceDN w:val="0"/>
      <w:adjustRightInd w:val="0"/>
      <w:spacing w:line="221" w:lineRule="exact"/>
      <w:ind w:firstLine="950"/>
      <w:jc w:val="both"/>
    </w:pPr>
  </w:style>
  <w:style w:type="paragraph" w:customStyle="1" w:styleId="Style269">
    <w:name w:val="Style269"/>
    <w:basedOn w:val="a3"/>
    <w:rsid w:val="00A35D3F"/>
    <w:pPr>
      <w:widowControl w:val="0"/>
      <w:autoSpaceDE w:val="0"/>
      <w:autoSpaceDN w:val="0"/>
      <w:adjustRightInd w:val="0"/>
      <w:spacing w:line="331" w:lineRule="exact"/>
      <w:ind w:firstLine="2621"/>
    </w:pPr>
  </w:style>
  <w:style w:type="paragraph" w:customStyle="1" w:styleId="Style19">
    <w:name w:val="Style19"/>
    <w:basedOn w:val="a3"/>
    <w:rsid w:val="00A35D3F"/>
    <w:pPr>
      <w:widowControl w:val="0"/>
      <w:autoSpaceDE w:val="0"/>
      <w:autoSpaceDN w:val="0"/>
      <w:adjustRightInd w:val="0"/>
      <w:spacing w:line="456" w:lineRule="exact"/>
      <w:ind w:firstLine="667"/>
      <w:jc w:val="both"/>
    </w:pPr>
  </w:style>
  <w:style w:type="character" w:customStyle="1" w:styleId="FontStyle580">
    <w:name w:val="Font Style580"/>
    <w:rsid w:val="00A35D3F"/>
    <w:rPr>
      <w:rFonts w:ascii="Times New Roman" w:hAnsi="Times New Roman" w:cs="Times New Roman"/>
      <w:i/>
      <w:iCs/>
      <w:sz w:val="22"/>
      <w:szCs w:val="22"/>
    </w:rPr>
  </w:style>
  <w:style w:type="character" w:customStyle="1" w:styleId="FontStyle582">
    <w:name w:val="Font Style582"/>
    <w:rsid w:val="00A35D3F"/>
    <w:rPr>
      <w:rFonts w:ascii="Times New Roman" w:hAnsi="Times New Roman" w:cs="Times New Roman"/>
      <w:b/>
      <w:bCs/>
      <w:i/>
      <w:iCs/>
      <w:sz w:val="22"/>
      <w:szCs w:val="22"/>
    </w:rPr>
  </w:style>
  <w:style w:type="paragraph" w:customStyle="1" w:styleId="Style192">
    <w:name w:val="Style192"/>
    <w:basedOn w:val="a3"/>
    <w:rsid w:val="00A35D3F"/>
    <w:pPr>
      <w:widowControl w:val="0"/>
      <w:autoSpaceDE w:val="0"/>
      <w:autoSpaceDN w:val="0"/>
      <w:adjustRightInd w:val="0"/>
      <w:spacing w:line="226" w:lineRule="exact"/>
      <w:ind w:firstLine="346"/>
      <w:jc w:val="both"/>
    </w:pPr>
  </w:style>
  <w:style w:type="character" w:customStyle="1" w:styleId="FontStyle592">
    <w:name w:val="Font Style592"/>
    <w:rsid w:val="00A35D3F"/>
    <w:rPr>
      <w:rFonts w:ascii="Times New Roman" w:hAnsi="Times New Roman" w:cs="Times New Roman"/>
      <w:b/>
      <w:bCs/>
      <w:sz w:val="20"/>
      <w:szCs w:val="20"/>
    </w:rPr>
  </w:style>
  <w:style w:type="character" w:customStyle="1" w:styleId="FontStyle577">
    <w:name w:val="Font Style577"/>
    <w:rsid w:val="00A35D3F"/>
    <w:rPr>
      <w:rFonts w:ascii="Times New Roman" w:hAnsi="Times New Roman" w:cs="Times New Roman"/>
      <w:sz w:val="20"/>
      <w:szCs w:val="20"/>
    </w:rPr>
  </w:style>
  <w:style w:type="character" w:customStyle="1" w:styleId="FontStyle594">
    <w:name w:val="Font Style594"/>
    <w:rsid w:val="00A35D3F"/>
    <w:rPr>
      <w:rFonts w:ascii="Times New Roman" w:hAnsi="Times New Roman" w:cs="Times New Roman"/>
      <w:i/>
      <w:iCs/>
      <w:sz w:val="20"/>
      <w:szCs w:val="20"/>
    </w:rPr>
  </w:style>
  <w:style w:type="character" w:customStyle="1" w:styleId="FontStyle148">
    <w:name w:val="Font Style148"/>
    <w:rsid w:val="00A35D3F"/>
    <w:rPr>
      <w:rFonts w:ascii="Times New Roman" w:hAnsi="Times New Roman" w:cs="Times New Roman"/>
      <w:i/>
      <w:iCs/>
      <w:sz w:val="20"/>
      <w:szCs w:val="20"/>
    </w:rPr>
  </w:style>
  <w:style w:type="paragraph" w:customStyle="1" w:styleId="Style139">
    <w:name w:val="Style139"/>
    <w:basedOn w:val="a3"/>
    <w:rsid w:val="00A35D3F"/>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A35D3F"/>
    <w:rPr>
      <w:rFonts w:ascii="Times New Roman" w:hAnsi="Times New Roman" w:cs="Times New Roman"/>
      <w:b/>
      <w:bCs/>
      <w:i/>
      <w:iCs/>
      <w:spacing w:val="30"/>
      <w:sz w:val="22"/>
      <w:szCs w:val="22"/>
    </w:rPr>
  </w:style>
  <w:style w:type="paragraph" w:customStyle="1" w:styleId="Style161">
    <w:name w:val="Style161"/>
    <w:basedOn w:val="a3"/>
    <w:rsid w:val="00A35D3F"/>
    <w:pPr>
      <w:widowControl w:val="0"/>
      <w:autoSpaceDE w:val="0"/>
      <w:autoSpaceDN w:val="0"/>
      <w:adjustRightInd w:val="0"/>
      <w:spacing w:line="221" w:lineRule="exact"/>
      <w:ind w:firstLine="379"/>
      <w:jc w:val="both"/>
    </w:pPr>
  </w:style>
  <w:style w:type="character" w:customStyle="1" w:styleId="FontStyle562">
    <w:name w:val="Font Style562"/>
    <w:rsid w:val="00A35D3F"/>
    <w:rPr>
      <w:rFonts w:ascii="Times New Roman" w:hAnsi="Times New Roman" w:cs="Times New Roman"/>
      <w:b/>
      <w:bCs/>
      <w:spacing w:val="-10"/>
      <w:sz w:val="28"/>
      <w:szCs w:val="28"/>
    </w:rPr>
  </w:style>
  <w:style w:type="paragraph" w:customStyle="1" w:styleId="Style135">
    <w:name w:val="Style135"/>
    <w:basedOn w:val="a3"/>
    <w:rsid w:val="00A35D3F"/>
    <w:pPr>
      <w:widowControl w:val="0"/>
      <w:autoSpaceDE w:val="0"/>
      <w:autoSpaceDN w:val="0"/>
      <w:adjustRightInd w:val="0"/>
      <w:spacing w:line="302" w:lineRule="exact"/>
      <w:ind w:firstLine="355"/>
    </w:pPr>
  </w:style>
  <w:style w:type="character" w:customStyle="1" w:styleId="FontStyle188">
    <w:name w:val="Font Style188"/>
    <w:rsid w:val="00A35D3F"/>
    <w:rPr>
      <w:rFonts w:ascii="Times New Roman" w:hAnsi="Times New Roman" w:cs="Times New Roman"/>
      <w:b/>
      <w:bCs/>
      <w:sz w:val="20"/>
      <w:szCs w:val="20"/>
    </w:rPr>
  </w:style>
  <w:style w:type="character" w:customStyle="1" w:styleId="FontStyle581">
    <w:name w:val="Font Style581"/>
    <w:rsid w:val="00A35D3F"/>
    <w:rPr>
      <w:rFonts w:ascii="Courier New" w:hAnsi="Courier New" w:cs="Courier New"/>
      <w:b/>
      <w:bCs/>
      <w:sz w:val="26"/>
      <w:szCs w:val="26"/>
    </w:rPr>
  </w:style>
  <w:style w:type="character" w:customStyle="1" w:styleId="FontStyle653">
    <w:name w:val="Font Style653"/>
    <w:rsid w:val="00A35D3F"/>
    <w:rPr>
      <w:rFonts w:ascii="Book Antiqua" w:hAnsi="Book Antiqua" w:cs="Book Antiqua"/>
      <w:b/>
      <w:bCs/>
      <w:sz w:val="18"/>
      <w:szCs w:val="18"/>
    </w:rPr>
  </w:style>
  <w:style w:type="character" w:customStyle="1" w:styleId="FontStyle631">
    <w:name w:val="Font Style631"/>
    <w:rsid w:val="00A35D3F"/>
    <w:rPr>
      <w:rFonts w:ascii="Times New Roman" w:hAnsi="Times New Roman" w:cs="Times New Roman"/>
      <w:b/>
      <w:bCs/>
      <w:spacing w:val="20"/>
      <w:sz w:val="22"/>
      <w:szCs w:val="22"/>
    </w:rPr>
  </w:style>
  <w:style w:type="character" w:customStyle="1" w:styleId="FontStyle712">
    <w:name w:val="Font Style712"/>
    <w:rsid w:val="00A35D3F"/>
    <w:rPr>
      <w:rFonts w:ascii="Times New Roman" w:hAnsi="Times New Roman" w:cs="Times New Roman"/>
      <w:b/>
      <w:bCs/>
      <w:sz w:val="20"/>
      <w:szCs w:val="20"/>
    </w:rPr>
  </w:style>
  <w:style w:type="character" w:customStyle="1" w:styleId="FontStyle820">
    <w:name w:val="Font Style820"/>
    <w:rsid w:val="00A35D3F"/>
    <w:rPr>
      <w:rFonts w:ascii="Times New Roman" w:hAnsi="Times New Roman" w:cs="Times New Roman"/>
      <w:sz w:val="22"/>
      <w:szCs w:val="22"/>
    </w:rPr>
  </w:style>
  <w:style w:type="character" w:customStyle="1" w:styleId="FontStyle821">
    <w:name w:val="Font Style821"/>
    <w:rsid w:val="00A35D3F"/>
    <w:rPr>
      <w:rFonts w:ascii="Times New Roman" w:hAnsi="Times New Roman" w:cs="Times New Roman"/>
      <w:i/>
      <w:iCs/>
      <w:sz w:val="22"/>
      <w:szCs w:val="22"/>
    </w:rPr>
  </w:style>
  <w:style w:type="paragraph" w:customStyle="1" w:styleId="Style450">
    <w:name w:val="Style450"/>
    <w:basedOn w:val="a3"/>
    <w:rsid w:val="00A35D3F"/>
    <w:pPr>
      <w:widowControl w:val="0"/>
      <w:autoSpaceDE w:val="0"/>
      <w:autoSpaceDN w:val="0"/>
      <w:adjustRightInd w:val="0"/>
      <w:spacing w:line="336" w:lineRule="exact"/>
      <w:ind w:firstLine="331"/>
      <w:jc w:val="both"/>
    </w:pPr>
  </w:style>
  <w:style w:type="character" w:customStyle="1" w:styleId="z-">
    <w:name w:val="z-Начало формы Знак"/>
    <w:link w:val="z-0"/>
    <w:rsid w:val="00A35D3F"/>
    <w:rPr>
      <w:rFonts w:ascii="Arial" w:hAnsi="Arial"/>
      <w:b/>
      <w:bCs/>
      <w:kern w:val="32"/>
      <w:sz w:val="32"/>
      <w:szCs w:val="32"/>
    </w:rPr>
  </w:style>
  <w:style w:type="paragraph" w:styleId="z-0">
    <w:name w:val="HTML Top of Form"/>
    <w:basedOn w:val="a3"/>
    <w:next w:val="a3"/>
    <w:link w:val="z-"/>
    <w:unhideWhenUsed/>
    <w:rsid w:val="00A35D3F"/>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A35D3F"/>
    <w:rPr>
      <w:rFonts w:ascii="Arial" w:eastAsia="Times New Roman" w:hAnsi="Arial" w:cs="Arial"/>
      <w:vanish/>
      <w:sz w:val="16"/>
      <w:szCs w:val="16"/>
      <w:lang w:eastAsia="ru-RU"/>
    </w:rPr>
  </w:style>
  <w:style w:type="character" w:customStyle="1" w:styleId="Heading2Char">
    <w:name w:val="Heading 2 Char"/>
    <w:aliases w:val="Знак3 Знак Char"/>
    <w:locked/>
    <w:rsid w:val="00A35D3F"/>
    <w:rPr>
      <w:rFonts w:ascii="Arial" w:hAnsi="Arial" w:cs="Arial"/>
      <w:b/>
      <w:bCs/>
      <w:i/>
      <w:iCs/>
      <w:sz w:val="28"/>
      <w:szCs w:val="28"/>
    </w:rPr>
  </w:style>
  <w:style w:type="paragraph" w:customStyle="1" w:styleId="1d">
    <w:name w:val="Без интервала1"/>
    <w:basedOn w:val="a3"/>
    <w:link w:val="NoSpacingChar"/>
    <w:rsid w:val="00A35D3F"/>
  </w:style>
  <w:style w:type="character" w:customStyle="1" w:styleId="NoSpacingChar">
    <w:name w:val="No Spacing Char"/>
    <w:link w:val="1d"/>
    <w:locked/>
    <w:rsid w:val="00A35D3F"/>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A35D3F"/>
    <w:pPr>
      <w:ind w:left="708"/>
    </w:pPr>
  </w:style>
  <w:style w:type="character" w:customStyle="1" w:styleId="ListParagraphChar4">
    <w:name w:val="List Paragraph Char4"/>
    <w:link w:val="2f0"/>
    <w:locked/>
    <w:rsid w:val="00A35D3F"/>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A35D3F"/>
    <w:rPr>
      <w:i/>
      <w:iCs/>
      <w:color w:val="000000"/>
    </w:rPr>
  </w:style>
  <w:style w:type="character" w:customStyle="1" w:styleId="QuoteChar">
    <w:name w:val="Quote Char"/>
    <w:link w:val="210"/>
    <w:locked/>
    <w:rsid w:val="00A35D3F"/>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A35D3F"/>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A35D3F"/>
    <w:rPr>
      <w:rFonts w:ascii="Times New Roman" w:eastAsia="Times New Roman" w:hAnsi="Times New Roman" w:cs="Times New Roman"/>
      <w:b/>
      <w:bCs/>
      <w:i/>
      <w:iCs/>
      <w:color w:val="4F81BD"/>
      <w:sz w:val="24"/>
      <w:szCs w:val="24"/>
    </w:rPr>
  </w:style>
  <w:style w:type="character" w:customStyle="1" w:styleId="1f">
    <w:name w:val="Слабое выделение1"/>
    <w:rsid w:val="00A35D3F"/>
    <w:rPr>
      <w:rFonts w:cs="Times New Roman"/>
      <w:i/>
      <w:color w:val="808080"/>
    </w:rPr>
  </w:style>
  <w:style w:type="character" w:customStyle="1" w:styleId="1f0">
    <w:name w:val="Сильное выделение1"/>
    <w:rsid w:val="00A35D3F"/>
    <w:rPr>
      <w:rFonts w:cs="Times New Roman"/>
      <w:b/>
      <w:i/>
      <w:color w:val="4F81BD"/>
    </w:rPr>
  </w:style>
  <w:style w:type="character" w:customStyle="1" w:styleId="1f1">
    <w:name w:val="Слабая ссылка1"/>
    <w:rsid w:val="00A35D3F"/>
    <w:rPr>
      <w:rFonts w:cs="Times New Roman"/>
      <w:smallCaps/>
      <w:color w:val="C0504D"/>
      <w:u w:val="single"/>
    </w:rPr>
  </w:style>
  <w:style w:type="character" w:customStyle="1" w:styleId="1f2">
    <w:name w:val="Сильная ссылка1"/>
    <w:rsid w:val="00A35D3F"/>
    <w:rPr>
      <w:rFonts w:cs="Times New Roman"/>
      <w:b/>
      <w:smallCaps/>
      <w:color w:val="C0504D"/>
      <w:spacing w:val="5"/>
      <w:u w:val="single"/>
    </w:rPr>
  </w:style>
  <w:style w:type="character" w:customStyle="1" w:styleId="1f3">
    <w:name w:val="Название книги1"/>
    <w:rsid w:val="00A35D3F"/>
    <w:rPr>
      <w:rFonts w:cs="Times New Roman"/>
      <w:b/>
      <w:smallCaps/>
      <w:spacing w:val="5"/>
    </w:rPr>
  </w:style>
  <w:style w:type="paragraph" w:customStyle="1" w:styleId="1f4">
    <w:name w:val="Заголовок оглавления1"/>
    <w:basedOn w:val="11"/>
    <w:next w:val="a3"/>
    <w:rsid w:val="00A35D3F"/>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A35D3F"/>
    <w:pPr>
      <w:widowControl w:val="0"/>
      <w:spacing w:before="200" w:after="60" w:line="204" w:lineRule="auto"/>
      <w:jc w:val="center"/>
    </w:pPr>
    <w:rPr>
      <w:rFonts w:ascii="SchoolDL" w:hAnsi="SchoolDL"/>
      <w:b/>
      <w:caps/>
      <w:sz w:val="20"/>
      <w:szCs w:val="20"/>
    </w:rPr>
  </w:style>
  <w:style w:type="paragraph" w:customStyle="1" w:styleId="p">
    <w:name w:val="p"/>
    <w:basedOn w:val="a3"/>
    <w:rsid w:val="00A35D3F"/>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A35D3F"/>
    <w:rPr>
      <w:rFonts w:cs="Times New Roman"/>
    </w:rPr>
  </w:style>
  <w:style w:type="paragraph" w:customStyle="1" w:styleId="1f6">
    <w:name w:val="ЗАГОЛОВОК 1"/>
    <w:link w:val="1f7"/>
    <w:rsid w:val="00A35D3F"/>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A35D3F"/>
    <w:rPr>
      <w:rFonts w:ascii="Times New Roman" w:eastAsia="Times New Roman" w:hAnsi="Times New Roman" w:cs="Times New Roman"/>
      <w:b/>
      <w:caps/>
      <w:sz w:val="24"/>
      <w:szCs w:val="24"/>
      <w:lang w:eastAsia="ru-RU"/>
    </w:rPr>
  </w:style>
  <w:style w:type="paragraph" w:customStyle="1" w:styleId="1f8">
    <w:name w:val="Стиль1"/>
    <w:basedOn w:val="11"/>
    <w:link w:val="1f9"/>
    <w:rsid w:val="00A35D3F"/>
    <w:pPr>
      <w:keepNext/>
      <w:spacing w:line="312" w:lineRule="auto"/>
      <w:ind w:firstLine="0"/>
      <w:jc w:val="center"/>
    </w:pPr>
    <w:rPr>
      <w:bCs/>
      <w:kern w:val="32"/>
    </w:rPr>
  </w:style>
  <w:style w:type="character" w:customStyle="1" w:styleId="1f9">
    <w:name w:val="Стиль1 Знак"/>
    <w:link w:val="1f8"/>
    <w:locked/>
    <w:rsid w:val="00A35D3F"/>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A35D3F"/>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A35D3F"/>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A35D3F"/>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A35D3F"/>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A35D3F"/>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A35D3F"/>
    <w:pPr>
      <w:keepNext/>
      <w:numPr>
        <w:numId w:val="8"/>
      </w:numPr>
      <w:tabs>
        <w:tab w:val="left" w:pos="0"/>
      </w:tabs>
      <w:spacing w:before="240" w:after="60"/>
      <w:outlineLvl w:val="3"/>
    </w:pPr>
    <w:rPr>
      <w:bCs/>
      <w:i/>
      <w:sz w:val="28"/>
      <w:szCs w:val="28"/>
    </w:rPr>
  </w:style>
  <w:style w:type="paragraph" w:customStyle="1" w:styleId="1ff">
    <w:name w:val="Обычный1"/>
    <w:rsid w:val="00A35D3F"/>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A35D3F"/>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A35D3F"/>
    <w:rPr>
      <w:rFonts w:ascii="Cambria" w:hAnsi="Cambria" w:cs="Times New Roman"/>
      <w:b/>
      <w:bCs/>
      <w:color w:val="365F91"/>
      <w:sz w:val="28"/>
      <w:szCs w:val="28"/>
    </w:rPr>
  </w:style>
  <w:style w:type="character" w:customStyle="1" w:styleId="apple-converted-space">
    <w:name w:val="apple-converted-space"/>
    <w:rsid w:val="00A35D3F"/>
  </w:style>
  <w:style w:type="paragraph" w:styleId="afffc">
    <w:name w:val="List Paragraph"/>
    <w:basedOn w:val="a3"/>
    <w:link w:val="afffd"/>
    <w:uiPriority w:val="99"/>
    <w:qFormat/>
    <w:rsid w:val="00A35D3F"/>
    <w:pPr>
      <w:ind w:left="708"/>
    </w:pPr>
  </w:style>
  <w:style w:type="character" w:customStyle="1" w:styleId="afffd">
    <w:name w:val="Абзац списка Знак"/>
    <w:link w:val="afffc"/>
    <w:uiPriority w:val="99"/>
    <w:rsid w:val="00A35D3F"/>
    <w:rPr>
      <w:rFonts w:ascii="Times New Roman" w:eastAsia="Times New Roman" w:hAnsi="Times New Roman" w:cs="Times New Roman"/>
      <w:sz w:val="24"/>
      <w:szCs w:val="24"/>
    </w:rPr>
  </w:style>
  <w:style w:type="character" w:customStyle="1" w:styleId="211">
    <w:name w:val="Заголовок 2 Знак1"/>
    <w:uiPriority w:val="99"/>
    <w:rsid w:val="00A35D3F"/>
    <w:rPr>
      <w:rFonts w:ascii="Arial" w:hAnsi="Arial" w:cs="Arial"/>
      <w:b/>
      <w:bCs/>
      <w:i/>
      <w:iCs/>
      <w:sz w:val="28"/>
      <w:szCs w:val="28"/>
      <w:lang w:val="ru-RU" w:eastAsia="en-US" w:bidi="ar-SA"/>
    </w:rPr>
  </w:style>
  <w:style w:type="character" w:customStyle="1" w:styleId="apple-style-span">
    <w:name w:val="apple-style-span"/>
    <w:uiPriority w:val="99"/>
    <w:rsid w:val="00A35D3F"/>
  </w:style>
  <w:style w:type="paragraph" w:customStyle="1" w:styleId="1ff0">
    <w:name w:val="абзац1"/>
    <w:basedOn w:val="a3"/>
    <w:rsid w:val="00A35D3F"/>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A35D3F"/>
    <w:pPr>
      <w:jc w:val="both"/>
    </w:pPr>
    <w:rPr>
      <w:sz w:val="28"/>
      <w:szCs w:val="20"/>
    </w:rPr>
  </w:style>
  <w:style w:type="paragraph" w:customStyle="1" w:styleId="text">
    <w:name w:val="text"/>
    <w:basedOn w:val="a3"/>
    <w:rsid w:val="00A35D3F"/>
    <w:pPr>
      <w:spacing w:before="100" w:beforeAutospacing="1" w:after="100" w:afterAutospacing="1"/>
    </w:pPr>
  </w:style>
  <w:style w:type="character" w:customStyle="1" w:styleId="112">
    <w:name w:val="1 Заголовок 1 Знак"/>
    <w:link w:val="113"/>
    <w:locked/>
    <w:rsid w:val="00A35D3F"/>
    <w:rPr>
      <w:rFonts w:ascii="Arial" w:hAnsi="Arial"/>
      <w:b/>
      <w:sz w:val="32"/>
      <w:szCs w:val="32"/>
    </w:rPr>
  </w:style>
  <w:style w:type="paragraph" w:customStyle="1" w:styleId="113">
    <w:name w:val="1 Заголовок 1"/>
    <w:basedOn w:val="a3"/>
    <w:link w:val="112"/>
    <w:rsid w:val="00A35D3F"/>
    <w:pPr>
      <w:spacing w:before="240" w:after="60"/>
    </w:pPr>
    <w:rPr>
      <w:rFonts w:ascii="Arial" w:eastAsiaTheme="minorHAnsi" w:hAnsi="Arial" w:cstheme="minorBidi"/>
      <w:b/>
      <w:sz w:val="32"/>
      <w:szCs w:val="32"/>
      <w:lang w:eastAsia="en-US"/>
    </w:rPr>
  </w:style>
  <w:style w:type="paragraph" w:customStyle="1" w:styleId="Style14">
    <w:name w:val="Style14"/>
    <w:basedOn w:val="a3"/>
    <w:rsid w:val="00A35D3F"/>
    <w:pPr>
      <w:widowControl w:val="0"/>
      <w:autoSpaceDE w:val="0"/>
      <w:autoSpaceDN w:val="0"/>
      <w:adjustRightInd w:val="0"/>
    </w:pPr>
  </w:style>
  <w:style w:type="paragraph" w:customStyle="1" w:styleId="Style11">
    <w:name w:val="Style11"/>
    <w:basedOn w:val="a3"/>
    <w:rsid w:val="00A35D3F"/>
    <w:pPr>
      <w:widowControl w:val="0"/>
      <w:autoSpaceDE w:val="0"/>
      <w:autoSpaceDN w:val="0"/>
      <w:adjustRightInd w:val="0"/>
    </w:pPr>
  </w:style>
  <w:style w:type="paragraph" w:customStyle="1" w:styleId="FR1">
    <w:name w:val="FR1"/>
    <w:rsid w:val="00A35D3F"/>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A35D3F"/>
  </w:style>
  <w:style w:type="paragraph" w:customStyle="1" w:styleId="afffe">
    <w:name w:val="Обычный текст"/>
    <w:basedOn w:val="a3"/>
    <w:link w:val="affff"/>
    <w:rsid w:val="00A35D3F"/>
    <w:pPr>
      <w:ind w:firstLine="454"/>
      <w:jc w:val="both"/>
    </w:pPr>
    <w:rPr>
      <w:szCs w:val="20"/>
    </w:rPr>
  </w:style>
  <w:style w:type="character" w:customStyle="1" w:styleId="affff">
    <w:name w:val="Обычный текст Знак"/>
    <w:link w:val="afffe"/>
    <w:rsid w:val="00A35D3F"/>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A35D3F"/>
    <w:rPr>
      <w:bCs/>
      <w:kern w:val="32"/>
      <w:sz w:val="32"/>
      <w:lang w:val="ru-RU" w:eastAsia="en-US" w:bidi="ar-SA"/>
    </w:rPr>
  </w:style>
  <w:style w:type="character" w:customStyle="1" w:styleId="Heading3Char">
    <w:name w:val="Heading 3 Char"/>
    <w:aliases w:val="Знак2 Char"/>
    <w:locked/>
    <w:rsid w:val="00A35D3F"/>
    <w:rPr>
      <w:rFonts w:ascii="Arial" w:hAnsi="Arial" w:cs="Arial"/>
      <w:b/>
      <w:bCs/>
      <w:sz w:val="26"/>
      <w:szCs w:val="26"/>
      <w:lang w:val="ru-RU" w:eastAsia="en-US" w:bidi="ar-SA"/>
    </w:rPr>
  </w:style>
  <w:style w:type="character" w:customStyle="1" w:styleId="TitleChar">
    <w:name w:val="Title Char"/>
    <w:locked/>
    <w:rsid w:val="00A35D3F"/>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A35D3F"/>
    <w:rPr>
      <w:sz w:val="24"/>
      <w:lang w:val="en-US" w:eastAsia="en-US" w:bidi="ar-SA"/>
    </w:rPr>
  </w:style>
  <w:style w:type="paragraph" w:customStyle="1" w:styleId="l1">
    <w:name w:val="l1"/>
    <w:basedOn w:val="a3"/>
    <w:rsid w:val="00A35D3F"/>
    <w:pPr>
      <w:spacing w:before="100" w:beforeAutospacing="1" w:after="100" w:afterAutospacing="1"/>
    </w:pPr>
  </w:style>
  <w:style w:type="paragraph" w:customStyle="1" w:styleId="l2">
    <w:name w:val="l2"/>
    <w:basedOn w:val="a3"/>
    <w:rsid w:val="00A35D3F"/>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A35D3F"/>
    <w:rPr>
      <w:sz w:val="24"/>
      <w:szCs w:val="24"/>
      <w:lang w:val="ru-RU" w:eastAsia="ru-RU" w:bidi="ar-SA"/>
    </w:rPr>
  </w:style>
  <w:style w:type="character" w:customStyle="1" w:styleId="gapspan">
    <w:name w:val="gapspan"/>
    <w:rsid w:val="00A35D3F"/>
    <w:rPr>
      <w:rFonts w:cs="Times New Roman"/>
    </w:rPr>
  </w:style>
  <w:style w:type="paragraph" w:customStyle="1" w:styleId="TablLeft">
    <w:name w:val="Tabl Left"/>
    <w:basedOn w:val="a3"/>
    <w:semiHidden/>
    <w:rsid w:val="00A35D3F"/>
    <w:pPr>
      <w:overflowPunct w:val="0"/>
      <w:autoSpaceDE w:val="0"/>
      <w:autoSpaceDN w:val="0"/>
      <w:adjustRightInd w:val="0"/>
      <w:textAlignment w:val="baseline"/>
    </w:pPr>
    <w:rPr>
      <w:sz w:val="28"/>
      <w:szCs w:val="20"/>
    </w:rPr>
  </w:style>
  <w:style w:type="character" w:customStyle="1" w:styleId="citecrochet1">
    <w:name w:val="cite_crochet1"/>
    <w:rsid w:val="00A35D3F"/>
    <w:rPr>
      <w:vanish/>
    </w:rPr>
  </w:style>
  <w:style w:type="character" w:customStyle="1" w:styleId="nowrap1">
    <w:name w:val="nowrap1"/>
    <w:rsid w:val="00A35D3F"/>
  </w:style>
  <w:style w:type="paragraph" w:customStyle="1" w:styleId="style3">
    <w:name w:val="style3"/>
    <w:basedOn w:val="a3"/>
    <w:rsid w:val="00A35D3F"/>
    <w:pPr>
      <w:spacing w:before="100" w:beforeAutospacing="1" w:after="100" w:afterAutospacing="1"/>
    </w:pPr>
    <w:rPr>
      <w:rFonts w:ascii="Verdana" w:hAnsi="Verdana"/>
      <w:sz w:val="18"/>
      <w:szCs w:val="18"/>
    </w:rPr>
  </w:style>
  <w:style w:type="character" w:customStyle="1" w:styleId="zagl">
    <w:name w:val="zagl"/>
    <w:rsid w:val="00A35D3F"/>
  </w:style>
  <w:style w:type="character" w:customStyle="1" w:styleId="font4">
    <w:name w:val="font4"/>
    <w:rsid w:val="00A35D3F"/>
  </w:style>
  <w:style w:type="paragraph" w:customStyle="1" w:styleId="tekstob">
    <w:name w:val="tekstob"/>
    <w:basedOn w:val="a3"/>
    <w:rsid w:val="00A35D3F"/>
    <w:pPr>
      <w:spacing w:before="100" w:beforeAutospacing="1" w:after="100" w:afterAutospacing="1"/>
    </w:pPr>
  </w:style>
  <w:style w:type="character" w:customStyle="1" w:styleId="st1">
    <w:name w:val="st1"/>
    <w:rsid w:val="00A35D3F"/>
  </w:style>
  <w:style w:type="character" w:customStyle="1" w:styleId="p1">
    <w:name w:val="p1"/>
    <w:rsid w:val="00A35D3F"/>
    <w:rPr>
      <w:rFonts w:cs="Times New Roman"/>
    </w:rPr>
  </w:style>
  <w:style w:type="character" w:customStyle="1" w:styleId="accented">
    <w:name w:val="accented"/>
    <w:rsid w:val="00A35D3F"/>
  </w:style>
  <w:style w:type="character" w:customStyle="1" w:styleId="editsection">
    <w:name w:val="editsection"/>
    <w:rsid w:val="00A35D3F"/>
  </w:style>
  <w:style w:type="paragraph" w:customStyle="1" w:styleId="-1">
    <w:name w:val="Обычный-1"/>
    <w:basedOn w:val="a3"/>
    <w:rsid w:val="00A35D3F"/>
    <w:pPr>
      <w:widowControl w:val="0"/>
      <w:spacing w:line="360" w:lineRule="auto"/>
      <w:ind w:firstLine="720"/>
      <w:jc w:val="both"/>
    </w:pPr>
    <w:rPr>
      <w:szCs w:val="20"/>
    </w:rPr>
  </w:style>
  <w:style w:type="paragraph" w:customStyle="1" w:styleId="text-v">
    <w:name w:val="text-v"/>
    <w:basedOn w:val="a3"/>
    <w:rsid w:val="00A35D3F"/>
    <w:pPr>
      <w:spacing w:before="100" w:beforeAutospacing="1" w:after="100" w:afterAutospacing="1"/>
    </w:pPr>
  </w:style>
  <w:style w:type="paragraph" w:customStyle="1" w:styleId="normal5">
    <w:name w:val="normal5"/>
    <w:basedOn w:val="a3"/>
    <w:rsid w:val="00A35D3F"/>
    <w:pPr>
      <w:spacing w:before="100" w:beforeAutospacing="1" w:after="100" w:afterAutospacing="1"/>
    </w:pPr>
  </w:style>
  <w:style w:type="paragraph" w:styleId="affff0">
    <w:name w:val="No Spacing"/>
    <w:link w:val="affff1"/>
    <w:qFormat/>
    <w:rsid w:val="00A35D3F"/>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A35D3F"/>
    <w:rPr>
      <w:rFonts w:ascii="Times New Roman" w:eastAsia="Times New Roman" w:hAnsi="Times New Roman" w:cs="Times New Roman"/>
      <w:sz w:val="24"/>
      <w:szCs w:val="24"/>
      <w:lang w:eastAsia="ru-RU"/>
    </w:rPr>
  </w:style>
  <w:style w:type="paragraph" w:customStyle="1" w:styleId="1ff1">
    <w:name w:val="Основной текст1"/>
    <w:basedOn w:val="1a"/>
    <w:rsid w:val="00A35D3F"/>
    <w:pPr>
      <w:widowControl/>
      <w:spacing w:after="120"/>
      <w:ind w:firstLine="0"/>
      <w:jc w:val="left"/>
    </w:pPr>
    <w:rPr>
      <w:rFonts w:ascii="Times New Roman" w:hAnsi="Times New Roman"/>
      <w:sz w:val="24"/>
    </w:rPr>
  </w:style>
  <w:style w:type="character" w:customStyle="1" w:styleId="FontStyle571">
    <w:name w:val="Font Style571"/>
    <w:rsid w:val="00A35D3F"/>
    <w:rPr>
      <w:rFonts w:ascii="Times New Roman" w:hAnsi="Times New Roman" w:cs="Times New Roman"/>
      <w:b/>
      <w:bCs/>
      <w:i/>
      <w:iCs/>
      <w:spacing w:val="30"/>
      <w:sz w:val="20"/>
      <w:szCs w:val="20"/>
    </w:rPr>
  </w:style>
  <w:style w:type="character" w:customStyle="1" w:styleId="FontStyle658">
    <w:name w:val="Font Style658"/>
    <w:rsid w:val="00A35D3F"/>
    <w:rPr>
      <w:rFonts w:ascii="Times New Roman" w:hAnsi="Times New Roman" w:cs="Times New Roman"/>
      <w:b/>
      <w:bCs/>
      <w:spacing w:val="-30"/>
      <w:sz w:val="32"/>
      <w:szCs w:val="32"/>
    </w:rPr>
  </w:style>
  <w:style w:type="character" w:customStyle="1" w:styleId="FontStyle596">
    <w:name w:val="Font Style596"/>
    <w:rsid w:val="00A35D3F"/>
    <w:rPr>
      <w:rFonts w:ascii="Consolas" w:hAnsi="Consolas" w:cs="Consolas"/>
      <w:i/>
      <w:iCs/>
      <w:spacing w:val="10"/>
      <w:sz w:val="24"/>
      <w:szCs w:val="24"/>
    </w:rPr>
  </w:style>
  <w:style w:type="character" w:customStyle="1" w:styleId="FontStyle621">
    <w:name w:val="Font Style621"/>
    <w:rsid w:val="00A35D3F"/>
    <w:rPr>
      <w:rFonts w:ascii="Times New Roman" w:hAnsi="Times New Roman" w:cs="Times New Roman" w:hint="default"/>
      <w:b/>
      <w:bCs/>
      <w:i/>
      <w:iCs/>
      <w:spacing w:val="30"/>
      <w:sz w:val="18"/>
      <w:szCs w:val="18"/>
    </w:rPr>
  </w:style>
  <w:style w:type="paragraph" w:customStyle="1" w:styleId="Style570">
    <w:name w:val="Style570"/>
    <w:basedOn w:val="a3"/>
    <w:rsid w:val="00A35D3F"/>
    <w:pPr>
      <w:widowControl w:val="0"/>
      <w:autoSpaceDE w:val="0"/>
      <w:autoSpaceDN w:val="0"/>
      <w:adjustRightInd w:val="0"/>
    </w:pPr>
  </w:style>
  <w:style w:type="character" w:customStyle="1" w:styleId="FontStyle870">
    <w:name w:val="Font Style870"/>
    <w:rsid w:val="00A35D3F"/>
    <w:rPr>
      <w:rFonts w:ascii="Times New Roman" w:hAnsi="Times New Roman" w:cs="Times New Roman" w:hint="default"/>
      <w:b/>
      <w:bCs/>
      <w:i/>
      <w:iCs/>
      <w:sz w:val="22"/>
      <w:szCs w:val="22"/>
    </w:rPr>
  </w:style>
  <w:style w:type="paragraph" w:customStyle="1" w:styleId="Style43">
    <w:name w:val="Style43"/>
    <w:basedOn w:val="a3"/>
    <w:rsid w:val="00A35D3F"/>
    <w:pPr>
      <w:widowControl w:val="0"/>
      <w:autoSpaceDE w:val="0"/>
      <w:autoSpaceDN w:val="0"/>
      <w:adjustRightInd w:val="0"/>
      <w:spacing w:line="211" w:lineRule="exact"/>
      <w:ind w:hanging="756"/>
    </w:pPr>
  </w:style>
  <w:style w:type="paragraph" w:customStyle="1" w:styleId="Style318">
    <w:name w:val="Style318"/>
    <w:basedOn w:val="a3"/>
    <w:rsid w:val="00A35D3F"/>
    <w:pPr>
      <w:widowControl w:val="0"/>
      <w:autoSpaceDE w:val="0"/>
      <w:autoSpaceDN w:val="0"/>
      <w:adjustRightInd w:val="0"/>
      <w:spacing w:line="223" w:lineRule="exact"/>
      <w:ind w:firstLine="374"/>
      <w:jc w:val="both"/>
    </w:pPr>
  </w:style>
  <w:style w:type="character" w:customStyle="1" w:styleId="FontStyle846">
    <w:name w:val="Font Style846"/>
    <w:rsid w:val="00A35D3F"/>
    <w:rPr>
      <w:rFonts w:ascii="Times New Roman" w:hAnsi="Times New Roman" w:cs="Times New Roman"/>
      <w:b/>
      <w:bCs/>
      <w:sz w:val="22"/>
      <w:szCs w:val="22"/>
    </w:rPr>
  </w:style>
  <w:style w:type="character" w:customStyle="1" w:styleId="FontStyle811">
    <w:name w:val="Font Style811"/>
    <w:rsid w:val="00A35D3F"/>
    <w:rPr>
      <w:rFonts w:ascii="Times New Roman" w:hAnsi="Times New Roman" w:cs="Times New Roman"/>
      <w:b/>
      <w:bCs/>
      <w:i/>
      <w:iCs/>
      <w:sz w:val="22"/>
      <w:szCs w:val="22"/>
    </w:rPr>
  </w:style>
  <w:style w:type="paragraph" w:customStyle="1" w:styleId="bodytext">
    <w:name w:val="bodytext"/>
    <w:basedOn w:val="a3"/>
    <w:rsid w:val="00A35D3F"/>
    <w:pPr>
      <w:spacing w:after="100" w:afterAutospacing="1" w:line="300" w:lineRule="atLeast"/>
    </w:pPr>
    <w:rPr>
      <w:rFonts w:ascii="Arial" w:hAnsi="Arial" w:cs="Arial"/>
      <w:color w:val="666666"/>
      <w:sz w:val="21"/>
      <w:szCs w:val="21"/>
    </w:rPr>
  </w:style>
  <w:style w:type="paragraph" w:customStyle="1" w:styleId="subheader">
    <w:name w:val="subheader"/>
    <w:basedOn w:val="a3"/>
    <w:rsid w:val="00A35D3F"/>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A35D3F"/>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A35D3F"/>
  </w:style>
  <w:style w:type="character" w:customStyle="1" w:styleId="mymarkfind">
    <w:name w:val="my_mark_find"/>
    <w:rsid w:val="00A35D3F"/>
  </w:style>
  <w:style w:type="paragraph" w:customStyle="1" w:styleId="3a">
    <w:name w:val="Знак3"/>
    <w:basedOn w:val="a3"/>
    <w:rsid w:val="00A35D3F"/>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A35D3F"/>
    <w:pPr>
      <w:spacing w:before="48" w:after="48"/>
      <w:jc w:val="both"/>
    </w:pPr>
  </w:style>
  <w:style w:type="character" w:customStyle="1" w:styleId="b-serp-url">
    <w:name w:val="b-serp-url"/>
    <w:rsid w:val="00A35D3F"/>
  </w:style>
  <w:style w:type="paragraph" w:styleId="z-2">
    <w:name w:val="HTML Bottom of Form"/>
    <w:basedOn w:val="a3"/>
    <w:next w:val="a3"/>
    <w:link w:val="z-3"/>
    <w:rsid w:val="00A35D3F"/>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A35D3F"/>
    <w:rPr>
      <w:rFonts w:ascii="Arial" w:eastAsia="Times New Roman" w:hAnsi="Arial" w:cs="Times New Roman"/>
      <w:vanish/>
      <w:sz w:val="16"/>
      <w:szCs w:val="16"/>
    </w:rPr>
  </w:style>
  <w:style w:type="paragraph" w:customStyle="1" w:styleId="3b">
    <w:name w:val="Стиль3"/>
    <w:basedOn w:val="a3"/>
    <w:link w:val="3c"/>
    <w:rsid w:val="00A35D3F"/>
    <w:pPr>
      <w:widowControl w:val="0"/>
      <w:autoSpaceDE w:val="0"/>
      <w:autoSpaceDN w:val="0"/>
      <w:adjustRightInd w:val="0"/>
      <w:ind w:firstLine="567"/>
      <w:jc w:val="both"/>
    </w:pPr>
    <w:rPr>
      <w:b/>
      <w:sz w:val="28"/>
      <w:szCs w:val="20"/>
    </w:rPr>
  </w:style>
  <w:style w:type="character" w:customStyle="1" w:styleId="3c">
    <w:name w:val="Стиль3 Знак"/>
    <w:link w:val="3b"/>
    <w:locked/>
    <w:rsid w:val="00A35D3F"/>
    <w:rPr>
      <w:rFonts w:ascii="Times New Roman" w:eastAsia="Times New Roman" w:hAnsi="Times New Roman" w:cs="Times New Roman"/>
      <w:b/>
      <w:sz w:val="28"/>
      <w:szCs w:val="20"/>
      <w:lang w:eastAsia="ru-RU"/>
    </w:rPr>
  </w:style>
  <w:style w:type="paragraph" w:customStyle="1" w:styleId="biblio">
    <w:name w:val="biblio"/>
    <w:basedOn w:val="a3"/>
    <w:rsid w:val="00A35D3F"/>
    <w:pPr>
      <w:spacing w:before="48" w:after="48"/>
      <w:ind w:firstLine="360"/>
      <w:jc w:val="both"/>
    </w:pPr>
    <w:rPr>
      <w:sz w:val="19"/>
      <w:szCs w:val="19"/>
    </w:rPr>
  </w:style>
  <w:style w:type="paragraph" w:customStyle="1" w:styleId="biblio0">
    <w:name w:val="biblio0"/>
    <w:basedOn w:val="a3"/>
    <w:rsid w:val="00A35D3F"/>
    <w:pPr>
      <w:spacing w:before="48" w:after="48"/>
      <w:jc w:val="both"/>
    </w:pPr>
    <w:rPr>
      <w:sz w:val="19"/>
      <w:szCs w:val="19"/>
    </w:rPr>
  </w:style>
  <w:style w:type="paragraph" w:customStyle="1" w:styleId="podpis">
    <w:name w:val="podpis"/>
    <w:basedOn w:val="a3"/>
    <w:rsid w:val="00A35D3F"/>
    <w:pPr>
      <w:spacing w:before="48" w:after="48"/>
      <w:jc w:val="right"/>
    </w:pPr>
    <w:rPr>
      <w:i/>
      <w:iCs/>
      <w:sz w:val="19"/>
      <w:szCs w:val="19"/>
    </w:rPr>
  </w:style>
  <w:style w:type="paragraph" w:customStyle="1" w:styleId="ris">
    <w:name w:val="ris"/>
    <w:basedOn w:val="a3"/>
    <w:rsid w:val="00A35D3F"/>
    <w:pPr>
      <w:spacing w:before="48" w:after="48"/>
      <w:jc w:val="center"/>
    </w:pPr>
    <w:rPr>
      <w:i/>
      <w:iCs/>
      <w:sz w:val="19"/>
      <w:szCs w:val="19"/>
    </w:rPr>
  </w:style>
  <w:style w:type="paragraph" w:customStyle="1" w:styleId="small">
    <w:name w:val="small"/>
    <w:basedOn w:val="a3"/>
    <w:rsid w:val="00A35D3F"/>
    <w:pPr>
      <w:spacing w:before="48" w:after="48"/>
      <w:ind w:firstLine="360"/>
      <w:jc w:val="both"/>
    </w:pPr>
    <w:rPr>
      <w:sz w:val="19"/>
      <w:szCs w:val="19"/>
    </w:rPr>
  </w:style>
  <w:style w:type="paragraph" w:customStyle="1" w:styleId="small0">
    <w:name w:val="small0"/>
    <w:basedOn w:val="a3"/>
    <w:rsid w:val="00A35D3F"/>
    <w:pPr>
      <w:spacing w:before="48" w:after="48"/>
      <w:jc w:val="both"/>
    </w:pPr>
    <w:rPr>
      <w:sz w:val="19"/>
      <w:szCs w:val="19"/>
    </w:rPr>
  </w:style>
  <w:style w:type="paragraph" w:customStyle="1" w:styleId="stih4">
    <w:name w:val="stih4"/>
    <w:basedOn w:val="a3"/>
    <w:rsid w:val="00A35D3F"/>
    <w:pPr>
      <w:spacing w:before="120" w:after="120"/>
      <w:ind w:left="3240"/>
    </w:pPr>
    <w:rPr>
      <w:sz w:val="19"/>
      <w:szCs w:val="19"/>
    </w:rPr>
  </w:style>
  <w:style w:type="paragraph" w:customStyle="1" w:styleId="zag8">
    <w:name w:val="zag8"/>
    <w:basedOn w:val="a3"/>
    <w:rsid w:val="00A35D3F"/>
    <w:pPr>
      <w:spacing w:before="240" w:after="48"/>
      <w:jc w:val="center"/>
    </w:pPr>
    <w:rPr>
      <w:sz w:val="19"/>
      <w:szCs w:val="19"/>
    </w:rPr>
  </w:style>
  <w:style w:type="character" w:customStyle="1" w:styleId="page">
    <w:name w:val="page"/>
    <w:rsid w:val="00A35D3F"/>
    <w:rPr>
      <w:i/>
      <w:iCs/>
      <w:vanish/>
      <w:color w:val="00008B"/>
      <w:sz w:val="19"/>
      <w:szCs w:val="19"/>
      <w:bdr w:val="single" w:sz="4" w:space="0" w:color="C1C1C1"/>
    </w:rPr>
  </w:style>
  <w:style w:type="paragraph" w:customStyle="1" w:styleId="hook">
    <w:name w:val="hook"/>
    <w:basedOn w:val="a3"/>
    <w:rsid w:val="00A35D3F"/>
    <w:pPr>
      <w:spacing w:before="100" w:beforeAutospacing="1" w:after="100" w:afterAutospacing="1"/>
    </w:pPr>
    <w:rPr>
      <w:rFonts w:ascii="Comic Sans MS" w:hAnsi="Comic Sans MS"/>
      <w:b/>
      <w:bCs/>
    </w:rPr>
  </w:style>
  <w:style w:type="character" w:customStyle="1" w:styleId="current">
    <w:name w:val="current"/>
    <w:rsid w:val="00A35D3F"/>
  </w:style>
  <w:style w:type="paragraph" w:customStyle="1" w:styleId="affff3">
    <w:name w:val="Цитаты"/>
    <w:basedOn w:val="1a"/>
    <w:rsid w:val="00A35D3F"/>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A35D3F"/>
    <w:pPr>
      <w:spacing w:before="100" w:after="100"/>
      <w:jc w:val="both"/>
    </w:pPr>
    <w:rPr>
      <w:rFonts w:ascii="Arial" w:hAnsi="Arial"/>
      <w:color w:val="000000"/>
      <w:sz w:val="20"/>
      <w:szCs w:val="20"/>
    </w:rPr>
  </w:style>
  <w:style w:type="character" w:customStyle="1" w:styleId="udar">
    <w:name w:val="udar"/>
    <w:rsid w:val="00A35D3F"/>
    <w:rPr>
      <w:rFonts w:cs="Times New Roman"/>
    </w:rPr>
  </w:style>
  <w:style w:type="paragraph" w:customStyle="1" w:styleId="CharCharCarCarCharCharCarCarCharCharCarCarCharChar">
    <w:name w:val="Char Char Car Car Char Char Car Car Char Char Car Car Char Char"/>
    <w:basedOn w:val="a3"/>
    <w:rsid w:val="00A35D3F"/>
    <w:pPr>
      <w:spacing w:after="160" w:line="240" w:lineRule="exact"/>
    </w:pPr>
    <w:rPr>
      <w:sz w:val="20"/>
      <w:szCs w:val="20"/>
    </w:rPr>
  </w:style>
  <w:style w:type="paragraph" w:customStyle="1" w:styleId="310">
    <w:name w:val="Основной текст с отступом 31"/>
    <w:basedOn w:val="a3"/>
    <w:rsid w:val="00A35D3F"/>
    <w:pPr>
      <w:ind w:firstLine="567"/>
      <w:jc w:val="both"/>
    </w:pPr>
    <w:rPr>
      <w:rFonts w:ascii="Arial" w:hAnsi="Arial"/>
      <w:sz w:val="20"/>
      <w:szCs w:val="20"/>
    </w:rPr>
  </w:style>
  <w:style w:type="character" w:customStyle="1" w:styleId="submenu-table">
    <w:name w:val="submenu-table"/>
    <w:rsid w:val="00A35D3F"/>
  </w:style>
  <w:style w:type="paragraph" w:customStyle="1" w:styleId="book">
    <w:name w:val="book"/>
    <w:basedOn w:val="a3"/>
    <w:rsid w:val="00A35D3F"/>
    <w:pPr>
      <w:ind w:firstLine="450"/>
      <w:jc w:val="both"/>
    </w:pPr>
  </w:style>
  <w:style w:type="character" w:customStyle="1" w:styleId="bday">
    <w:name w:val="bday"/>
    <w:rsid w:val="00A35D3F"/>
  </w:style>
  <w:style w:type="paragraph" w:customStyle="1" w:styleId="212">
    <w:name w:val="Основной текст 21"/>
    <w:basedOn w:val="a3"/>
    <w:rsid w:val="00A35D3F"/>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A35D3F"/>
    <w:rPr>
      <w:sz w:val="24"/>
      <w:szCs w:val="24"/>
    </w:rPr>
  </w:style>
  <w:style w:type="paragraph" w:customStyle="1" w:styleId="Style45">
    <w:name w:val="Style45"/>
    <w:basedOn w:val="a3"/>
    <w:rsid w:val="00A35D3F"/>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A35D3F"/>
    <w:rPr>
      <w:b/>
      <w:caps/>
      <w:sz w:val="24"/>
      <w:szCs w:val="24"/>
      <w:lang w:val="ru-RU" w:eastAsia="ru-RU" w:bidi="ar-SA"/>
    </w:rPr>
  </w:style>
  <w:style w:type="character" w:customStyle="1" w:styleId="400">
    <w:name w:val="Знак Знак40"/>
    <w:locked/>
    <w:rsid w:val="00A35D3F"/>
    <w:rPr>
      <w:rFonts w:ascii="Arial" w:hAnsi="Arial" w:cs="Arial"/>
      <w:b/>
      <w:bCs/>
      <w:i/>
      <w:iCs/>
      <w:sz w:val="28"/>
      <w:szCs w:val="28"/>
      <w:lang w:val="ru-RU" w:eastAsia="en-US" w:bidi="ar-SA"/>
    </w:rPr>
  </w:style>
  <w:style w:type="character" w:customStyle="1" w:styleId="390">
    <w:name w:val="Знак Знак39"/>
    <w:locked/>
    <w:rsid w:val="00A35D3F"/>
    <w:rPr>
      <w:b/>
      <w:bCs/>
      <w:sz w:val="27"/>
      <w:szCs w:val="27"/>
      <w:lang w:val="ru-RU" w:eastAsia="ru-RU" w:bidi="ar-SA"/>
    </w:rPr>
  </w:style>
  <w:style w:type="character" w:customStyle="1" w:styleId="380">
    <w:name w:val="Знак Знак38"/>
    <w:locked/>
    <w:rsid w:val="00A35D3F"/>
    <w:rPr>
      <w:b/>
      <w:bCs/>
      <w:sz w:val="28"/>
      <w:szCs w:val="28"/>
      <w:lang w:val="ru-RU" w:eastAsia="ru-RU" w:bidi="ar-SA"/>
    </w:rPr>
  </w:style>
  <w:style w:type="character" w:customStyle="1" w:styleId="370">
    <w:name w:val="Знак Знак37"/>
    <w:locked/>
    <w:rsid w:val="00A35D3F"/>
    <w:rPr>
      <w:b/>
      <w:bCs/>
      <w:i/>
      <w:iCs/>
      <w:sz w:val="26"/>
      <w:szCs w:val="26"/>
      <w:lang w:val="ru-RU" w:eastAsia="ru-RU" w:bidi="ar-SA"/>
    </w:rPr>
  </w:style>
  <w:style w:type="character" w:customStyle="1" w:styleId="360">
    <w:name w:val="Знак Знак36"/>
    <w:locked/>
    <w:rsid w:val="00A35D3F"/>
    <w:rPr>
      <w:sz w:val="24"/>
      <w:lang w:val="ru-RU" w:eastAsia="ru-RU" w:bidi="ar-SA"/>
    </w:rPr>
  </w:style>
  <w:style w:type="character" w:customStyle="1" w:styleId="350">
    <w:name w:val="Знак Знак35"/>
    <w:locked/>
    <w:rsid w:val="00A35D3F"/>
    <w:rPr>
      <w:sz w:val="24"/>
      <w:szCs w:val="24"/>
      <w:lang w:val="ru-RU" w:eastAsia="ru-RU" w:bidi="ar-SA"/>
    </w:rPr>
  </w:style>
  <w:style w:type="character" w:customStyle="1" w:styleId="340">
    <w:name w:val="Знак Знак34"/>
    <w:locked/>
    <w:rsid w:val="00A35D3F"/>
    <w:rPr>
      <w:i/>
      <w:iCs/>
      <w:sz w:val="24"/>
      <w:szCs w:val="24"/>
      <w:lang w:val="ru-RU" w:eastAsia="ru-RU" w:bidi="ar-SA"/>
    </w:rPr>
  </w:style>
  <w:style w:type="character" w:customStyle="1" w:styleId="affff5">
    <w:name w:val="Знак Знак Знак"/>
    <w:locked/>
    <w:rsid w:val="00A35D3F"/>
    <w:rPr>
      <w:rFonts w:ascii="Courier New" w:hAnsi="Courier New" w:cs="Courier New"/>
      <w:lang w:val="ru-RU" w:eastAsia="ru-RU" w:bidi="ar-SA"/>
    </w:rPr>
  </w:style>
  <w:style w:type="paragraph" w:customStyle="1" w:styleId="affff6">
    <w:name w:val="Знак Знак Знак Знак Знак Знак"/>
    <w:basedOn w:val="a3"/>
    <w:rsid w:val="00A35D3F"/>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A35D3F"/>
    <w:pPr>
      <w:autoSpaceDE w:val="0"/>
      <w:autoSpaceDN w:val="0"/>
      <w:adjustRightInd w:val="0"/>
    </w:pPr>
  </w:style>
  <w:style w:type="paragraph" w:customStyle="1" w:styleId="affff8">
    <w:name w:val="Темы"/>
    <w:basedOn w:val="a3"/>
    <w:link w:val="affff9"/>
    <w:rsid w:val="00A35D3F"/>
    <w:pPr>
      <w:keepNext/>
    </w:pPr>
  </w:style>
  <w:style w:type="character" w:customStyle="1" w:styleId="affff9">
    <w:name w:val="Темы Знак"/>
    <w:link w:val="affff8"/>
    <w:locked/>
    <w:rsid w:val="00A35D3F"/>
    <w:rPr>
      <w:rFonts w:ascii="Times New Roman" w:eastAsia="Times New Roman" w:hAnsi="Times New Roman" w:cs="Times New Roman"/>
      <w:sz w:val="24"/>
      <w:szCs w:val="24"/>
      <w:lang w:eastAsia="ru-RU"/>
    </w:rPr>
  </w:style>
  <w:style w:type="paragraph" w:customStyle="1" w:styleId="affffa">
    <w:name w:val="a"/>
    <w:basedOn w:val="a3"/>
    <w:rsid w:val="00A35D3F"/>
    <w:pPr>
      <w:spacing w:before="100" w:beforeAutospacing="1" w:after="100" w:afterAutospacing="1"/>
    </w:pPr>
  </w:style>
  <w:style w:type="paragraph" w:customStyle="1" w:styleId="acxspmiddle">
    <w:name w:val="acxspmiddle"/>
    <w:basedOn w:val="a3"/>
    <w:rsid w:val="00A35D3F"/>
    <w:pPr>
      <w:spacing w:before="100" w:beforeAutospacing="1" w:after="100" w:afterAutospacing="1"/>
    </w:pPr>
  </w:style>
  <w:style w:type="character" w:customStyle="1" w:styleId="affffb">
    <w:name w:val="Основной текст_"/>
    <w:link w:val="1ff3"/>
    <w:locked/>
    <w:rsid w:val="00A35D3F"/>
    <w:rPr>
      <w:rFonts w:ascii="Arial" w:hAnsi="Arial" w:cs="Arial"/>
      <w:sz w:val="19"/>
      <w:szCs w:val="19"/>
      <w:shd w:val="clear" w:color="auto" w:fill="FFFFFF"/>
    </w:rPr>
  </w:style>
  <w:style w:type="paragraph" w:customStyle="1" w:styleId="1ff3">
    <w:name w:val="Основной текст1"/>
    <w:basedOn w:val="a3"/>
    <w:link w:val="affffb"/>
    <w:rsid w:val="00A35D3F"/>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A35D3F"/>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A35D3F"/>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A35D3F"/>
    <w:pPr>
      <w:spacing w:after="160" w:line="240" w:lineRule="exact"/>
    </w:pPr>
    <w:rPr>
      <w:rFonts w:ascii="Verdana" w:hAnsi="Verdana"/>
      <w:lang w:val="en-US" w:eastAsia="en-US"/>
    </w:rPr>
  </w:style>
  <w:style w:type="paragraph" w:customStyle="1" w:styleId="Style24">
    <w:name w:val="Style24"/>
    <w:basedOn w:val="a3"/>
    <w:rsid w:val="00A35D3F"/>
    <w:pPr>
      <w:widowControl w:val="0"/>
      <w:autoSpaceDE w:val="0"/>
      <w:autoSpaceDN w:val="0"/>
      <w:adjustRightInd w:val="0"/>
      <w:spacing w:line="482" w:lineRule="exact"/>
      <w:ind w:firstLine="720"/>
      <w:jc w:val="both"/>
    </w:pPr>
  </w:style>
  <w:style w:type="paragraph" w:customStyle="1" w:styleId="ConsPlusTitle">
    <w:name w:val="ConsPlusTitle"/>
    <w:rsid w:val="00A35D3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A35D3F"/>
    <w:rPr>
      <w:rFonts w:ascii="Courier New" w:hAnsi="Courier New"/>
      <w:sz w:val="20"/>
      <w:szCs w:val="20"/>
    </w:rPr>
  </w:style>
  <w:style w:type="paragraph" w:customStyle="1" w:styleId="ConsPlusNormal">
    <w:name w:val="ConsPlusNormal"/>
    <w:link w:val="ConsPlusNormal0"/>
    <w:rsid w:val="00A35D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35D3F"/>
    <w:rPr>
      <w:rFonts w:ascii="Arial" w:eastAsia="Times New Roman" w:hAnsi="Arial" w:cs="Arial"/>
      <w:sz w:val="20"/>
      <w:szCs w:val="20"/>
      <w:lang w:eastAsia="ru-RU"/>
    </w:rPr>
  </w:style>
  <w:style w:type="paragraph" w:customStyle="1" w:styleId="213">
    <w:name w:val="Заголовок 21"/>
    <w:basedOn w:val="a3"/>
    <w:next w:val="a3"/>
    <w:rsid w:val="00A35D3F"/>
    <w:pPr>
      <w:keepNext/>
      <w:widowControl w:val="0"/>
      <w:jc w:val="center"/>
    </w:pPr>
    <w:rPr>
      <w:b/>
      <w:sz w:val="26"/>
      <w:szCs w:val="20"/>
    </w:rPr>
  </w:style>
  <w:style w:type="paragraph" w:customStyle="1" w:styleId="2f1">
    <w:name w:val="Обычный2"/>
    <w:basedOn w:val="a3"/>
    <w:rsid w:val="00A35D3F"/>
    <w:pPr>
      <w:spacing w:before="100" w:beforeAutospacing="1" w:after="100" w:afterAutospacing="1"/>
    </w:pPr>
  </w:style>
  <w:style w:type="paragraph" w:customStyle="1" w:styleId="2f2">
    <w:name w:val="заголовок 2"/>
    <w:basedOn w:val="a3"/>
    <w:next w:val="a3"/>
    <w:rsid w:val="00A35D3F"/>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A35D3F"/>
    <w:pPr>
      <w:spacing w:before="24" w:after="16"/>
      <w:ind w:firstLine="454"/>
      <w:jc w:val="center"/>
    </w:pPr>
    <w:rPr>
      <w:rFonts w:ascii="Times New Roman" w:hAnsi="Times New Roman" w:cs="Times New Roman"/>
      <w:b/>
      <w:bCs/>
    </w:rPr>
  </w:style>
  <w:style w:type="paragraph" w:customStyle="1" w:styleId="46">
    <w:name w:val="Стиль4"/>
    <w:basedOn w:val="21"/>
    <w:rsid w:val="00A35D3F"/>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A35D3F"/>
    <w:pPr>
      <w:keepNext/>
      <w:spacing w:before="0" w:beforeAutospacing="0" w:after="0" w:afterAutospacing="0" w:line="312" w:lineRule="auto"/>
      <w:ind w:firstLine="454"/>
    </w:pPr>
    <w:rPr>
      <w:sz w:val="22"/>
      <w:szCs w:val="22"/>
    </w:rPr>
  </w:style>
  <w:style w:type="paragraph" w:customStyle="1" w:styleId="63">
    <w:name w:val="Стиль6"/>
    <w:basedOn w:val="a3"/>
    <w:rsid w:val="00A35D3F"/>
    <w:pPr>
      <w:spacing w:line="312" w:lineRule="auto"/>
      <w:ind w:firstLine="454"/>
      <w:jc w:val="both"/>
    </w:pPr>
  </w:style>
  <w:style w:type="paragraph" w:customStyle="1" w:styleId="affffd">
    <w:name w:val="Стиль По ширине"/>
    <w:basedOn w:val="a3"/>
    <w:rsid w:val="00A35D3F"/>
    <w:pPr>
      <w:spacing w:line="312" w:lineRule="auto"/>
      <w:ind w:firstLine="454"/>
      <w:jc w:val="both"/>
    </w:pPr>
  </w:style>
  <w:style w:type="paragraph" w:customStyle="1" w:styleId="Style8">
    <w:name w:val="Style8"/>
    <w:basedOn w:val="a3"/>
    <w:rsid w:val="00A35D3F"/>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A35D3F"/>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A35D3F"/>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A35D3F"/>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A35D3F"/>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A35D3F"/>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A35D3F"/>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A35D3F"/>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A35D3F"/>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A35D3F"/>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A35D3F"/>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A35D3F"/>
    <w:rPr>
      <w:rFonts w:ascii="Arial" w:eastAsia="Times New Roman" w:hAnsi="Arial" w:cs="Times New Roman"/>
      <w:sz w:val="20"/>
      <w:szCs w:val="20"/>
      <w:lang w:eastAsia="ru-RU"/>
    </w:rPr>
  </w:style>
  <w:style w:type="paragraph" w:customStyle="1" w:styleId="western">
    <w:name w:val="western"/>
    <w:basedOn w:val="a3"/>
    <w:rsid w:val="00A35D3F"/>
    <w:pPr>
      <w:shd w:val="clear" w:color="auto" w:fill="FFFFFF"/>
      <w:spacing w:before="778" w:line="475" w:lineRule="atLeast"/>
    </w:pPr>
    <w:rPr>
      <w:color w:val="000000"/>
    </w:rPr>
  </w:style>
  <w:style w:type="character" w:customStyle="1" w:styleId="small11">
    <w:name w:val="small11"/>
    <w:rsid w:val="00A35D3F"/>
    <w:rPr>
      <w:rFonts w:ascii="Times New Roman" w:hAnsi="Times New Roman" w:cs="Times New Roman" w:hint="default"/>
      <w:sz w:val="16"/>
      <w:szCs w:val="16"/>
    </w:rPr>
  </w:style>
  <w:style w:type="character" w:customStyle="1" w:styleId="b-serp-urlitem1">
    <w:name w:val="b-serp-url__item1"/>
    <w:rsid w:val="00A35D3F"/>
    <w:rPr>
      <w:rFonts w:ascii="Times New Roman" w:hAnsi="Times New Roman" w:cs="Times New Roman" w:hint="default"/>
    </w:rPr>
  </w:style>
  <w:style w:type="character" w:customStyle="1" w:styleId="121">
    <w:name w:val="Знак Знак12"/>
    <w:locked/>
    <w:rsid w:val="00A35D3F"/>
    <w:rPr>
      <w:b/>
      <w:bCs w:val="0"/>
      <w:caps/>
      <w:sz w:val="24"/>
      <w:szCs w:val="24"/>
      <w:lang w:val="ru-RU" w:eastAsia="ru-RU" w:bidi="ar-SA"/>
    </w:rPr>
  </w:style>
  <w:style w:type="character" w:customStyle="1" w:styleId="tbln121">
    <w:name w:val="tbln121"/>
    <w:rsid w:val="00A35D3F"/>
    <w:rPr>
      <w:rFonts w:ascii="Arial" w:hAnsi="Arial" w:cs="Arial" w:hint="default"/>
      <w:b w:val="0"/>
      <w:bCs w:val="0"/>
      <w:i/>
      <w:iCs/>
      <w:strike w:val="0"/>
      <w:dstrike w:val="0"/>
      <w:color w:val="000000"/>
      <w:sz w:val="18"/>
      <w:szCs w:val="18"/>
      <w:u w:val="none"/>
    </w:rPr>
  </w:style>
  <w:style w:type="character" w:customStyle="1" w:styleId="mistake">
    <w:name w:val="mistake"/>
    <w:rsid w:val="00A35D3F"/>
    <w:rPr>
      <w:sz w:val="24"/>
      <w:szCs w:val="24"/>
    </w:rPr>
  </w:style>
  <w:style w:type="character" w:customStyle="1" w:styleId="trb12">
    <w:name w:val="trb12"/>
    <w:rsid w:val="00A35D3F"/>
  </w:style>
  <w:style w:type="character" w:customStyle="1" w:styleId="tbln12">
    <w:name w:val="tbln12"/>
    <w:rsid w:val="00A35D3F"/>
  </w:style>
  <w:style w:type="character" w:customStyle="1" w:styleId="tbb12">
    <w:name w:val="tbb12"/>
    <w:rsid w:val="00A35D3F"/>
  </w:style>
  <w:style w:type="character" w:customStyle="1" w:styleId="hpsatn">
    <w:name w:val="hps atn"/>
    <w:rsid w:val="00A35D3F"/>
  </w:style>
  <w:style w:type="character" w:customStyle="1" w:styleId="64">
    <w:name w:val="Знак Знак6"/>
    <w:rsid w:val="00A35D3F"/>
    <w:rPr>
      <w:rFonts w:ascii="Arial" w:hAnsi="Arial" w:cs="Arial" w:hint="default"/>
      <w:b/>
      <w:bCs/>
      <w:kern w:val="32"/>
      <w:sz w:val="32"/>
      <w:szCs w:val="32"/>
    </w:rPr>
  </w:style>
  <w:style w:type="character" w:customStyle="1" w:styleId="FontStyle42">
    <w:name w:val="Font Style42"/>
    <w:rsid w:val="00A35D3F"/>
    <w:rPr>
      <w:rFonts w:ascii="Times New Roman" w:hAnsi="Times New Roman" w:cs="Times New Roman" w:hint="default"/>
      <w:sz w:val="26"/>
      <w:szCs w:val="26"/>
    </w:rPr>
  </w:style>
  <w:style w:type="character" w:customStyle="1" w:styleId="FontStyle41">
    <w:name w:val="Font Style41"/>
    <w:rsid w:val="00A35D3F"/>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A35D3F"/>
    <w:rPr>
      <w:sz w:val="24"/>
      <w:szCs w:val="24"/>
      <w:lang w:val="ru-RU" w:eastAsia="ru-RU" w:bidi="ar-SA"/>
    </w:rPr>
  </w:style>
  <w:style w:type="character" w:customStyle="1" w:styleId="FontStyle139">
    <w:name w:val="Font Style139"/>
    <w:rsid w:val="00A35D3F"/>
    <w:rPr>
      <w:rFonts w:ascii="Palatino Linotype" w:hAnsi="Palatino Linotype" w:cs="Palatino Linotype" w:hint="default"/>
      <w:sz w:val="18"/>
      <w:szCs w:val="18"/>
    </w:rPr>
  </w:style>
  <w:style w:type="character" w:customStyle="1" w:styleId="FontStyle157">
    <w:name w:val="Font Style157"/>
    <w:rsid w:val="00A35D3F"/>
    <w:rPr>
      <w:rFonts w:ascii="Palatino Linotype" w:hAnsi="Palatino Linotype" w:cs="Palatino Linotype" w:hint="default"/>
      <w:sz w:val="18"/>
      <w:szCs w:val="18"/>
    </w:rPr>
  </w:style>
  <w:style w:type="character" w:customStyle="1" w:styleId="FontStyle138">
    <w:name w:val="Font Style138"/>
    <w:rsid w:val="00A35D3F"/>
    <w:rPr>
      <w:rFonts w:ascii="Palatino Linotype" w:hAnsi="Palatino Linotype" w:cs="Palatino Linotype" w:hint="default"/>
      <w:b/>
      <w:bCs/>
      <w:sz w:val="18"/>
      <w:szCs w:val="18"/>
    </w:rPr>
  </w:style>
  <w:style w:type="character" w:customStyle="1" w:styleId="FontStyle146">
    <w:name w:val="Font Style146"/>
    <w:rsid w:val="00A35D3F"/>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A35D3F"/>
    <w:rPr>
      <w:sz w:val="24"/>
      <w:szCs w:val="24"/>
      <w:lang w:val="ru-RU" w:eastAsia="ru-RU" w:bidi="ar-SA"/>
    </w:rPr>
  </w:style>
  <w:style w:type="character" w:customStyle="1" w:styleId="1ff7">
    <w:name w:val="Знак1"/>
    <w:rsid w:val="00A35D3F"/>
    <w:rPr>
      <w:rFonts w:ascii="Arial" w:hAnsi="Arial" w:cs="Arial" w:hint="default"/>
      <w:b/>
      <w:bCs/>
      <w:kern w:val="32"/>
      <w:sz w:val="32"/>
      <w:szCs w:val="32"/>
      <w:lang w:val="ru-RU" w:eastAsia="ru-RU" w:bidi="ar-SA"/>
    </w:rPr>
  </w:style>
  <w:style w:type="character" w:customStyle="1" w:styleId="2f3">
    <w:name w:val="Знак2"/>
    <w:rsid w:val="00A35D3F"/>
    <w:rPr>
      <w:sz w:val="24"/>
      <w:lang w:val="ru-RU" w:eastAsia="en-US" w:bidi="ar-SA"/>
    </w:rPr>
  </w:style>
  <w:style w:type="character" w:customStyle="1" w:styleId="311">
    <w:name w:val="Заголовок 3 Знак1"/>
    <w:aliases w:val="Знак2 Знак3"/>
    <w:locked/>
    <w:rsid w:val="00A35D3F"/>
    <w:rPr>
      <w:b/>
      <w:bCs/>
      <w:sz w:val="27"/>
      <w:szCs w:val="27"/>
      <w:lang w:val="ru-RU" w:eastAsia="ru-RU" w:bidi="ar-SA"/>
    </w:rPr>
  </w:style>
  <w:style w:type="paragraph" w:customStyle="1" w:styleId="mane">
    <w:name w:val="mane"/>
    <w:rsid w:val="00A35D3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A35D3F"/>
    <w:rPr>
      <w:rFonts w:ascii="Sylfaen" w:hAnsi="Sylfaen" w:cs="Sylfaen"/>
      <w:sz w:val="18"/>
      <w:szCs w:val="18"/>
    </w:rPr>
  </w:style>
  <w:style w:type="character" w:customStyle="1" w:styleId="keyword1">
    <w:name w:val="keyword1"/>
    <w:rsid w:val="00A35D3F"/>
    <w:rPr>
      <w:i/>
      <w:iCs/>
    </w:rPr>
  </w:style>
  <w:style w:type="character" w:customStyle="1" w:styleId="keyworddef1">
    <w:name w:val="keyword_def1"/>
    <w:rsid w:val="00A35D3F"/>
    <w:rPr>
      <w:b/>
      <w:bCs/>
      <w:i/>
      <w:iCs/>
    </w:rPr>
  </w:style>
  <w:style w:type="character" w:customStyle="1" w:styleId="afffff">
    <w:name w:val="Выделение в тексте документа"/>
    <w:rsid w:val="00A35D3F"/>
    <w:rPr>
      <w:rFonts w:cs="Times New Roman"/>
      <w:b/>
    </w:rPr>
  </w:style>
  <w:style w:type="paragraph" w:customStyle="1" w:styleId="afffff0">
    <w:name w:val="Текст документа"/>
    <w:basedOn w:val="a3"/>
    <w:rsid w:val="00A35D3F"/>
    <w:pPr>
      <w:ind w:firstLine="709"/>
      <w:jc w:val="both"/>
    </w:pPr>
  </w:style>
  <w:style w:type="character" w:customStyle="1" w:styleId="xmlemitalic1">
    <w:name w:val="xml_em_italic1"/>
    <w:rsid w:val="00A35D3F"/>
    <w:rPr>
      <w:i/>
      <w:iCs/>
    </w:rPr>
  </w:style>
  <w:style w:type="paragraph" w:customStyle="1" w:styleId="afffff1">
    <w:name w:val="Модуль"/>
    <w:basedOn w:val="a3"/>
    <w:rsid w:val="00A35D3F"/>
    <w:pPr>
      <w:keepNext/>
      <w:jc w:val="both"/>
    </w:pPr>
  </w:style>
  <w:style w:type="character" w:customStyle="1" w:styleId="WW8Num4z3">
    <w:name w:val="WW8Num4z3"/>
    <w:rsid w:val="00A35D3F"/>
    <w:rPr>
      <w:rFonts w:ascii="Symbol" w:hAnsi="Symbol"/>
    </w:rPr>
  </w:style>
  <w:style w:type="paragraph" w:customStyle="1" w:styleId="114">
    <w:name w:val="Название11"/>
    <w:basedOn w:val="a3"/>
    <w:next w:val="aff2"/>
    <w:qFormat/>
    <w:rsid w:val="00A35D3F"/>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A35D3F"/>
    <w:pPr>
      <w:suppressLineNumbers/>
      <w:suppressAutoHyphens/>
    </w:pPr>
    <w:rPr>
      <w:lang w:eastAsia="ar-SA"/>
    </w:rPr>
  </w:style>
  <w:style w:type="paragraph" w:customStyle="1" w:styleId="afffff3">
    <w:name w:val="Заголовок таблицы"/>
    <w:basedOn w:val="afffff2"/>
    <w:rsid w:val="00A35D3F"/>
    <w:pPr>
      <w:jc w:val="center"/>
    </w:pPr>
    <w:rPr>
      <w:b/>
      <w:bCs/>
    </w:rPr>
  </w:style>
  <w:style w:type="paragraph" w:customStyle="1" w:styleId="Style46">
    <w:name w:val="Style46"/>
    <w:basedOn w:val="a3"/>
    <w:rsid w:val="00A35D3F"/>
    <w:pPr>
      <w:widowControl w:val="0"/>
      <w:autoSpaceDE w:val="0"/>
      <w:autoSpaceDN w:val="0"/>
      <w:adjustRightInd w:val="0"/>
      <w:spacing w:line="240" w:lineRule="exact"/>
      <w:ind w:hanging="106"/>
    </w:pPr>
  </w:style>
  <w:style w:type="paragraph" w:customStyle="1" w:styleId="Style61">
    <w:name w:val="Style61"/>
    <w:basedOn w:val="a3"/>
    <w:rsid w:val="00A35D3F"/>
    <w:pPr>
      <w:widowControl w:val="0"/>
      <w:autoSpaceDE w:val="0"/>
      <w:autoSpaceDN w:val="0"/>
      <w:adjustRightInd w:val="0"/>
      <w:spacing w:line="242" w:lineRule="exact"/>
      <w:ind w:hanging="446"/>
    </w:pPr>
  </w:style>
  <w:style w:type="paragraph" w:customStyle="1" w:styleId="Style164">
    <w:name w:val="Style164"/>
    <w:basedOn w:val="a3"/>
    <w:rsid w:val="00A35D3F"/>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A35D3F"/>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A35D3F"/>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A35D3F"/>
    <w:pPr>
      <w:spacing w:before="100" w:beforeAutospacing="1" w:after="100" w:afterAutospacing="1"/>
      <w:ind w:firstLine="360"/>
      <w:jc w:val="both"/>
    </w:pPr>
  </w:style>
  <w:style w:type="character" w:customStyle="1" w:styleId="c1">
    <w:name w:val="c1"/>
    <w:rsid w:val="00A35D3F"/>
  </w:style>
  <w:style w:type="character" w:customStyle="1" w:styleId="afffff4">
    <w:name w:val="Текст.Акцентированный"/>
    <w:rsid w:val="00A35D3F"/>
    <w:rPr>
      <w:rFonts w:cs="Times New Roman"/>
      <w:i/>
    </w:rPr>
  </w:style>
  <w:style w:type="paragraph" w:customStyle="1" w:styleId="65">
    <w:name w:val="Обычный (веб)6"/>
    <w:basedOn w:val="a3"/>
    <w:rsid w:val="00A35D3F"/>
  </w:style>
  <w:style w:type="paragraph" w:customStyle="1" w:styleId="afffff5">
    <w:name w:val="слайд"/>
    <w:basedOn w:val="a3"/>
    <w:rsid w:val="00A35D3F"/>
    <w:pPr>
      <w:jc w:val="both"/>
    </w:pPr>
    <w:rPr>
      <w:sz w:val="36"/>
      <w:lang w:eastAsia="en-US"/>
    </w:rPr>
  </w:style>
  <w:style w:type="character" w:customStyle="1" w:styleId="st">
    <w:name w:val="st"/>
    <w:rsid w:val="00A35D3F"/>
  </w:style>
  <w:style w:type="character" w:customStyle="1" w:styleId="keyworddef">
    <w:name w:val="keyword_def"/>
    <w:rsid w:val="00A35D3F"/>
  </w:style>
  <w:style w:type="character" w:customStyle="1" w:styleId="grame">
    <w:name w:val="grame"/>
    <w:rsid w:val="00A35D3F"/>
  </w:style>
  <w:style w:type="paragraph" w:customStyle="1" w:styleId="115">
    <w:name w:val="Обычный + 11 пт"/>
    <w:basedOn w:val="a3"/>
    <w:rsid w:val="00A35D3F"/>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A35D3F"/>
  </w:style>
  <w:style w:type="paragraph" w:customStyle="1" w:styleId="afffff6">
    <w:name w:val="Знак Знак Знак Знак Знак Знак Знак Знак Знак Знак Знак Знак Знак"/>
    <w:basedOn w:val="a3"/>
    <w:rsid w:val="00A35D3F"/>
    <w:pPr>
      <w:spacing w:after="160" w:line="240" w:lineRule="exact"/>
    </w:pPr>
    <w:rPr>
      <w:rFonts w:ascii="Verdana" w:hAnsi="Verdana"/>
      <w:lang w:val="en-US" w:eastAsia="en-US"/>
    </w:rPr>
  </w:style>
  <w:style w:type="character" w:customStyle="1" w:styleId="pav31">
    <w:name w:val="pav31"/>
    <w:rsid w:val="00A35D3F"/>
    <w:rPr>
      <w:rFonts w:ascii="Comic Sans MS" w:hAnsi="Comic Sans MS" w:hint="default"/>
      <w:color w:val="272652"/>
      <w:sz w:val="12"/>
      <w:szCs w:val="12"/>
    </w:rPr>
  </w:style>
  <w:style w:type="paragraph" w:customStyle="1" w:styleId="pri">
    <w:name w:val="pri"/>
    <w:basedOn w:val="a3"/>
    <w:rsid w:val="00A35D3F"/>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A35D3F"/>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A35D3F"/>
    <w:rPr>
      <w:rFonts w:ascii="Times New Roman" w:eastAsia="Times New Roman" w:hAnsi="Times New Roman" w:cs="Times New Roman"/>
      <w:i/>
      <w:snapToGrid w:val="0"/>
      <w:sz w:val="12"/>
      <w:szCs w:val="20"/>
      <w:lang w:eastAsia="ru-RU"/>
    </w:rPr>
  </w:style>
  <w:style w:type="character" w:customStyle="1" w:styleId="WW8Num3z1">
    <w:name w:val="WW8Num3z1"/>
    <w:rsid w:val="00A35D3F"/>
    <w:rPr>
      <w:rFonts w:ascii="Times New Roman" w:eastAsia="Times New Roman" w:hAnsi="Times New Roman" w:cs="Times New Roman"/>
    </w:rPr>
  </w:style>
  <w:style w:type="character" w:customStyle="1" w:styleId="WW8Num4z0">
    <w:name w:val="WW8Num4z0"/>
    <w:rsid w:val="00A35D3F"/>
    <w:rPr>
      <w:rFonts w:ascii="Wingdings" w:hAnsi="Wingdings"/>
    </w:rPr>
  </w:style>
  <w:style w:type="character" w:customStyle="1" w:styleId="WW8Num4z1">
    <w:name w:val="WW8Num4z1"/>
    <w:rsid w:val="00A35D3F"/>
    <w:rPr>
      <w:rFonts w:ascii="Courier New" w:hAnsi="Courier New" w:cs="Courier New"/>
    </w:rPr>
  </w:style>
  <w:style w:type="character" w:customStyle="1" w:styleId="WW8Num6z1">
    <w:name w:val="WW8Num6z1"/>
    <w:rsid w:val="00A35D3F"/>
    <w:rPr>
      <w:rFonts w:ascii="Times New Roman" w:eastAsia="Times New Roman" w:hAnsi="Times New Roman" w:cs="Times New Roman"/>
    </w:rPr>
  </w:style>
  <w:style w:type="character" w:customStyle="1" w:styleId="WW8Num7z1">
    <w:name w:val="WW8Num7z1"/>
    <w:rsid w:val="00A35D3F"/>
    <w:rPr>
      <w:rFonts w:ascii="Times New Roman" w:eastAsia="Times New Roman" w:hAnsi="Times New Roman" w:cs="Times New Roman"/>
    </w:rPr>
  </w:style>
  <w:style w:type="character" w:customStyle="1" w:styleId="WW8Num8z0">
    <w:name w:val="WW8Num8z0"/>
    <w:rsid w:val="00A35D3F"/>
    <w:rPr>
      <w:color w:val="auto"/>
    </w:rPr>
  </w:style>
  <w:style w:type="character" w:customStyle="1" w:styleId="WW8Num14z0">
    <w:name w:val="WW8Num14z0"/>
    <w:rsid w:val="00A35D3F"/>
    <w:rPr>
      <w:rFonts w:ascii="Wingdings" w:hAnsi="Wingdings"/>
    </w:rPr>
  </w:style>
  <w:style w:type="character" w:customStyle="1" w:styleId="WW8Num14z1">
    <w:name w:val="WW8Num14z1"/>
    <w:rsid w:val="00A35D3F"/>
    <w:rPr>
      <w:rFonts w:ascii="Courier New" w:hAnsi="Courier New" w:cs="Courier New"/>
    </w:rPr>
  </w:style>
  <w:style w:type="character" w:customStyle="1" w:styleId="WW8Num14z3">
    <w:name w:val="WW8Num14z3"/>
    <w:rsid w:val="00A35D3F"/>
    <w:rPr>
      <w:rFonts w:ascii="Symbol" w:hAnsi="Symbol"/>
    </w:rPr>
  </w:style>
  <w:style w:type="character" w:customStyle="1" w:styleId="WW8Num15z1">
    <w:name w:val="WW8Num15z1"/>
    <w:rsid w:val="00A35D3F"/>
    <w:rPr>
      <w:rFonts w:ascii="Times New Roman" w:eastAsia="Times New Roman" w:hAnsi="Times New Roman" w:cs="Times New Roman"/>
    </w:rPr>
  </w:style>
  <w:style w:type="character" w:customStyle="1" w:styleId="WW8Num17z1">
    <w:name w:val="WW8Num17z1"/>
    <w:rsid w:val="00A35D3F"/>
    <w:rPr>
      <w:rFonts w:ascii="Times New Roman" w:eastAsia="Times New Roman" w:hAnsi="Times New Roman" w:cs="Times New Roman"/>
    </w:rPr>
  </w:style>
  <w:style w:type="character" w:customStyle="1" w:styleId="WW8Num18z0">
    <w:name w:val="WW8Num18z0"/>
    <w:rsid w:val="00A35D3F"/>
    <w:rPr>
      <w:rFonts w:ascii="Wingdings" w:hAnsi="Wingdings"/>
      <w:sz w:val="20"/>
    </w:rPr>
  </w:style>
  <w:style w:type="character" w:customStyle="1" w:styleId="FontStyle514">
    <w:name w:val="Font Style514"/>
    <w:rsid w:val="00A35D3F"/>
    <w:rPr>
      <w:rFonts w:ascii="Times New Roman" w:hAnsi="Times New Roman" w:cs="Times New Roman" w:hint="default"/>
      <w:sz w:val="20"/>
      <w:szCs w:val="20"/>
    </w:rPr>
  </w:style>
  <w:style w:type="character" w:customStyle="1" w:styleId="FontStyle528">
    <w:name w:val="Font Style528"/>
    <w:rsid w:val="00A35D3F"/>
    <w:rPr>
      <w:rFonts w:ascii="Times New Roman" w:hAnsi="Times New Roman" w:cs="Times New Roman"/>
      <w:b/>
      <w:bCs/>
      <w:i/>
      <w:iCs/>
      <w:sz w:val="16"/>
      <w:szCs w:val="16"/>
    </w:rPr>
  </w:style>
  <w:style w:type="character" w:customStyle="1" w:styleId="MTEquationSection">
    <w:name w:val="MTEquationSection"/>
    <w:rsid w:val="00A35D3F"/>
    <w:rPr>
      <w:vanish/>
      <w:color w:val="FF0000"/>
      <w:lang w:val="en-US"/>
    </w:rPr>
  </w:style>
  <w:style w:type="character" w:customStyle="1" w:styleId="texample1">
    <w:name w:val="texample1"/>
    <w:rsid w:val="00A35D3F"/>
    <w:rPr>
      <w:rFonts w:ascii="Courier New" w:hAnsi="Courier New" w:cs="Courier New" w:hint="default"/>
      <w:color w:val="8B0000"/>
    </w:rPr>
  </w:style>
  <w:style w:type="character" w:customStyle="1" w:styleId="FontStyle28">
    <w:name w:val="Font Style28"/>
    <w:rsid w:val="00A35D3F"/>
    <w:rPr>
      <w:rFonts w:ascii="Times New Roman" w:hAnsi="Times New Roman" w:cs="Times New Roman"/>
      <w:i/>
      <w:iCs/>
      <w:sz w:val="18"/>
      <w:szCs w:val="18"/>
    </w:rPr>
  </w:style>
  <w:style w:type="character" w:customStyle="1" w:styleId="FontStyle33">
    <w:name w:val="Font Style33"/>
    <w:rsid w:val="00A35D3F"/>
    <w:rPr>
      <w:rFonts w:ascii="Arial" w:hAnsi="Arial" w:cs="Arial"/>
      <w:sz w:val="16"/>
      <w:szCs w:val="16"/>
    </w:rPr>
  </w:style>
  <w:style w:type="character" w:customStyle="1" w:styleId="FontStyle20">
    <w:name w:val="Font Style20"/>
    <w:rsid w:val="00A35D3F"/>
    <w:rPr>
      <w:rFonts w:ascii="Book Antiqua" w:hAnsi="Book Antiqua" w:cs="Book Antiqua"/>
      <w:sz w:val="18"/>
      <w:szCs w:val="18"/>
    </w:rPr>
  </w:style>
  <w:style w:type="paragraph" w:customStyle="1" w:styleId="Style6">
    <w:name w:val="Style6"/>
    <w:basedOn w:val="a3"/>
    <w:rsid w:val="00A35D3F"/>
    <w:pPr>
      <w:widowControl w:val="0"/>
      <w:autoSpaceDE w:val="0"/>
      <w:autoSpaceDN w:val="0"/>
      <w:adjustRightInd w:val="0"/>
    </w:pPr>
    <w:rPr>
      <w:rFonts w:ascii="Arial Narrow" w:hAnsi="Arial Narrow"/>
    </w:rPr>
  </w:style>
  <w:style w:type="character" w:customStyle="1" w:styleId="FontStyle14">
    <w:name w:val="Font Style14"/>
    <w:rsid w:val="00A35D3F"/>
    <w:rPr>
      <w:rFonts w:ascii="Franklin Gothic Book" w:hAnsi="Franklin Gothic Book" w:cs="Franklin Gothic Book"/>
      <w:b/>
      <w:bCs/>
      <w:sz w:val="30"/>
      <w:szCs w:val="30"/>
    </w:rPr>
  </w:style>
  <w:style w:type="character" w:customStyle="1" w:styleId="FontStyle13">
    <w:name w:val="Font Style13"/>
    <w:rsid w:val="00A35D3F"/>
    <w:rPr>
      <w:rFonts w:ascii="Arial" w:hAnsi="Arial" w:cs="Arial"/>
      <w:b/>
      <w:bCs/>
      <w:sz w:val="14"/>
      <w:szCs w:val="14"/>
    </w:rPr>
  </w:style>
  <w:style w:type="paragraph" w:customStyle="1" w:styleId="Style18">
    <w:name w:val="Style18"/>
    <w:basedOn w:val="a3"/>
    <w:rsid w:val="00A35D3F"/>
    <w:pPr>
      <w:widowControl w:val="0"/>
      <w:autoSpaceDE w:val="0"/>
      <w:autoSpaceDN w:val="0"/>
      <w:adjustRightInd w:val="0"/>
      <w:spacing w:line="483" w:lineRule="exact"/>
      <w:ind w:firstLine="566"/>
      <w:jc w:val="both"/>
    </w:pPr>
  </w:style>
  <w:style w:type="paragraph" w:customStyle="1" w:styleId="2f4">
    <w:name w:val="Загол. 2 ур."/>
    <w:basedOn w:val="a3"/>
    <w:rsid w:val="00A35D3F"/>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A35D3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A35D3F"/>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A35D3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A35D3F"/>
  </w:style>
  <w:style w:type="character" w:customStyle="1" w:styleId="fontstyle15">
    <w:name w:val="fontstyle15"/>
    <w:rsid w:val="00A35D3F"/>
  </w:style>
  <w:style w:type="character" w:customStyle="1" w:styleId="fontstyle140">
    <w:name w:val="fontstyle14"/>
    <w:rsid w:val="00A35D3F"/>
  </w:style>
  <w:style w:type="character" w:customStyle="1" w:styleId="fontstyle16">
    <w:name w:val="fontstyle16"/>
    <w:rsid w:val="00A35D3F"/>
  </w:style>
  <w:style w:type="character" w:customStyle="1" w:styleId="noprint">
    <w:name w:val="noprint"/>
    <w:rsid w:val="00A35D3F"/>
  </w:style>
  <w:style w:type="paragraph" w:customStyle="1" w:styleId="center">
    <w:name w:val="center"/>
    <w:basedOn w:val="a3"/>
    <w:rsid w:val="00A35D3F"/>
    <w:pPr>
      <w:spacing w:before="100" w:beforeAutospacing="1" w:after="100" w:afterAutospacing="1"/>
    </w:pPr>
  </w:style>
  <w:style w:type="paragraph" w:customStyle="1" w:styleId="p12left">
    <w:name w:val="p12_left"/>
    <w:basedOn w:val="a3"/>
    <w:rsid w:val="00A35D3F"/>
    <w:pPr>
      <w:spacing w:before="100" w:beforeAutospacing="1" w:after="100" w:afterAutospacing="1"/>
    </w:pPr>
  </w:style>
  <w:style w:type="character" w:customStyle="1" w:styleId="spelle">
    <w:name w:val="spelle"/>
    <w:rsid w:val="00A35D3F"/>
  </w:style>
  <w:style w:type="character" w:customStyle="1" w:styleId="a00">
    <w:name w:val="a0"/>
    <w:rsid w:val="00A35D3F"/>
  </w:style>
  <w:style w:type="character" w:customStyle="1" w:styleId="style10">
    <w:name w:val="style1"/>
    <w:rsid w:val="00A35D3F"/>
  </w:style>
  <w:style w:type="character" w:customStyle="1" w:styleId="Typewriter">
    <w:name w:val="Typewriter"/>
    <w:rsid w:val="00A35D3F"/>
    <w:rPr>
      <w:rFonts w:ascii="Courier New" w:hAnsi="Courier New"/>
      <w:sz w:val="20"/>
    </w:rPr>
  </w:style>
  <w:style w:type="paragraph" w:customStyle="1" w:styleId="ConsNonformat">
    <w:name w:val="ConsNonformat"/>
    <w:rsid w:val="00A35D3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A35D3F"/>
    <w:pPr>
      <w:tabs>
        <w:tab w:val="center" w:pos="4153"/>
        <w:tab w:val="right" w:pos="8306"/>
      </w:tabs>
    </w:pPr>
    <w:rPr>
      <w:rFonts w:ascii="Arial" w:hAnsi="Arial"/>
      <w:szCs w:val="20"/>
    </w:rPr>
  </w:style>
  <w:style w:type="character" w:customStyle="1" w:styleId="keyword">
    <w:name w:val="keyword"/>
    <w:rsid w:val="00A35D3F"/>
  </w:style>
  <w:style w:type="character" w:customStyle="1" w:styleId="texample">
    <w:name w:val="texample"/>
    <w:rsid w:val="00A35D3F"/>
  </w:style>
  <w:style w:type="character" w:customStyle="1" w:styleId="sentence">
    <w:name w:val="sentence"/>
    <w:rsid w:val="00A35D3F"/>
  </w:style>
  <w:style w:type="character" w:customStyle="1" w:styleId="input">
    <w:name w:val="input"/>
    <w:rsid w:val="00A35D3F"/>
  </w:style>
  <w:style w:type="character" w:customStyle="1" w:styleId="xmlemitalic">
    <w:name w:val="xml_em_italic"/>
    <w:rsid w:val="00A35D3F"/>
  </w:style>
  <w:style w:type="character" w:customStyle="1" w:styleId="WW8Num16z0">
    <w:name w:val="WW8Num16z0"/>
    <w:rsid w:val="00A35D3F"/>
    <w:rPr>
      <w:rFonts w:ascii="Wingdings 2" w:hAnsi="Wingdings 2" w:cs="OpenSymbol"/>
    </w:rPr>
  </w:style>
  <w:style w:type="paragraph" w:customStyle="1" w:styleId="afffff8">
    <w:name w:val="Абзац"/>
    <w:basedOn w:val="a3"/>
    <w:rsid w:val="00A35D3F"/>
    <w:pPr>
      <w:spacing w:line="312" w:lineRule="auto"/>
      <w:ind w:firstLine="567"/>
      <w:jc w:val="both"/>
    </w:pPr>
    <w:rPr>
      <w:spacing w:val="-4"/>
      <w:szCs w:val="20"/>
    </w:rPr>
  </w:style>
  <w:style w:type="character" w:customStyle="1" w:styleId="BodyTextIndent3Char">
    <w:name w:val="Body Text Indent 3 Char"/>
    <w:semiHidden/>
    <w:locked/>
    <w:rsid w:val="00A35D3F"/>
    <w:rPr>
      <w:sz w:val="16"/>
      <w:szCs w:val="16"/>
      <w:lang w:val="ru-RU" w:eastAsia="ru-RU" w:bidi="ar-SA"/>
    </w:rPr>
  </w:style>
  <w:style w:type="character" w:customStyle="1" w:styleId="FontStyle54">
    <w:name w:val="Font Style54"/>
    <w:rsid w:val="00A35D3F"/>
    <w:rPr>
      <w:rFonts w:ascii="Times New Roman" w:hAnsi="Times New Roman" w:cs="Times New Roman"/>
      <w:sz w:val="24"/>
      <w:szCs w:val="24"/>
    </w:rPr>
  </w:style>
  <w:style w:type="character" w:customStyle="1" w:styleId="HTML10">
    <w:name w:val="Стандартный HTML Знак1"/>
    <w:semiHidden/>
    <w:rsid w:val="00A35D3F"/>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A35D3F"/>
    <w:rPr>
      <w:sz w:val="24"/>
      <w:szCs w:val="24"/>
    </w:rPr>
  </w:style>
  <w:style w:type="character" w:customStyle="1" w:styleId="1ffb">
    <w:name w:val="Текст примечания Знак1"/>
    <w:semiHidden/>
    <w:rsid w:val="00A35D3F"/>
  </w:style>
  <w:style w:type="character" w:customStyle="1" w:styleId="1ffc">
    <w:name w:val="Нижний колонтитул Знак1"/>
    <w:semiHidden/>
    <w:rsid w:val="00A35D3F"/>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A35D3F"/>
    <w:rPr>
      <w:sz w:val="16"/>
      <w:szCs w:val="16"/>
    </w:rPr>
  </w:style>
  <w:style w:type="character" w:customStyle="1" w:styleId="313">
    <w:name w:val="Основной текст с отступом 3 Знак1"/>
    <w:semiHidden/>
    <w:rsid w:val="00A35D3F"/>
    <w:rPr>
      <w:sz w:val="16"/>
      <w:szCs w:val="16"/>
    </w:rPr>
  </w:style>
  <w:style w:type="character" w:customStyle="1" w:styleId="214">
    <w:name w:val="Основной текст с отступом 2 Знак1"/>
    <w:semiHidden/>
    <w:rsid w:val="00A35D3F"/>
    <w:rPr>
      <w:sz w:val="24"/>
      <w:szCs w:val="24"/>
    </w:rPr>
  </w:style>
  <w:style w:type="character" w:customStyle="1" w:styleId="215">
    <w:name w:val="Основной текст 2 Знак1"/>
    <w:semiHidden/>
    <w:rsid w:val="00A35D3F"/>
    <w:rPr>
      <w:sz w:val="24"/>
      <w:szCs w:val="24"/>
    </w:rPr>
  </w:style>
  <w:style w:type="character" w:customStyle="1" w:styleId="1ffd">
    <w:name w:val="Схема документа Знак1"/>
    <w:semiHidden/>
    <w:rsid w:val="00A35D3F"/>
    <w:rPr>
      <w:rFonts w:ascii="Tahoma" w:hAnsi="Tahoma" w:cs="Tahoma"/>
      <w:sz w:val="16"/>
      <w:szCs w:val="16"/>
    </w:rPr>
  </w:style>
  <w:style w:type="character" w:customStyle="1" w:styleId="1ffe">
    <w:name w:val="Текст выноски Знак1"/>
    <w:semiHidden/>
    <w:rsid w:val="00A35D3F"/>
    <w:rPr>
      <w:rFonts w:ascii="Tahoma" w:hAnsi="Tahoma" w:cs="Tahoma"/>
      <w:sz w:val="16"/>
      <w:szCs w:val="16"/>
    </w:rPr>
  </w:style>
  <w:style w:type="character" w:customStyle="1" w:styleId="1fff">
    <w:name w:val="Название Знак1"/>
    <w:rsid w:val="00A35D3F"/>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A35D3F"/>
    <w:rPr>
      <w:b/>
      <w:bCs/>
    </w:rPr>
  </w:style>
  <w:style w:type="character" w:customStyle="1" w:styleId="serp-urlitem">
    <w:name w:val="serp-url__item"/>
    <w:rsid w:val="00A35D3F"/>
  </w:style>
  <w:style w:type="character" w:customStyle="1" w:styleId="1fff1">
    <w:name w:val="Гиперссылка1"/>
    <w:rsid w:val="00A35D3F"/>
    <w:rPr>
      <w:strike w:val="0"/>
      <w:dstrike w:val="0"/>
      <w:color w:val="006890"/>
      <w:u w:val="none"/>
    </w:rPr>
  </w:style>
  <w:style w:type="character" w:customStyle="1" w:styleId="221">
    <w:name w:val="Заголовок 2 Знак2"/>
    <w:rsid w:val="00A35D3F"/>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A35D3F"/>
    <w:rPr>
      <w:sz w:val="24"/>
      <w:szCs w:val="24"/>
    </w:rPr>
  </w:style>
  <w:style w:type="paragraph" w:customStyle="1" w:styleId="paragraf2">
    <w:name w:val="paragraf2"/>
    <w:basedOn w:val="a3"/>
    <w:rsid w:val="00A35D3F"/>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A35D3F"/>
    <w:pPr>
      <w:tabs>
        <w:tab w:val="center" w:pos="4680"/>
        <w:tab w:val="right" w:pos="9360"/>
      </w:tabs>
      <w:ind w:right="850"/>
    </w:pPr>
    <w:rPr>
      <w:lang w:eastAsia="en-US"/>
    </w:rPr>
  </w:style>
  <w:style w:type="paragraph" w:customStyle="1" w:styleId="Mycell">
    <w:name w:val="My cell"/>
    <w:basedOn w:val="a3"/>
    <w:rsid w:val="00A35D3F"/>
    <w:pPr>
      <w:widowControl w:val="0"/>
      <w:jc w:val="both"/>
    </w:pPr>
    <w:rPr>
      <w:rFonts w:ascii="Antiqua" w:hAnsi="Antiqua"/>
      <w:szCs w:val="20"/>
      <w:lang w:val="en-GB"/>
    </w:rPr>
  </w:style>
  <w:style w:type="character" w:customStyle="1" w:styleId="FontStyle55">
    <w:name w:val="Font Style55"/>
    <w:rsid w:val="00A35D3F"/>
    <w:rPr>
      <w:rFonts w:ascii="Times New Roman" w:hAnsi="Times New Roman" w:cs="Times New Roman"/>
      <w:sz w:val="28"/>
      <w:szCs w:val="28"/>
    </w:rPr>
  </w:style>
  <w:style w:type="paragraph" w:customStyle="1" w:styleId="Style49">
    <w:name w:val="Style49"/>
    <w:basedOn w:val="a3"/>
    <w:rsid w:val="00A35D3F"/>
    <w:pPr>
      <w:widowControl w:val="0"/>
      <w:autoSpaceDE w:val="0"/>
      <w:autoSpaceDN w:val="0"/>
      <w:adjustRightInd w:val="0"/>
      <w:spacing w:line="480" w:lineRule="exact"/>
      <w:ind w:firstLine="240"/>
      <w:jc w:val="both"/>
    </w:pPr>
  </w:style>
  <w:style w:type="character" w:customStyle="1" w:styleId="gogofoundword">
    <w:name w:val="gogofoundword"/>
    <w:rsid w:val="00A35D3F"/>
  </w:style>
  <w:style w:type="paragraph" w:customStyle="1" w:styleId="20">
    <w:name w:val="Обычный 2"/>
    <w:basedOn w:val="a3"/>
    <w:rsid w:val="00A35D3F"/>
    <w:pPr>
      <w:numPr>
        <w:ilvl w:val="1"/>
        <w:numId w:val="9"/>
      </w:numPr>
      <w:tabs>
        <w:tab w:val="left" w:pos="1211"/>
      </w:tabs>
      <w:jc w:val="both"/>
    </w:pPr>
    <w:rPr>
      <w:sz w:val="20"/>
      <w:szCs w:val="20"/>
    </w:rPr>
  </w:style>
  <w:style w:type="paragraph" w:customStyle="1" w:styleId="2f5">
    <w:name w:val="Стиль Заголовок 2 + полужирный"/>
    <w:basedOn w:val="21"/>
    <w:rsid w:val="00A35D3F"/>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A35D3F"/>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A35D3F"/>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A35D3F"/>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A35D3F"/>
    <w:pPr>
      <w:keepNext/>
      <w:pageBreakBefore/>
      <w:autoSpaceDE w:val="0"/>
      <w:autoSpaceDN w:val="0"/>
      <w:adjustRightInd w:val="0"/>
      <w:spacing w:line="312" w:lineRule="auto"/>
    </w:pPr>
    <w:rPr>
      <w:bCs/>
      <w:szCs w:val="20"/>
    </w:rPr>
  </w:style>
  <w:style w:type="paragraph" w:customStyle="1" w:styleId="314">
    <w:name w:val="Заголовок 3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A35D3F"/>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A35D3F"/>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A35D3F"/>
    <w:rPr>
      <w:color w:val="auto"/>
    </w:rPr>
  </w:style>
  <w:style w:type="paragraph" w:customStyle="1" w:styleId="Caaieiaie2">
    <w:name w:val="Caaieiaie 2"/>
    <w:basedOn w:val="Default"/>
    <w:next w:val="Default"/>
    <w:rsid w:val="00A35D3F"/>
    <w:rPr>
      <w:color w:val="auto"/>
    </w:rPr>
  </w:style>
  <w:style w:type="paragraph" w:customStyle="1" w:styleId="afffffb">
    <w:name w:val="Нормальный"/>
    <w:rsid w:val="00A35D3F"/>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A35D3F"/>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A35D3F"/>
    <w:rPr>
      <w:rFonts w:ascii="Times New Roman" w:hAnsi="Times New Roman" w:cs="Times New Roman"/>
      <w:i/>
      <w:iCs/>
      <w:sz w:val="20"/>
      <w:szCs w:val="20"/>
    </w:rPr>
  </w:style>
  <w:style w:type="character" w:customStyle="1" w:styleId="Heading4Char">
    <w:name w:val="Heading 4 Char"/>
    <w:semiHidden/>
    <w:locked/>
    <w:rsid w:val="00A35D3F"/>
    <w:rPr>
      <w:b/>
      <w:bCs/>
      <w:sz w:val="28"/>
      <w:szCs w:val="28"/>
      <w:lang w:val="ru-RU" w:eastAsia="ru-RU" w:bidi="ar-SA"/>
    </w:rPr>
  </w:style>
  <w:style w:type="paragraph" w:customStyle="1" w:styleId="e">
    <w:name w:val="Основн*e"/>
    <w:basedOn w:val="a3"/>
    <w:rsid w:val="00A35D3F"/>
    <w:pPr>
      <w:widowControl w:val="0"/>
      <w:autoSpaceDE w:val="0"/>
      <w:autoSpaceDN w:val="0"/>
      <w:adjustRightInd w:val="0"/>
      <w:spacing w:line="360" w:lineRule="auto"/>
      <w:ind w:firstLine="709"/>
      <w:jc w:val="both"/>
    </w:pPr>
    <w:rPr>
      <w:sz w:val="28"/>
      <w:szCs w:val="28"/>
    </w:rPr>
  </w:style>
  <w:style w:type="character" w:customStyle="1" w:styleId="font2">
    <w:name w:val="font2"/>
    <w:rsid w:val="00A35D3F"/>
  </w:style>
  <w:style w:type="character" w:customStyle="1" w:styleId="FontStyle40">
    <w:name w:val="Font Style40"/>
    <w:rsid w:val="00A35D3F"/>
    <w:rPr>
      <w:rFonts w:ascii="Times New Roman" w:hAnsi="Times New Roman" w:cs="Times New Roman"/>
      <w:sz w:val="26"/>
      <w:szCs w:val="26"/>
    </w:rPr>
  </w:style>
  <w:style w:type="paragraph" w:customStyle="1" w:styleId="Style23">
    <w:name w:val="Style23"/>
    <w:basedOn w:val="a3"/>
    <w:rsid w:val="00A35D3F"/>
    <w:pPr>
      <w:widowControl w:val="0"/>
      <w:autoSpaceDE w:val="0"/>
      <w:autoSpaceDN w:val="0"/>
      <w:adjustRightInd w:val="0"/>
      <w:spacing w:line="482" w:lineRule="exact"/>
      <w:ind w:firstLine="720"/>
      <w:jc w:val="both"/>
    </w:pPr>
  </w:style>
  <w:style w:type="character" w:customStyle="1" w:styleId="FontStyle43">
    <w:name w:val="Font Style43"/>
    <w:rsid w:val="00A35D3F"/>
    <w:rPr>
      <w:rFonts w:ascii="Times New Roman" w:hAnsi="Times New Roman" w:cs="Times New Roman"/>
      <w:b/>
      <w:bCs/>
      <w:sz w:val="26"/>
      <w:szCs w:val="26"/>
    </w:rPr>
  </w:style>
  <w:style w:type="character" w:customStyle="1" w:styleId="FontStyle59">
    <w:name w:val="Font Style59"/>
    <w:rsid w:val="00A35D3F"/>
    <w:rPr>
      <w:rFonts w:ascii="Times New Roman" w:hAnsi="Times New Roman" w:cs="Times New Roman"/>
      <w:sz w:val="28"/>
      <w:szCs w:val="28"/>
    </w:rPr>
  </w:style>
  <w:style w:type="paragraph" w:customStyle="1" w:styleId="Style28">
    <w:name w:val="Style28"/>
    <w:basedOn w:val="a3"/>
    <w:rsid w:val="00A35D3F"/>
    <w:pPr>
      <w:widowControl w:val="0"/>
      <w:autoSpaceDE w:val="0"/>
      <w:autoSpaceDN w:val="0"/>
      <w:adjustRightInd w:val="0"/>
      <w:spacing w:line="494" w:lineRule="exact"/>
      <w:ind w:firstLine="902"/>
    </w:pPr>
  </w:style>
  <w:style w:type="character" w:customStyle="1" w:styleId="blk">
    <w:name w:val="blk"/>
    <w:rsid w:val="00A35D3F"/>
  </w:style>
  <w:style w:type="character" w:customStyle="1" w:styleId="FontStyle47">
    <w:name w:val="Font Style47"/>
    <w:rsid w:val="00A35D3F"/>
    <w:rPr>
      <w:rFonts w:ascii="Times New Roman" w:hAnsi="Times New Roman" w:cs="Times New Roman"/>
      <w:b/>
      <w:bCs/>
      <w:sz w:val="22"/>
      <w:szCs w:val="22"/>
    </w:rPr>
  </w:style>
  <w:style w:type="character" w:customStyle="1" w:styleId="FontStyle44">
    <w:name w:val="Font Style44"/>
    <w:rsid w:val="00A35D3F"/>
    <w:rPr>
      <w:rFonts w:ascii="Times New Roman" w:hAnsi="Times New Roman" w:cs="Times New Roman"/>
      <w:b/>
      <w:bCs/>
      <w:sz w:val="26"/>
      <w:szCs w:val="26"/>
    </w:rPr>
  </w:style>
  <w:style w:type="character" w:customStyle="1" w:styleId="FontStyle34">
    <w:name w:val="Font Style34"/>
    <w:rsid w:val="00A35D3F"/>
    <w:rPr>
      <w:rFonts w:ascii="Times New Roman" w:hAnsi="Times New Roman" w:cs="Times New Roman"/>
      <w:sz w:val="26"/>
      <w:szCs w:val="26"/>
    </w:rPr>
  </w:style>
  <w:style w:type="paragraph" w:styleId="afffffd">
    <w:name w:val="Intense Quote"/>
    <w:basedOn w:val="a3"/>
    <w:next w:val="a3"/>
    <w:link w:val="afffffe"/>
    <w:qFormat/>
    <w:rsid w:val="00A35D3F"/>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A35D3F"/>
    <w:rPr>
      <w:rFonts w:ascii="Times New Roman" w:eastAsia="Times New Roman" w:hAnsi="Times New Roman" w:cs="Times New Roman"/>
      <w:b/>
      <w:bCs/>
      <w:i/>
      <w:iCs/>
      <w:color w:val="4F81BD"/>
      <w:sz w:val="24"/>
      <w:szCs w:val="24"/>
    </w:rPr>
  </w:style>
  <w:style w:type="character" w:customStyle="1" w:styleId="FontStyle45">
    <w:name w:val="Font Style45"/>
    <w:rsid w:val="00A35D3F"/>
    <w:rPr>
      <w:rFonts w:ascii="Times New Roman" w:hAnsi="Times New Roman" w:cs="Times New Roman"/>
      <w:i/>
      <w:iCs/>
      <w:sz w:val="26"/>
      <w:szCs w:val="26"/>
    </w:rPr>
  </w:style>
  <w:style w:type="paragraph" w:customStyle="1" w:styleId="Style36">
    <w:name w:val="Style36"/>
    <w:basedOn w:val="a3"/>
    <w:rsid w:val="00A35D3F"/>
    <w:pPr>
      <w:widowControl w:val="0"/>
      <w:autoSpaceDE w:val="0"/>
      <w:autoSpaceDN w:val="0"/>
      <w:adjustRightInd w:val="0"/>
    </w:pPr>
  </w:style>
  <w:style w:type="paragraph" w:customStyle="1" w:styleId="47">
    <w:name w:val="Квадрат4"/>
    <w:basedOn w:val="a3"/>
    <w:rsid w:val="00A35D3F"/>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A35D3F"/>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A35D3F"/>
    <w:rPr>
      <w:rFonts w:ascii="Century Schoolbook" w:hAnsi="Century Schoolbook"/>
      <w:sz w:val="21"/>
      <w:szCs w:val="21"/>
      <w:shd w:val="clear" w:color="auto" w:fill="FFFFFF"/>
    </w:rPr>
  </w:style>
  <w:style w:type="paragraph" w:customStyle="1" w:styleId="225">
    <w:name w:val="Основной текст (22)"/>
    <w:basedOn w:val="a3"/>
    <w:link w:val="223"/>
    <w:rsid w:val="00A35D3F"/>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A35D3F"/>
    <w:rPr>
      <w:rFonts w:ascii="Arial" w:hAnsi="Arial" w:cs="Arial"/>
      <w:b/>
      <w:bCs/>
      <w:i/>
      <w:iCs/>
      <w:sz w:val="21"/>
      <w:szCs w:val="21"/>
      <w:shd w:val="clear" w:color="auto" w:fill="FFFFFF"/>
    </w:rPr>
  </w:style>
  <w:style w:type="paragraph" w:customStyle="1" w:styleId="341">
    <w:name w:val="Основной текст34"/>
    <w:basedOn w:val="a3"/>
    <w:rsid w:val="00A35D3F"/>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A35D3F"/>
    <w:rPr>
      <w:rFonts w:ascii="Century Schoolbook" w:hAnsi="Century Schoolbook"/>
      <w:sz w:val="18"/>
      <w:szCs w:val="18"/>
      <w:shd w:val="clear" w:color="auto" w:fill="FFFFFF"/>
    </w:rPr>
  </w:style>
  <w:style w:type="paragraph" w:customStyle="1" w:styleId="132">
    <w:name w:val="Основной текст (13)"/>
    <w:basedOn w:val="a3"/>
    <w:link w:val="130"/>
    <w:rsid w:val="00A35D3F"/>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A35D3F"/>
    <w:rPr>
      <w:rFonts w:ascii="Century Schoolbook" w:hAnsi="Century Schoolbook"/>
      <w:sz w:val="18"/>
      <w:szCs w:val="18"/>
      <w:shd w:val="clear" w:color="auto" w:fill="FFFFFF"/>
    </w:rPr>
  </w:style>
  <w:style w:type="paragraph" w:customStyle="1" w:styleId="93">
    <w:name w:val="Основной текст (9)"/>
    <w:basedOn w:val="a3"/>
    <w:link w:val="92"/>
    <w:rsid w:val="00A35D3F"/>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A35D3F"/>
    <w:rPr>
      <w:rFonts w:ascii="Century Schoolbook" w:hAnsi="Century Schoolbook"/>
      <w:sz w:val="18"/>
      <w:szCs w:val="18"/>
      <w:shd w:val="clear" w:color="auto" w:fill="FFFFFF"/>
    </w:rPr>
  </w:style>
  <w:style w:type="paragraph" w:customStyle="1" w:styleId="3f">
    <w:name w:val="Основной текст (3)"/>
    <w:basedOn w:val="a3"/>
    <w:link w:val="3e"/>
    <w:rsid w:val="00A35D3F"/>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A35D3F"/>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A35D3F"/>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A35D3F"/>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A35D3F"/>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A35D3F"/>
    <w:rPr>
      <w:sz w:val="24"/>
      <w:lang w:eastAsia="ru-RU"/>
    </w:rPr>
  </w:style>
  <w:style w:type="paragraph" w:customStyle="1" w:styleId="affffff0">
    <w:name w:val="Êðàòêèé îáðàòíûé àäðåñ"/>
    <w:basedOn w:val="a3"/>
    <w:rsid w:val="00A35D3F"/>
    <w:rPr>
      <w:rFonts w:ascii="MS Sans Serif" w:hAnsi="MS Sans Serif"/>
      <w:sz w:val="20"/>
      <w:szCs w:val="20"/>
      <w:lang w:val="en-US"/>
    </w:rPr>
  </w:style>
  <w:style w:type="character" w:customStyle="1" w:styleId="530">
    <w:name w:val="Знак Знак53"/>
    <w:locked/>
    <w:rsid w:val="00A35D3F"/>
    <w:rPr>
      <w:b/>
      <w:caps/>
      <w:sz w:val="24"/>
      <w:szCs w:val="24"/>
      <w:lang w:val="ru-RU" w:eastAsia="ru-RU" w:bidi="ar-SA"/>
    </w:rPr>
  </w:style>
  <w:style w:type="character" w:customStyle="1" w:styleId="ft250">
    <w:name w:val="ft250"/>
    <w:rsid w:val="00A35D3F"/>
  </w:style>
  <w:style w:type="paragraph" w:customStyle="1" w:styleId="s16">
    <w:name w:val="s_16"/>
    <w:basedOn w:val="a3"/>
    <w:rsid w:val="00A35D3F"/>
    <w:pPr>
      <w:spacing w:before="100" w:beforeAutospacing="1" w:after="100" w:afterAutospacing="1"/>
    </w:pPr>
  </w:style>
  <w:style w:type="character" w:customStyle="1" w:styleId="410">
    <w:name w:val="Знак Знак41"/>
    <w:locked/>
    <w:rsid w:val="00A35D3F"/>
    <w:rPr>
      <w:sz w:val="16"/>
      <w:szCs w:val="16"/>
      <w:lang w:val="ru-RU" w:eastAsia="ru-RU" w:bidi="ar-SA"/>
    </w:rPr>
  </w:style>
  <w:style w:type="paragraph" w:customStyle="1" w:styleId="Iniiaiieoaenonionooiii3">
    <w:name w:val="Iniiaiie oaeno n ionooiii 3"/>
    <w:basedOn w:val="a3"/>
    <w:rsid w:val="00A35D3F"/>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A35D3F"/>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A35D3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A35D3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A35D3F"/>
    <w:rPr>
      <w:rFonts w:ascii="Arial" w:eastAsia="Times New Roman" w:hAnsi="Arial" w:cs="Arial"/>
      <w:b/>
      <w:bCs/>
      <w:kern w:val="32"/>
      <w:sz w:val="32"/>
      <w:szCs w:val="32"/>
      <w:lang w:eastAsia="ru-RU"/>
    </w:rPr>
  </w:style>
  <w:style w:type="paragraph" w:customStyle="1" w:styleId="article">
    <w:name w:val="article"/>
    <w:basedOn w:val="a3"/>
    <w:rsid w:val="00A35D3F"/>
    <w:pPr>
      <w:spacing w:before="100" w:beforeAutospacing="1" w:after="100" w:afterAutospacing="1"/>
    </w:pPr>
  </w:style>
  <w:style w:type="character" w:customStyle="1" w:styleId="HTML11">
    <w:name w:val="Адрес HTML Знак1"/>
    <w:rsid w:val="00A35D3F"/>
    <w:rPr>
      <w:rFonts w:ascii="Times New Roman" w:eastAsia="Times New Roman" w:hAnsi="Times New Roman"/>
      <w:i/>
      <w:iCs/>
      <w:sz w:val="24"/>
      <w:szCs w:val="24"/>
    </w:rPr>
  </w:style>
  <w:style w:type="paragraph" w:customStyle="1" w:styleId="affffff1">
    <w:name w:val="ненормальный"/>
    <w:basedOn w:val="a3"/>
    <w:rsid w:val="00A35D3F"/>
    <w:pPr>
      <w:spacing w:line="360" w:lineRule="auto"/>
      <w:ind w:firstLine="709"/>
      <w:jc w:val="both"/>
    </w:pPr>
    <w:rPr>
      <w:sz w:val="28"/>
      <w:szCs w:val="20"/>
    </w:rPr>
  </w:style>
  <w:style w:type="character" w:customStyle="1" w:styleId="FontStyle564">
    <w:name w:val="Font Style564"/>
    <w:rsid w:val="00A35D3F"/>
    <w:rPr>
      <w:rFonts w:ascii="Times New Roman" w:hAnsi="Times New Roman" w:cs="Times New Roman"/>
      <w:sz w:val="20"/>
      <w:szCs w:val="20"/>
    </w:rPr>
  </w:style>
  <w:style w:type="character" w:customStyle="1" w:styleId="FontStyle115">
    <w:name w:val="Font Style115"/>
    <w:rsid w:val="00A35D3F"/>
    <w:rPr>
      <w:rFonts w:ascii="Times New Roman" w:hAnsi="Times New Roman" w:cs="Times New Roman"/>
      <w:sz w:val="28"/>
      <w:szCs w:val="28"/>
    </w:rPr>
  </w:style>
  <w:style w:type="character" w:customStyle="1" w:styleId="FontStyle117">
    <w:name w:val="Font Style117"/>
    <w:rsid w:val="00A35D3F"/>
    <w:rPr>
      <w:rFonts w:ascii="Times New Roman" w:hAnsi="Times New Roman" w:cs="Times New Roman"/>
      <w:i/>
      <w:iCs/>
      <w:sz w:val="28"/>
      <w:szCs w:val="28"/>
    </w:rPr>
  </w:style>
  <w:style w:type="character" w:customStyle="1" w:styleId="ft318">
    <w:name w:val="ft318"/>
    <w:rsid w:val="00A35D3F"/>
  </w:style>
  <w:style w:type="character" w:customStyle="1" w:styleId="fieldname">
    <w:name w:val="fieldname"/>
    <w:rsid w:val="00A35D3F"/>
  </w:style>
  <w:style w:type="character" w:customStyle="1" w:styleId="FontStyle448">
    <w:name w:val="Font Style448"/>
    <w:rsid w:val="00A35D3F"/>
    <w:rPr>
      <w:rFonts w:ascii="Times New Roman" w:hAnsi="Times New Roman" w:cs="Times New Roman"/>
      <w:sz w:val="20"/>
      <w:szCs w:val="20"/>
    </w:rPr>
  </w:style>
  <w:style w:type="paragraph" w:customStyle="1" w:styleId="caaieiaie3">
    <w:name w:val="caaieiaie 3"/>
    <w:rsid w:val="00A35D3F"/>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A35D3F"/>
    <w:rPr>
      <w:rFonts w:ascii="Garamond" w:hAnsi="Garamond" w:cs="Garamond"/>
      <w:sz w:val="24"/>
      <w:szCs w:val="24"/>
    </w:rPr>
  </w:style>
  <w:style w:type="character" w:customStyle="1" w:styleId="FooterChar">
    <w:name w:val="Footer Char"/>
    <w:locked/>
    <w:rsid w:val="00A35D3F"/>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A35D3F"/>
    <w:rPr>
      <w:lang w:eastAsia="en-US"/>
    </w:rPr>
  </w:style>
  <w:style w:type="character" w:customStyle="1" w:styleId="316">
    <w:name w:val="Знак3 Знак Знак1"/>
    <w:aliases w:val=" Знак3 Знак Знак Знак1"/>
    <w:semiHidden/>
    <w:locked/>
    <w:rsid w:val="00A35D3F"/>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A35D3F"/>
    <w:rPr>
      <w:rFonts w:ascii="Arial" w:hAnsi="Arial"/>
      <w:b/>
      <w:sz w:val="36"/>
      <w:lang w:val="ru-RU" w:eastAsia="en-US"/>
    </w:rPr>
  </w:style>
  <w:style w:type="character" w:customStyle="1" w:styleId="2f6">
    <w:name w:val="Знак Знак2"/>
    <w:rsid w:val="00A35D3F"/>
    <w:rPr>
      <w:rFonts w:ascii="Arial" w:hAnsi="Arial"/>
      <w:b/>
      <w:sz w:val="36"/>
      <w:lang w:val="ru-RU" w:eastAsia="en-US"/>
    </w:rPr>
  </w:style>
  <w:style w:type="paragraph" w:customStyle="1" w:styleId="1fff5">
    <w:name w:val="Знак Знак Знак Знак Знак Знак1"/>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A35D3F"/>
    <w:rPr>
      <w:b/>
      <w:caps/>
      <w:sz w:val="24"/>
      <w:lang w:val="ru-RU" w:eastAsia="ru-RU"/>
    </w:rPr>
  </w:style>
  <w:style w:type="character" w:customStyle="1" w:styleId="143">
    <w:name w:val="Знак Знак14"/>
    <w:locked/>
    <w:rsid w:val="00A35D3F"/>
    <w:rPr>
      <w:b/>
      <w:sz w:val="27"/>
      <w:lang w:val="ru-RU" w:eastAsia="ru-RU"/>
    </w:rPr>
  </w:style>
  <w:style w:type="character" w:customStyle="1" w:styleId="72">
    <w:name w:val="Знак Знак7"/>
    <w:rsid w:val="00A35D3F"/>
    <w:rPr>
      <w:sz w:val="16"/>
      <w:lang w:val="ru-RU" w:eastAsia="ru-RU"/>
    </w:rPr>
  </w:style>
  <w:style w:type="character" w:customStyle="1" w:styleId="151">
    <w:name w:val="Знак Знак15"/>
    <w:rsid w:val="00A35D3F"/>
    <w:rPr>
      <w:rFonts w:ascii="Arial" w:hAnsi="Arial"/>
      <w:b/>
      <w:i/>
      <w:sz w:val="28"/>
      <w:lang w:val="ru-RU" w:eastAsia="en-US"/>
    </w:rPr>
  </w:style>
  <w:style w:type="character" w:customStyle="1" w:styleId="101">
    <w:name w:val="Знак Знак10"/>
    <w:rsid w:val="00A35D3F"/>
    <w:rPr>
      <w:rFonts w:ascii="Calibri" w:hAnsi="Calibri"/>
      <w:i/>
      <w:sz w:val="24"/>
      <w:lang w:val="ru-RU" w:eastAsia="en-US"/>
    </w:rPr>
  </w:style>
  <w:style w:type="character" w:customStyle="1" w:styleId="611">
    <w:name w:val="Знак Знак61"/>
    <w:locked/>
    <w:rsid w:val="00A35D3F"/>
    <w:rPr>
      <w:sz w:val="24"/>
    </w:rPr>
  </w:style>
  <w:style w:type="character" w:customStyle="1" w:styleId="affffff2">
    <w:name w:val="Основной текст + Курсив"/>
    <w:aliases w:val="Интервал 1 pt144"/>
    <w:rsid w:val="00A35D3F"/>
    <w:rPr>
      <w:i/>
      <w:spacing w:val="20"/>
      <w:sz w:val="22"/>
    </w:rPr>
  </w:style>
  <w:style w:type="character" w:customStyle="1" w:styleId="460">
    <w:name w:val="Знак Знак46"/>
    <w:locked/>
    <w:rsid w:val="00A35D3F"/>
    <w:rPr>
      <w:rFonts w:ascii="Arial" w:hAnsi="Arial" w:cs="Arial"/>
      <w:b/>
      <w:bCs/>
      <w:i/>
      <w:iCs/>
      <w:sz w:val="28"/>
      <w:szCs w:val="28"/>
      <w:lang w:val="ru-RU" w:eastAsia="en-US" w:bidi="ar-SA"/>
    </w:rPr>
  </w:style>
  <w:style w:type="character" w:customStyle="1" w:styleId="56">
    <w:name w:val="Знак5 Знак Знак"/>
    <w:locked/>
    <w:rsid w:val="00A35D3F"/>
    <w:rPr>
      <w:sz w:val="16"/>
      <w:szCs w:val="16"/>
      <w:lang w:val="ru-RU" w:eastAsia="ru-RU" w:bidi="ar-SA"/>
    </w:rPr>
  </w:style>
  <w:style w:type="paragraph" w:customStyle="1" w:styleId="affffff3">
    <w:name w:val="заг_пар"/>
    <w:basedOn w:val="32"/>
    <w:next w:val="1a"/>
    <w:rsid w:val="00A35D3F"/>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A35D3F"/>
    <w:pPr>
      <w:widowControl w:val="0"/>
    </w:pPr>
    <w:rPr>
      <w:rFonts w:ascii="Calibri" w:hAnsi="Calibri"/>
      <w:sz w:val="22"/>
      <w:szCs w:val="22"/>
      <w:lang w:val="en-US" w:eastAsia="en-US"/>
    </w:rPr>
  </w:style>
  <w:style w:type="paragraph" w:customStyle="1" w:styleId="affffff4">
    <w:name w:val="параг_огл"/>
    <w:basedOn w:val="a3"/>
    <w:next w:val="aff0"/>
    <w:rsid w:val="00A35D3F"/>
    <w:rPr>
      <w:sz w:val="20"/>
      <w:szCs w:val="20"/>
      <w:lang w:eastAsia="en-US"/>
    </w:rPr>
  </w:style>
  <w:style w:type="paragraph" w:customStyle="1" w:styleId="411">
    <w:name w:val="Заголовок 41"/>
    <w:basedOn w:val="1a"/>
    <w:next w:val="1a"/>
    <w:rsid w:val="00A35D3F"/>
    <w:pPr>
      <w:keepNext/>
      <w:widowControl/>
      <w:ind w:firstLine="0"/>
      <w:jc w:val="left"/>
    </w:pPr>
    <w:rPr>
      <w:rFonts w:ascii="Times New Roman" w:hAnsi="Times New Roman"/>
      <w:snapToGrid/>
      <w:sz w:val="24"/>
    </w:rPr>
  </w:style>
  <w:style w:type="paragraph" w:customStyle="1" w:styleId="Style17">
    <w:name w:val="Style17"/>
    <w:basedOn w:val="a3"/>
    <w:rsid w:val="00A35D3F"/>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A35D3F"/>
    <w:pPr>
      <w:keepNext/>
      <w:widowControl w:val="0"/>
      <w:jc w:val="center"/>
    </w:pPr>
    <w:rPr>
      <w:rFonts w:eastAsia="Calibri"/>
      <w:b/>
      <w:sz w:val="26"/>
      <w:szCs w:val="20"/>
    </w:rPr>
  </w:style>
  <w:style w:type="paragraph" w:customStyle="1" w:styleId="2f7">
    <w:name w:val="Обычный2"/>
    <w:basedOn w:val="a3"/>
    <w:rsid w:val="00A35D3F"/>
    <w:pPr>
      <w:spacing w:before="100" w:beforeAutospacing="1" w:after="100" w:afterAutospacing="1"/>
    </w:pPr>
    <w:rPr>
      <w:rFonts w:eastAsia="Calibri"/>
    </w:rPr>
  </w:style>
  <w:style w:type="paragraph" w:customStyle="1" w:styleId="217">
    <w:name w:val="Основной текст 21"/>
    <w:basedOn w:val="a3"/>
    <w:rsid w:val="00A35D3F"/>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A35D3F"/>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A35D3F"/>
    <w:pPr>
      <w:widowControl/>
      <w:spacing w:before="0" w:after="0"/>
    </w:pPr>
    <w:rPr>
      <w:rFonts w:ascii="Courier New" w:eastAsia="Calibri" w:hAnsi="Courier New"/>
      <w:sz w:val="20"/>
    </w:rPr>
  </w:style>
  <w:style w:type="paragraph" w:customStyle="1" w:styleId="412">
    <w:name w:val="Заголовок 41"/>
    <w:basedOn w:val="1ff"/>
    <w:next w:val="1ff"/>
    <w:rsid w:val="00A35D3F"/>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A35D3F"/>
    <w:pPr>
      <w:spacing w:after="160" w:line="240" w:lineRule="exact"/>
    </w:pPr>
    <w:rPr>
      <w:rFonts w:ascii="Verdana" w:eastAsia="Calibri" w:hAnsi="Verdana"/>
      <w:lang w:val="en-US" w:eastAsia="en-US"/>
    </w:rPr>
  </w:style>
  <w:style w:type="paragraph" w:customStyle="1" w:styleId="affffff5">
    <w:name w:val="Мой стиль"/>
    <w:basedOn w:val="a3"/>
    <w:rsid w:val="00A35D3F"/>
    <w:pPr>
      <w:ind w:left="284" w:right="567"/>
      <w:jc w:val="center"/>
    </w:pPr>
    <w:rPr>
      <w:rFonts w:ascii="Calibri" w:hAnsi="Calibri" w:cs="Calibri"/>
      <w:b/>
      <w:bCs/>
      <w:sz w:val="28"/>
      <w:szCs w:val="28"/>
    </w:rPr>
  </w:style>
  <w:style w:type="paragraph" w:customStyle="1" w:styleId="base">
    <w:name w:val="base"/>
    <w:basedOn w:val="a3"/>
    <w:rsid w:val="00A35D3F"/>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A35D3F"/>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A35D3F"/>
    <w:rPr>
      <w:sz w:val="16"/>
      <w:szCs w:val="16"/>
      <w:lang w:bidi="ar-SA"/>
    </w:rPr>
  </w:style>
  <w:style w:type="character" w:customStyle="1" w:styleId="1fff8">
    <w:name w:val="Знак1 Знак Знак"/>
    <w:rsid w:val="00A35D3F"/>
    <w:rPr>
      <w:sz w:val="24"/>
      <w:szCs w:val="24"/>
      <w:lang w:val="ru-RU" w:eastAsia="ru-RU" w:bidi="ar-SA"/>
    </w:rPr>
  </w:style>
  <w:style w:type="character" w:customStyle="1" w:styleId="1fff9">
    <w:name w:val="Знак Знак Знак1"/>
    <w:locked/>
    <w:rsid w:val="00A35D3F"/>
    <w:rPr>
      <w:b/>
      <w:caps/>
      <w:sz w:val="24"/>
      <w:szCs w:val="24"/>
      <w:lang w:val="ru-RU" w:eastAsia="ru-RU" w:bidi="ar-SA"/>
    </w:rPr>
  </w:style>
  <w:style w:type="character" w:customStyle="1" w:styleId="sem">
    <w:name w:val="sem"/>
    <w:rsid w:val="00A35D3F"/>
  </w:style>
  <w:style w:type="paragraph" w:customStyle="1" w:styleId="1">
    <w:name w:val="1"/>
    <w:basedOn w:val="a3"/>
    <w:rsid w:val="00A35D3F"/>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A35D3F"/>
    <w:rPr>
      <w:rFonts w:ascii="Times New Roman" w:hAnsi="Times New Roman"/>
      <w:i w:val="0"/>
      <w:iCs w:val="0"/>
      <w:sz w:val="24"/>
      <w:lang w:eastAsia="ru-RU"/>
    </w:rPr>
  </w:style>
  <w:style w:type="paragraph" w:customStyle="1" w:styleId="main">
    <w:name w:val="main"/>
    <w:basedOn w:val="a3"/>
    <w:rsid w:val="00A35D3F"/>
    <w:pPr>
      <w:ind w:firstLine="400"/>
      <w:jc w:val="both"/>
      <w:textAlignment w:val="center"/>
    </w:pPr>
    <w:rPr>
      <w:sz w:val="27"/>
      <w:szCs w:val="27"/>
    </w:rPr>
  </w:style>
  <w:style w:type="character" w:customStyle="1" w:styleId="affffff6">
    <w:name w:val="кадр"/>
    <w:rsid w:val="00A35D3F"/>
  </w:style>
  <w:style w:type="character" w:customStyle="1" w:styleId="-">
    <w:name w:val="опред-е"/>
    <w:rsid w:val="00A35D3F"/>
  </w:style>
  <w:style w:type="paragraph" w:customStyle="1" w:styleId="218">
    <w:name w:val="Основной текст с отступом 21"/>
    <w:basedOn w:val="a3"/>
    <w:rsid w:val="00A35D3F"/>
    <w:pPr>
      <w:keepNext/>
      <w:ind w:right="-2" w:firstLine="709"/>
      <w:jc w:val="both"/>
    </w:pPr>
    <w:rPr>
      <w:sz w:val="28"/>
      <w:szCs w:val="20"/>
    </w:rPr>
  </w:style>
  <w:style w:type="character" w:customStyle="1" w:styleId="searchmatch">
    <w:name w:val="searchmatch"/>
    <w:rsid w:val="00A35D3F"/>
  </w:style>
  <w:style w:type="character" w:customStyle="1" w:styleId="FontStyle160">
    <w:name w:val="Font Style16"/>
    <w:rsid w:val="00A35D3F"/>
    <w:rPr>
      <w:rFonts w:ascii="Times New Roman" w:hAnsi="Times New Roman" w:cs="Times New Roman"/>
      <w:sz w:val="26"/>
      <w:szCs w:val="26"/>
    </w:rPr>
  </w:style>
  <w:style w:type="paragraph" w:customStyle="1" w:styleId="1KGK9">
    <w:name w:val="1KG=K9"/>
    <w:rsid w:val="00A35D3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A35D3F"/>
    <w:rPr>
      <w:rFonts w:ascii="Times New Roman" w:hAnsi="Times New Roman" w:cs="Times New Roman"/>
      <w:i/>
      <w:iCs/>
      <w:sz w:val="24"/>
      <w:szCs w:val="24"/>
    </w:rPr>
  </w:style>
  <w:style w:type="character" w:customStyle="1" w:styleId="1fffa">
    <w:name w:val="Основной шрифт абзаца1"/>
    <w:rsid w:val="00A35D3F"/>
  </w:style>
  <w:style w:type="character" w:customStyle="1" w:styleId="affffff7">
    <w:name w:val="Символ сноски"/>
    <w:rsid w:val="00A35D3F"/>
  </w:style>
  <w:style w:type="character" w:customStyle="1" w:styleId="mnemo">
    <w:name w:val="mnemo"/>
    <w:rsid w:val="00A35D3F"/>
  </w:style>
  <w:style w:type="character" w:customStyle="1" w:styleId="texhtml">
    <w:name w:val="texhtml"/>
    <w:rsid w:val="00A35D3F"/>
  </w:style>
  <w:style w:type="paragraph" w:customStyle="1" w:styleId="1fffb">
    <w:name w:val="Название1"/>
    <w:basedOn w:val="a3"/>
    <w:rsid w:val="00A35D3F"/>
    <w:pPr>
      <w:suppressLineNumbers/>
      <w:suppressAutoHyphens/>
      <w:spacing w:before="120" w:after="120"/>
    </w:pPr>
    <w:rPr>
      <w:rFonts w:cs="Mangal"/>
      <w:i/>
      <w:iCs/>
      <w:lang w:eastAsia="ar-SA"/>
    </w:rPr>
  </w:style>
  <w:style w:type="paragraph" w:customStyle="1" w:styleId="1fffc">
    <w:name w:val="Указатель1"/>
    <w:basedOn w:val="a3"/>
    <w:rsid w:val="00A35D3F"/>
    <w:pPr>
      <w:suppressLineNumbers/>
      <w:suppressAutoHyphens/>
    </w:pPr>
    <w:rPr>
      <w:rFonts w:cs="Mangal"/>
      <w:lang w:eastAsia="ar-SA"/>
    </w:rPr>
  </w:style>
  <w:style w:type="character" w:customStyle="1" w:styleId="butback">
    <w:name w:val="butback"/>
    <w:rsid w:val="00A35D3F"/>
  </w:style>
  <w:style w:type="paragraph" w:customStyle="1" w:styleId="Style26">
    <w:name w:val="Style26"/>
    <w:basedOn w:val="a3"/>
    <w:rsid w:val="00A35D3F"/>
    <w:pPr>
      <w:widowControl w:val="0"/>
      <w:autoSpaceDE w:val="0"/>
      <w:autoSpaceDN w:val="0"/>
      <w:adjustRightInd w:val="0"/>
      <w:spacing w:line="485" w:lineRule="exact"/>
      <w:ind w:firstLine="902"/>
      <w:jc w:val="both"/>
    </w:pPr>
  </w:style>
  <w:style w:type="paragraph" w:customStyle="1" w:styleId="Style7">
    <w:name w:val="Style7"/>
    <w:basedOn w:val="a3"/>
    <w:rsid w:val="00A35D3F"/>
    <w:pPr>
      <w:widowControl w:val="0"/>
      <w:autoSpaceDE w:val="0"/>
      <w:autoSpaceDN w:val="0"/>
      <w:adjustRightInd w:val="0"/>
    </w:pPr>
  </w:style>
  <w:style w:type="paragraph" w:customStyle="1" w:styleId="Style32">
    <w:name w:val="Style32"/>
    <w:basedOn w:val="a3"/>
    <w:rsid w:val="00A35D3F"/>
    <w:pPr>
      <w:widowControl w:val="0"/>
      <w:autoSpaceDE w:val="0"/>
      <w:autoSpaceDN w:val="0"/>
      <w:adjustRightInd w:val="0"/>
    </w:pPr>
  </w:style>
  <w:style w:type="paragraph" w:customStyle="1" w:styleId="Style34">
    <w:name w:val="Style34"/>
    <w:basedOn w:val="a3"/>
    <w:rsid w:val="00A35D3F"/>
    <w:pPr>
      <w:widowControl w:val="0"/>
      <w:autoSpaceDE w:val="0"/>
      <w:autoSpaceDN w:val="0"/>
      <w:adjustRightInd w:val="0"/>
      <w:spacing w:line="485" w:lineRule="exact"/>
      <w:ind w:firstLine="691"/>
    </w:pPr>
  </w:style>
  <w:style w:type="paragraph" w:customStyle="1" w:styleId="Style4">
    <w:name w:val="Style4"/>
    <w:basedOn w:val="a3"/>
    <w:rsid w:val="00A35D3F"/>
    <w:pPr>
      <w:widowControl w:val="0"/>
      <w:autoSpaceDE w:val="0"/>
      <w:autoSpaceDN w:val="0"/>
      <w:adjustRightInd w:val="0"/>
      <w:spacing w:line="499" w:lineRule="exact"/>
      <w:ind w:firstLine="667"/>
      <w:jc w:val="both"/>
    </w:pPr>
  </w:style>
  <w:style w:type="paragraph" w:customStyle="1" w:styleId="Style40">
    <w:name w:val="Style40"/>
    <w:basedOn w:val="a3"/>
    <w:rsid w:val="00A35D3F"/>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A35D3F"/>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A35D3F"/>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A35D3F"/>
    <w:pPr>
      <w:widowControl w:val="0"/>
      <w:autoSpaceDE w:val="0"/>
      <w:autoSpaceDN w:val="0"/>
      <w:adjustRightInd w:val="0"/>
      <w:spacing w:line="446" w:lineRule="exact"/>
    </w:pPr>
  </w:style>
  <w:style w:type="paragraph" w:customStyle="1" w:styleId="Style20">
    <w:name w:val="Style20"/>
    <w:basedOn w:val="a3"/>
    <w:rsid w:val="00A35D3F"/>
    <w:pPr>
      <w:widowControl w:val="0"/>
      <w:autoSpaceDE w:val="0"/>
      <w:autoSpaceDN w:val="0"/>
      <w:adjustRightInd w:val="0"/>
      <w:spacing w:line="485" w:lineRule="exact"/>
      <w:ind w:firstLine="854"/>
      <w:jc w:val="both"/>
    </w:pPr>
  </w:style>
  <w:style w:type="paragraph" w:customStyle="1" w:styleId="Style13">
    <w:name w:val="Style13"/>
    <w:basedOn w:val="a3"/>
    <w:rsid w:val="00A35D3F"/>
    <w:pPr>
      <w:widowControl w:val="0"/>
      <w:autoSpaceDE w:val="0"/>
      <w:autoSpaceDN w:val="0"/>
      <w:adjustRightInd w:val="0"/>
      <w:spacing w:line="486" w:lineRule="exact"/>
      <w:ind w:firstLine="710"/>
      <w:jc w:val="both"/>
    </w:pPr>
  </w:style>
  <w:style w:type="paragraph" w:customStyle="1" w:styleId="urllink">
    <w:name w:val="urllink"/>
    <w:basedOn w:val="a3"/>
    <w:rsid w:val="00A35D3F"/>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A35D3F"/>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A35D3F"/>
    <w:pPr>
      <w:tabs>
        <w:tab w:val="left" w:pos="454"/>
      </w:tabs>
      <w:ind w:left="454" w:hanging="454"/>
      <w:jc w:val="both"/>
    </w:pPr>
    <w:rPr>
      <w:b/>
    </w:rPr>
  </w:style>
  <w:style w:type="paragraph" w:customStyle="1" w:styleId="10pt">
    <w:name w:val="Стиль Основной текст с отступом + 10 pt по ширине"/>
    <w:basedOn w:val="aff9"/>
    <w:rsid w:val="00A35D3F"/>
    <w:pPr>
      <w:spacing w:after="0"/>
      <w:ind w:left="0" w:firstLine="454"/>
      <w:jc w:val="both"/>
    </w:pPr>
    <w:rPr>
      <w:sz w:val="20"/>
      <w:szCs w:val="20"/>
    </w:rPr>
  </w:style>
  <w:style w:type="paragraph" w:customStyle="1" w:styleId="ConsPlusDocList">
    <w:name w:val="ConsPlusDocList"/>
    <w:rsid w:val="00A35D3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A35D3F"/>
  </w:style>
  <w:style w:type="paragraph" w:customStyle="1" w:styleId="affffff8">
    <w:name w:val="Стиль"/>
    <w:link w:val="3f1"/>
    <w:rsid w:val="00A35D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A35D3F"/>
    <w:rPr>
      <w:rFonts w:ascii="Times New Roman" w:eastAsia="Times New Roman" w:hAnsi="Times New Roman" w:cs="Times New Roman"/>
      <w:sz w:val="24"/>
      <w:szCs w:val="24"/>
      <w:lang w:eastAsia="ru-RU"/>
    </w:rPr>
  </w:style>
  <w:style w:type="paragraph" w:customStyle="1" w:styleId="affffff9">
    <w:name w:val="Литература"/>
    <w:basedOn w:val="a3"/>
    <w:rsid w:val="00A35D3F"/>
    <w:pPr>
      <w:keepNext/>
      <w:jc w:val="center"/>
    </w:pPr>
    <w:rPr>
      <w:b/>
    </w:rPr>
  </w:style>
  <w:style w:type="paragraph" w:customStyle="1" w:styleId="affffffa">
    <w:name w:val="Знак Знак Знак Знак Знак Знак Знак"/>
    <w:basedOn w:val="a3"/>
    <w:rsid w:val="00A35D3F"/>
    <w:pPr>
      <w:spacing w:after="160" w:line="240" w:lineRule="exact"/>
    </w:pPr>
    <w:rPr>
      <w:rFonts w:ascii="Verdana" w:hAnsi="Verdana"/>
      <w:sz w:val="20"/>
      <w:szCs w:val="20"/>
      <w:lang w:val="en-US" w:eastAsia="en-US"/>
    </w:rPr>
  </w:style>
  <w:style w:type="character" w:customStyle="1" w:styleId="highlighthighlightactive">
    <w:name w:val="highlight highlight_active"/>
    <w:rsid w:val="00A35D3F"/>
  </w:style>
  <w:style w:type="paragraph" w:customStyle="1" w:styleId="osntext">
    <w:name w:val="osn_text"/>
    <w:basedOn w:val="a3"/>
    <w:rsid w:val="00A35D3F"/>
    <w:pPr>
      <w:widowControl w:val="0"/>
      <w:ind w:firstLine="567"/>
      <w:jc w:val="both"/>
    </w:pPr>
    <w:rPr>
      <w:sz w:val="20"/>
      <w:szCs w:val="20"/>
    </w:rPr>
  </w:style>
  <w:style w:type="paragraph" w:customStyle="1" w:styleId="copyrights">
    <w:name w:val="copyrights"/>
    <w:basedOn w:val="a3"/>
    <w:rsid w:val="00A35D3F"/>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A35D3F"/>
    <w:pPr>
      <w:widowControl w:val="0"/>
      <w:autoSpaceDE w:val="0"/>
      <w:autoSpaceDN w:val="0"/>
      <w:adjustRightInd w:val="0"/>
    </w:pPr>
  </w:style>
  <w:style w:type="paragraph" w:customStyle="1" w:styleId="Style30">
    <w:name w:val="Style30"/>
    <w:basedOn w:val="a3"/>
    <w:rsid w:val="00A35D3F"/>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A35D3F"/>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A35D3F"/>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A35D3F"/>
    <w:pPr>
      <w:numPr>
        <w:ilvl w:val="1"/>
      </w:numPr>
      <w:tabs>
        <w:tab w:val="left" w:pos="792"/>
      </w:tabs>
    </w:pPr>
    <w:rPr>
      <w:i w:val="0"/>
      <w:iCs w:val="0"/>
      <w:kern w:val="32"/>
      <w:sz w:val="24"/>
      <w:szCs w:val="32"/>
      <w:lang w:eastAsia="ru-RU"/>
    </w:rPr>
  </w:style>
  <w:style w:type="character" w:styleId="affffffb">
    <w:name w:val="Subtle Emphasis"/>
    <w:qFormat/>
    <w:rsid w:val="00A35D3F"/>
    <w:rPr>
      <w:i/>
      <w:iCs/>
      <w:color w:val="808080"/>
    </w:rPr>
  </w:style>
  <w:style w:type="character" w:styleId="affffffc">
    <w:name w:val="Placeholder Text"/>
    <w:semiHidden/>
    <w:rsid w:val="00A35D3F"/>
    <w:rPr>
      <w:color w:val="808080"/>
    </w:rPr>
  </w:style>
  <w:style w:type="character" w:customStyle="1" w:styleId="textcopy">
    <w:name w:val="textcopy"/>
    <w:rsid w:val="00A35D3F"/>
  </w:style>
  <w:style w:type="character" w:customStyle="1" w:styleId="affffffd">
    <w:name w:val="Выделенный"/>
    <w:rsid w:val="00A35D3F"/>
    <w:rPr>
      <w:b/>
      <w:lang w:val="ru-RU" w:eastAsia="ru-RU"/>
    </w:rPr>
  </w:style>
  <w:style w:type="character" w:customStyle="1" w:styleId="ft224">
    <w:name w:val="ft224"/>
    <w:rsid w:val="00A35D3F"/>
  </w:style>
  <w:style w:type="paragraph" w:customStyle="1" w:styleId="1ffff">
    <w:name w:val="стиль1"/>
    <w:basedOn w:val="a3"/>
    <w:rsid w:val="00A35D3F"/>
    <w:pPr>
      <w:spacing w:before="100" w:beforeAutospacing="1" w:after="100" w:afterAutospacing="1"/>
    </w:pPr>
  </w:style>
  <w:style w:type="character" w:customStyle="1" w:styleId="PlainTextChar">
    <w:name w:val="Plain Text Char"/>
    <w:aliases w:val="Heading 12 Char,Знак8 Char"/>
    <w:semiHidden/>
    <w:locked/>
    <w:rsid w:val="00A35D3F"/>
    <w:rPr>
      <w:rFonts w:ascii="Courier New" w:hAnsi="Courier New"/>
      <w:lang w:val="ru-RU" w:eastAsia="ru-RU" w:bidi="ar-SA"/>
    </w:rPr>
  </w:style>
  <w:style w:type="paragraph" w:customStyle="1" w:styleId="Times">
    <w:name w:val="Times"/>
    <w:basedOn w:val="TableParagraph"/>
    <w:rsid w:val="00A35D3F"/>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A35D3F"/>
  </w:style>
  <w:style w:type="paragraph" w:customStyle="1" w:styleId="2f9">
    <w:name w:val="Основной текст2"/>
    <w:basedOn w:val="a3"/>
    <w:rsid w:val="00A35D3F"/>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A35D3F"/>
    <w:rPr>
      <w:rFonts w:cs="Times New Roman"/>
      <w:color w:val="666666"/>
    </w:rPr>
  </w:style>
  <w:style w:type="paragraph" w:customStyle="1" w:styleId="12pt025">
    <w:name w:val="Стиль 12 pt полужирный Черный уплотненный на  025 пт"/>
    <w:basedOn w:val="11"/>
    <w:rsid w:val="00A35D3F"/>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A35D3F"/>
    <w:pPr>
      <w:numPr>
        <w:numId w:val="13"/>
      </w:numPr>
      <w:tabs>
        <w:tab w:val="left" w:pos="0"/>
      </w:tabs>
      <w:jc w:val="both"/>
    </w:pPr>
    <w:rPr>
      <w:b/>
    </w:rPr>
  </w:style>
  <w:style w:type="character" w:customStyle="1" w:styleId="FontStyle111">
    <w:name w:val="Font Style111"/>
    <w:rsid w:val="00A35D3F"/>
    <w:rPr>
      <w:rFonts w:ascii="Century Schoolbook" w:hAnsi="Century Schoolbook" w:cs="Century Schoolbook" w:hint="default"/>
      <w:sz w:val="18"/>
      <w:szCs w:val="18"/>
    </w:rPr>
  </w:style>
  <w:style w:type="character" w:customStyle="1" w:styleId="FontStyle136">
    <w:name w:val="Font Style136"/>
    <w:rsid w:val="00A35D3F"/>
    <w:rPr>
      <w:rFonts w:ascii="Century Schoolbook" w:hAnsi="Century Schoolbook" w:cs="Century Schoolbook"/>
      <w:b/>
      <w:bCs/>
      <w:sz w:val="18"/>
      <w:szCs w:val="18"/>
    </w:rPr>
  </w:style>
  <w:style w:type="paragraph" w:customStyle="1" w:styleId="Style67">
    <w:name w:val="Style67"/>
    <w:basedOn w:val="a3"/>
    <w:rsid w:val="00A35D3F"/>
    <w:pPr>
      <w:widowControl w:val="0"/>
      <w:autoSpaceDE w:val="0"/>
      <w:autoSpaceDN w:val="0"/>
      <w:adjustRightInd w:val="0"/>
    </w:pPr>
    <w:rPr>
      <w:rFonts w:ascii="Arial Black" w:hAnsi="Arial Black"/>
    </w:rPr>
  </w:style>
  <w:style w:type="character" w:customStyle="1" w:styleId="r">
    <w:name w:val="r"/>
    <w:rsid w:val="00A35D3F"/>
  </w:style>
  <w:style w:type="character" w:customStyle="1" w:styleId="rl">
    <w:name w:val="rl"/>
    <w:rsid w:val="00A35D3F"/>
  </w:style>
  <w:style w:type="character" w:customStyle="1" w:styleId="ep">
    <w:name w:val="ep"/>
    <w:rsid w:val="00A35D3F"/>
  </w:style>
  <w:style w:type="character" w:customStyle="1" w:styleId="f">
    <w:name w:val="f"/>
    <w:rsid w:val="00A35D3F"/>
  </w:style>
  <w:style w:type="paragraph" w:customStyle="1" w:styleId="affffffe">
    <w:name w:val="Диссер"/>
    <w:basedOn w:val="a3"/>
    <w:rsid w:val="00A35D3F"/>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A35D3F"/>
    <w:rPr>
      <w:sz w:val="24"/>
      <w:szCs w:val="24"/>
      <w:lang w:val="ru-RU" w:eastAsia="ru-RU" w:bidi="ar-SA"/>
    </w:rPr>
  </w:style>
  <w:style w:type="character" w:customStyle="1" w:styleId="430">
    <w:name w:val="Знак Знак43"/>
    <w:locked/>
    <w:rsid w:val="00A35D3F"/>
    <w:rPr>
      <w:color w:val="000000"/>
      <w:sz w:val="28"/>
      <w:szCs w:val="24"/>
      <w:lang w:eastAsia="ru-RU"/>
    </w:rPr>
  </w:style>
  <w:style w:type="paragraph" w:customStyle="1" w:styleId="afffffff">
    <w:name w:val="Знак Знак Знак Знак Знак Знак Знак Знак Знак"/>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A35D3F"/>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A35D3F"/>
    <w:rPr>
      <w:sz w:val="24"/>
      <w:szCs w:val="24"/>
      <w:lang w:val="ru-RU" w:eastAsia="ru-RU" w:bidi="ar-SA"/>
    </w:rPr>
  </w:style>
  <w:style w:type="paragraph" w:customStyle="1" w:styleId="a1">
    <w:name w:val="мой"/>
    <w:basedOn w:val="a3"/>
    <w:rsid w:val="00A35D3F"/>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A35D3F"/>
    <w:pPr>
      <w:widowControl/>
      <w:ind w:firstLine="0"/>
      <w:jc w:val="left"/>
    </w:pPr>
    <w:rPr>
      <w:rFonts w:ascii="Times New Roman" w:hAnsi="Times New Roman"/>
      <w:snapToGrid/>
      <w:sz w:val="24"/>
    </w:rPr>
  </w:style>
  <w:style w:type="paragraph" w:customStyle="1" w:styleId="31">
    <w:name w:val="заголовок 3"/>
    <w:basedOn w:val="a3"/>
    <w:next w:val="a3"/>
    <w:rsid w:val="00A35D3F"/>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A35D3F"/>
  </w:style>
  <w:style w:type="paragraph" w:customStyle="1" w:styleId="-0">
    <w:name w:val="абзац-Азар"/>
    <w:basedOn w:val="afe"/>
    <w:rsid w:val="00A35D3F"/>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A35D3F"/>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A35D3F"/>
    <w:rPr>
      <w:rFonts w:ascii="Arial" w:hAnsi="Arial"/>
      <w:sz w:val="24"/>
      <w:szCs w:val="24"/>
      <w:lang w:bidi="ar-SA"/>
    </w:rPr>
  </w:style>
  <w:style w:type="paragraph" w:customStyle="1" w:styleId="1ffff1">
    <w:name w:val="Знак Знак Знак Знак Знак Знак1 Знак Знак Знак"/>
    <w:basedOn w:val="a3"/>
    <w:rsid w:val="00A35D3F"/>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A35D3F"/>
    <w:pPr>
      <w:spacing w:before="100" w:beforeAutospacing="1" w:after="100" w:afterAutospacing="1"/>
      <w:jc w:val="both"/>
    </w:pPr>
    <w:rPr>
      <w:rFonts w:ascii="Georgia" w:hAnsi="Georgia"/>
      <w:color w:val="555555"/>
    </w:rPr>
  </w:style>
  <w:style w:type="paragraph" w:customStyle="1" w:styleId="bodytxt">
    <w:name w:val="bodytxt"/>
    <w:basedOn w:val="a3"/>
    <w:rsid w:val="00A35D3F"/>
    <w:pPr>
      <w:spacing w:before="100" w:beforeAutospacing="1" w:after="100" w:afterAutospacing="1"/>
    </w:pPr>
    <w:rPr>
      <w:rFonts w:ascii="Tahoma" w:hAnsi="Tahoma" w:cs="Tahoma"/>
      <w:color w:val="111111"/>
      <w:sz w:val="33"/>
      <w:szCs w:val="33"/>
    </w:rPr>
  </w:style>
  <w:style w:type="character" w:customStyle="1" w:styleId="afffffff1">
    <w:name w:val="выделение"/>
    <w:rsid w:val="00A35D3F"/>
    <w:rPr>
      <w:rFonts w:cs="Times New Roman"/>
    </w:rPr>
  </w:style>
  <w:style w:type="paragraph" w:customStyle="1" w:styleId="a">
    <w:name w:val="нумерованный содержание"/>
    <w:basedOn w:val="a3"/>
    <w:rsid w:val="00A35D3F"/>
    <w:pPr>
      <w:numPr>
        <w:numId w:val="16"/>
      </w:numPr>
    </w:pPr>
    <w:rPr>
      <w:rFonts w:eastAsia="Calibri"/>
      <w:szCs w:val="22"/>
      <w:lang w:eastAsia="en-US"/>
    </w:rPr>
  </w:style>
  <w:style w:type="character" w:customStyle="1" w:styleId="440">
    <w:name w:val="Знак Знак44"/>
    <w:locked/>
    <w:rsid w:val="00A35D3F"/>
    <w:rPr>
      <w:sz w:val="24"/>
      <w:szCs w:val="24"/>
    </w:rPr>
  </w:style>
  <w:style w:type="character" w:customStyle="1" w:styleId="FontStyle18">
    <w:name w:val="Font Style18"/>
    <w:rsid w:val="00A35D3F"/>
    <w:rPr>
      <w:rFonts w:ascii="Times New Roman" w:hAnsi="Times New Roman" w:cs="Times New Roman"/>
      <w:b/>
      <w:bCs/>
      <w:sz w:val="18"/>
      <w:szCs w:val="18"/>
    </w:rPr>
  </w:style>
  <w:style w:type="character" w:customStyle="1" w:styleId="FontStyle19">
    <w:name w:val="Font Style19"/>
    <w:rsid w:val="00A35D3F"/>
    <w:rPr>
      <w:rFonts w:ascii="Arial" w:hAnsi="Arial" w:cs="Arial"/>
      <w:sz w:val="16"/>
      <w:szCs w:val="16"/>
    </w:rPr>
  </w:style>
  <w:style w:type="character" w:customStyle="1" w:styleId="FontStyle150">
    <w:name w:val="Font Style15"/>
    <w:rsid w:val="00A35D3F"/>
    <w:rPr>
      <w:rFonts w:ascii="Georgia" w:hAnsi="Georgia" w:cs="Georgia"/>
      <w:sz w:val="18"/>
      <w:szCs w:val="18"/>
    </w:rPr>
  </w:style>
  <w:style w:type="character" w:customStyle="1" w:styleId="FontStyle17">
    <w:name w:val="Font Style17"/>
    <w:rsid w:val="00A35D3F"/>
    <w:rPr>
      <w:rFonts w:ascii="Times New Roman" w:hAnsi="Times New Roman" w:cs="Times New Roman"/>
      <w:sz w:val="20"/>
      <w:szCs w:val="20"/>
    </w:rPr>
  </w:style>
  <w:style w:type="character" w:customStyle="1" w:styleId="c0">
    <w:name w:val="c0"/>
    <w:rsid w:val="00A35D3F"/>
  </w:style>
  <w:style w:type="character" w:customStyle="1" w:styleId="FontStyle48">
    <w:name w:val="Font Style48"/>
    <w:rsid w:val="00A35D3F"/>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A35D3F"/>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A35D3F"/>
    <w:pPr>
      <w:spacing w:before="100" w:beforeAutospacing="1" w:after="100" w:afterAutospacing="1"/>
    </w:pPr>
  </w:style>
  <w:style w:type="character" w:customStyle="1" w:styleId="WW8Num1z0">
    <w:name w:val="WW8Num1z0"/>
    <w:rsid w:val="00A35D3F"/>
  </w:style>
  <w:style w:type="character" w:customStyle="1" w:styleId="WW8Num1z1">
    <w:name w:val="WW8Num1z1"/>
    <w:rsid w:val="00A35D3F"/>
  </w:style>
  <w:style w:type="character" w:customStyle="1" w:styleId="WW8Num1z2">
    <w:name w:val="WW8Num1z2"/>
    <w:rsid w:val="00A35D3F"/>
  </w:style>
  <w:style w:type="character" w:customStyle="1" w:styleId="WW8Num1z3">
    <w:name w:val="WW8Num1z3"/>
    <w:rsid w:val="00A35D3F"/>
  </w:style>
  <w:style w:type="character" w:customStyle="1" w:styleId="WW8Num1z4">
    <w:name w:val="WW8Num1z4"/>
    <w:rsid w:val="00A35D3F"/>
  </w:style>
  <w:style w:type="character" w:customStyle="1" w:styleId="WW8Num1z5">
    <w:name w:val="WW8Num1z5"/>
    <w:rsid w:val="00A35D3F"/>
  </w:style>
  <w:style w:type="character" w:customStyle="1" w:styleId="WW8Num1z6">
    <w:name w:val="WW8Num1z6"/>
    <w:rsid w:val="00A35D3F"/>
  </w:style>
  <w:style w:type="character" w:customStyle="1" w:styleId="WW8Num1z7">
    <w:name w:val="WW8Num1z7"/>
    <w:rsid w:val="00A35D3F"/>
  </w:style>
  <w:style w:type="character" w:customStyle="1" w:styleId="WW8Num1z8">
    <w:name w:val="WW8Num1z8"/>
    <w:rsid w:val="00A35D3F"/>
  </w:style>
  <w:style w:type="character" w:customStyle="1" w:styleId="WW8Num2z0">
    <w:name w:val="WW8Num2z0"/>
    <w:rsid w:val="00A35D3F"/>
    <w:rPr>
      <w:rFonts w:ascii="Symbol" w:hAnsi="Symbol" w:cs="Symbol"/>
    </w:rPr>
  </w:style>
  <w:style w:type="character" w:customStyle="1" w:styleId="WW8Num2z1">
    <w:name w:val="WW8Num2z1"/>
    <w:rsid w:val="00A35D3F"/>
    <w:rPr>
      <w:rFonts w:ascii="Courier New" w:hAnsi="Courier New" w:cs="Courier New"/>
    </w:rPr>
  </w:style>
  <w:style w:type="character" w:customStyle="1" w:styleId="WW8Num2z2">
    <w:name w:val="WW8Num2z2"/>
    <w:rsid w:val="00A35D3F"/>
    <w:rPr>
      <w:rFonts w:ascii="Wingdings" w:hAnsi="Wingdings" w:cs="Wingdings"/>
    </w:rPr>
  </w:style>
  <w:style w:type="character" w:customStyle="1" w:styleId="WW8Num3z0">
    <w:name w:val="WW8Num3z0"/>
    <w:rsid w:val="00A35D3F"/>
    <w:rPr>
      <w:rFonts w:ascii="Symbol" w:hAnsi="Symbol" w:cs="Symbol"/>
      <w:color w:val="auto"/>
    </w:rPr>
  </w:style>
  <w:style w:type="character" w:customStyle="1" w:styleId="WW8Num3z2">
    <w:name w:val="WW8Num3z2"/>
    <w:rsid w:val="00A35D3F"/>
    <w:rPr>
      <w:rFonts w:ascii="Wingdings" w:hAnsi="Wingdings" w:cs="Wingdings"/>
    </w:rPr>
  </w:style>
  <w:style w:type="character" w:customStyle="1" w:styleId="WW8Num3z3">
    <w:name w:val="WW8Num3z3"/>
    <w:rsid w:val="00A35D3F"/>
    <w:rPr>
      <w:rFonts w:ascii="Symbol" w:hAnsi="Symbol" w:cs="Symbol"/>
    </w:rPr>
  </w:style>
  <w:style w:type="character" w:customStyle="1" w:styleId="WW8Num4z2">
    <w:name w:val="WW8Num4z2"/>
    <w:rsid w:val="00A35D3F"/>
  </w:style>
  <w:style w:type="character" w:customStyle="1" w:styleId="WW8Num4z4">
    <w:name w:val="WW8Num4z4"/>
    <w:rsid w:val="00A35D3F"/>
  </w:style>
  <w:style w:type="character" w:customStyle="1" w:styleId="WW8Num4z5">
    <w:name w:val="WW8Num4z5"/>
    <w:rsid w:val="00A35D3F"/>
  </w:style>
  <w:style w:type="character" w:customStyle="1" w:styleId="WW8Num4z6">
    <w:name w:val="WW8Num4z6"/>
    <w:rsid w:val="00A35D3F"/>
  </w:style>
  <w:style w:type="character" w:customStyle="1" w:styleId="WW8Num4z7">
    <w:name w:val="WW8Num4z7"/>
    <w:rsid w:val="00A35D3F"/>
  </w:style>
  <w:style w:type="character" w:customStyle="1" w:styleId="WW8Num4z8">
    <w:name w:val="WW8Num4z8"/>
    <w:rsid w:val="00A35D3F"/>
  </w:style>
  <w:style w:type="character" w:customStyle="1" w:styleId="WW8Num5z0">
    <w:name w:val="WW8Num5z0"/>
    <w:rsid w:val="00A35D3F"/>
  </w:style>
  <w:style w:type="character" w:customStyle="1" w:styleId="WW8Num5z1">
    <w:name w:val="WW8Num5z1"/>
    <w:rsid w:val="00A35D3F"/>
  </w:style>
  <w:style w:type="character" w:customStyle="1" w:styleId="WW8Num5z2">
    <w:name w:val="WW8Num5z2"/>
    <w:rsid w:val="00A35D3F"/>
  </w:style>
  <w:style w:type="character" w:customStyle="1" w:styleId="WW8Num5z3">
    <w:name w:val="WW8Num5z3"/>
    <w:rsid w:val="00A35D3F"/>
  </w:style>
  <w:style w:type="character" w:customStyle="1" w:styleId="WW8Num5z4">
    <w:name w:val="WW8Num5z4"/>
    <w:rsid w:val="00A35D3F"/>
  </w:style>
  <w:style w:type="character" w:customStyle="1" w:styleId="WW8Num5z5">
    <w:name w:val="WW8Num5z5"/>
    <w:rsid w:val="00A35D3F"/>
  </w:style>
  <w:style w:type="character" w:customStyle="1" w:styleId="WW8Num5z6">
    <w:name w:val="WW8Num5z6"/>
    <w:rsid w:val="00A35D3F"/>
  </w:style>
  <w:style w:type="character" w:customStyle="1" w:styleId="WW8Num5z7">
    <w:name w:val="WW8Num5z7"/>
    <w:rsid w:val="00A35D3F"/>
  </w:style>
  <w:style w:type="character" w:customStyle="1" w:styleId="WW8Num5z8">
    <w:name w:val="WW8Num5z8"/>
    <w:rsid w:val="00A35D3F"/>
  </w:style>
  <w:style w:type="character" w:customStyle="1" w:styleId="WW8Num6z0">
    <w:name w:val="WW8Num6z0"/>
    <w:rsid w:val="00A35D3F"/>
  </w:style>
  <w:style w:type="character" w:customStyle="1" w:styleId="WW8Num6z2">
    <w:name w:val="WW8Num6z2"/>
    <w:rsid w:val="00A35D3F"/>
  </w:style>
  <w:style w:type="character" w:customStyle="1" w:styleId="WW8Num6z3">
    <w:name w:val="WW8Num6z3"/>
    <w:rsid w:val="00A35D3F"/>
  </w:style>
  <w:style w:type="character" w:customStyle="1" w:styleId="WW8Num6z4">
    <w:name w:val="WW8Num6z4"/>
    <w:rsid w:val="00A35D3F"/>
  </w:style>
  <w:style w:type="character" w:customStyle="1" w:styleId="WW8Num6z5">
    <w:name w:val="WW8Num6z5"/>
    <w:rsid w:val="00A35D3F"/>
  </w:style>
  <w:style w:type="character" w:customStyle="1" w:styleId="WW8Num6z6">
    <w:name w:val="WW8Num6z6"/>
    <w:rsid w:val="00A35D3F"/>
  </w:style>
  <w:style w:type="character" w:customStyle="1" w:styleId="WW8Num6z7">
    <w:name w:val="WW8Num6z7"/>
    <w:rsid w:val="00A35D3F"/>
  </w:style>
  <w:style w:type="character" w:customStyle="1" w:styleId="WW8Num6z8">
    <w:name w:val="WW8Num6z8"/>
    <w:rsid w:val="00A35D3F"/>
  </w:style>
  <w:style w:type="character" w:customStyle="1" w:styleId="WW8Num7z0">
    <w:name w:val="WW8Num7z0"/>
    <w:rsid w:val="00A35D3F"/>
    <w:rPr>
      <w:rFonts w:ascii="Symbol" w:hAnsi="Symbol" w:cs="Symbol"/>
    </w:rPr>
  </w:style>
  <w:style w:type="character" w:customStyle="1" w:styleId="WW8Num7z2">
    <w:name w:val="WW8Num7z2"/>
    <w:rsid w:val="00A35D3F"/>
  </w:style>
  <w:style w:type="character" w:customStyle="1" w:styleId="WW8Num7z3">
    <w:name w:val="WW8Num7z3"/>
    <w:rsid w:val="00A35D3F"/>
  </w:style>
  <w:style w:type="character" w:customStyle="1" w:styleId="WW8Num7z4">
    <w:name w:val="WW8Num7z4"/>
    <w:rsid w:val="00A35D3F"/>
  </w:style>
  <w:style w:type="character" w:customStyle="1" w:styleId="WW8Num7z5">
    <w:name w:val="WW8Num7z5"/>
    <w:rsid w:val="00A35D3F"/>
  </w:style>
  <w:style w:type="character" w:customStyle="1" w:styleId="WW8Num7z6">
    <w:name w:val="WW8Num7z6"/>
    <w:rsid w:val="00A35D3F"/>
  </w:style>
  <w:style w:type="character" w:customStyle="1" w:styleId="WW8Num7z7">
    <w:name w:val="WW8Num7z7"/>
    <w:rsid w:val="00A35D3F"/>
  </w:style>
  <w:style w:type="character" w:customStyle="1" w:styleId="WW8Num7z8">
    <w:name w:val="WW8Num7z8"/>
    <w:rsid w:val="00A35D3F"/>
  </w:style>
  <w:style w:type="character" w:customStyle="1" w:styleId="WW8Num8z1">
    <w:name w:val="WW8Num8z1"/>
    <w:rsid w:val="00A35D3F"/>
  </w:style>
  <w:style w:type="character" w:customStyle="1" w:styleId="WW8Num8z2">
    <w:name w:val="WW8Num8z2"/>
    <w:rsid w:val="00A35D3F"/>
  </w:style>
  <w:style w:type="character" w:customStyle="1" w:styleId="WW8Num8z3">
    <w:name w:val="WW8Num8z3"/>
    <w:rsid w:val="00A35D3F"/>
  </w:style>
  <w:style w:type="character" w:customStyle="1" w:styleId="WW8Num8z4">
    <w:name w:val="WW8Num8z4"/>
    <w:rsid w:val="00A35D3F"/>
  </w:style>
  <w:style w:type="character" w:customStyle="1" w:styleId="WW8Num8z5">
    <w:name w:val="WW8Num8z5"/>
    <w:rsid w:val="00A35D3F"/>
  </w:style>
  <w:style w:type="character" w:customStyle="1" w:styleId="WW8Num8z6">
    <w:name w:val="WW8Num8z6"/>
    <w:rsid w:val="00A35D3F"/>
  </w:style>
  <w:style w:type="character" w:customStyle="1" w:styleId="WW8Num8z7">
    <w:name w:val="WW8Num8z7"/>
    <w:rsid w:val="00A35D3F"/>
  </w:style>
  <w:style w:type="character" w:customStyle="1" w:styleId="WW8Num8z8">
    <w:name w:val="WW8Num8z8"/>
    <w:rsid w:val="00A35D3F"/>
  </w:style>
  <w:style w:type="character" w:customStyle="1" w:styleId="WW8Num9z0">
    <w:name w:val="WW8Num9z0"/>
    <w:rsid w:val="00A35D3F"/>
  </w:style>
  <w:style w:type="character" w:customStyle="1" w:styleId="WW8Num9z1">
    <w:name w:val="WW8Num9z1"/>
    <w:rsid w:val="00A35D3F"/>
  </w:style>
  <w:style w:type="character" w:customStyle="1" w:styleId="WW8Num9z2">
    <w:name w:val="WW8Num9z2"/>
    <w:rsid w:val="00A35D3F"/>
  </w:style>
  <w:style w:type="character" w:customStyle="1" w:styleId="WW8Num9z3">
    <w:name w:val="WW8Num9z3"/>
    <w:rsid w:val="00A35D3F"/>
  </w:style>
  <w:style w:type="character" w:customStyle="1" w:styleId="WW8Num9z4">
    <w:name w:val="WW8Num9z4"/>
    <w:rsid w:val="00A35D3F"/>
  </w:style>
  <w:style w:type="character" w:customStyle="1" w:styleId="WW8Num9z5">
    <w:name w:val="WW8Num9z5"/>
    <w:rsid w:val="00A35D3F"/>
  </w:style>
  <w:style w:type="character" w:customStyle="1" w:styleId="WW8Num9z6">
    <w:name w:val="WW8Num9z6"/>
    <w:rsid w:val="00A35D3F"/>
  </w:style>
  <w:style w:type="character" w:customStyle="1" w:styleId="WW8Num9z7">
    <w:name w:val="WW8Num9z7"/>
    <w:rsid w:val="00A35D3F"/>
  </w:style>
  <w:style w:type="character" w:customStyle="1" w:styleId="WW8Num9z8">
    <w:name w:val="WW8Num9z8"/>
    <w:rsid w:val="00A35D3F"/>
  </w:style>
  <w:style w:type="character" w:customStyle="1" w:styleId="WW8Num10z0">
    <w:name w:val="WW8Num10z0"/>
    <w:rsid w:val="00A35D3F"/>
  </w:style>
  <w:style w:type="character" w:customStyle="1" w:styleId="WW8Num10z1">
    <w:name w:val="WW8Num10z1"/>
    <w:rsid w:val="00A35D3F"/>
  </w:style>
  <w:style w:type="character" w:customStyle="1" w:styleId="WW8Num10z2">
    <w:name w:val="WW8Num10z2"/>
    <w:rsid w:val="00A35D3F"/>
  </w:style>
  <w:style w:type="character" w:customStyle="1" w:styleId="WW8Num10z3">
    <w:name w:val="WW8Num10z3"/>
    <w:rsid w:val="00A35D3F"/>
  </w:style>
  <w:style w:type="character" w:customStyle="1" w:styleId="WW8Num10z4">
    <w:name w:val="WW8Num10z4"/>
    <w:rsid w:val="00A35D3F"/>
  </w:style>
  <w:style w:type="character" w:customStyle="1" w:styleId="WW8Num10z5">
    <w:name w:val="WW8Num10z5"/>
    <w:rsid w:val="00A35D3F"/>
  </w:style>
  <w:style w:type="character" w:customStyle="1" w:styleId="WW8Num10z6">
    <w:name w:val="WW8Num10z6"/>
    <w:rsid w:val="00A35D3F"/>
  </w:style>
  <w:style w:type="character" w:customStyle="1" w:styleId="WW8Num10z7">
    <w:name w:val="WW8Num10z7"/>
    <w:rsid w:val="00A35D3F"/>
  </w:style>
  <w:style w:type="character" w:customStyle="1" w:styleId="WW8Num10z8">
    <w:name w:val="WW8Num10z8"/>
    <w:rsid w:val="00A35D3F"/>
  </w:style>
  <w:style w:type="character" w:customStyle="1" w:styleId="WW8Num11z0">
    <w:name w:val="WW8Num11z0"/>
    <w:rsid w:val="00A35D3F"/>
  </w:style>
  <w:style w:type="character" w:customStyle="1" w:styleId="WW8Num11z1">
    <w:name w:val="WW8Num11z1"/>
    <w:rsid w:val="00A35D3F"/>
    <w:rPr>
      <w:rFonts w:ascii="Symbol" w:hAnsi="Symbol" w:cs="Symbol"/>
    </w:rPr>
  </w:style>
  <w:style w:type="character" w:customStyle="1" w:styleId="WW8Num11z2">
    <w:name w:val="WW8Num11z2"/>
    <w:rsid w:val="00A35D3F"/>
  </w:style>
  <w:style w:type="character" w:customStyle="1" w:styleId="WW8Num11z3">
    <w:name w:val="WW8Num11z3"/>
    <w:rsid w:val="00A35D3F"/>
  </w:style>
  <w:style w:type="character" w:customStyle="1" w:styleId="WW8Num11z4">
    <w:name w:val="WW8Num11z4"/>
    <w:rsid w:val="00A35D3F"/>
  </w:style>
  <w:style w:type="character" w:customStyle="1" w:styleId="WW8Num11z5">
    <w:name w:val="WW8Num11z5"/>
    <w:rsid w:val="00A35D3F"/>
  </w:style>
  <w:style w:type="character" w:customStyle="1" w:styleId="WW8Num11z6">
    <w:name w:val="WW8Num11z6"/>
    <w:rsid w:val="00A35D3F"/>
  </w:style>
  <w:style w:type="character" w:customStyle="1" w:styleId="WW8Num11z7">
    <w:name w:val="WW8Num11z7"/>
    <w:rsid w:val="00A35D3F"/>
  </w:style>
  <w:style w:type="character" w:customStyle="1" w:styleId="WW8Num11z8">
    <w:name w:val="WW8Num11z8"/>
    <w:rsid w:val="00A35D3F"/>
  </w:style>
  <w:style w:type="character" w:customStyle="1" w:styleId="WW8Num12z0">
    <w:name w:val="WW8Num12z0"/>
    <w:rsid w:val="00A35D3F"/>
  </w:style>
  <w:style w:type="character" w:customStyle="1" w:styleId="WW8Num12z1">
    <w:name w:val="WW8Num12z1"/>
    <w:rsid w:val="00A35D3F"/>
    <w:rPr>
      <w:b/>
      <w:bCs/>
    </w:rPr>
  </w:style>
  <w:style w:type="character" w:customStyle="1" w:styleId="WW8Num12z2">
    <w:name w:val="WW8Num12z2"/>
    <w:rsid w:val="00A35D3F"/>
  </w:style>
  <w:style w:type="character" w:customStyle="1" w:styleId="WW8Num12z3">
    <w:name w:val="WW8Num12z3"/>
    <w:rsid w:val="00A35D3F"/>
  </w:style>
  <w:style w:type="character" w:customStyle="1" w:styleId="WW8Num12z4">
    <w:name w:val="WW8Num12z4"/>
    <w:rsid w:val="00A35D3F"/>
  </w:style>
  <w:style w:type="character" w:customStyle="1" w:styleId="WW8Num12z5">
    <w:name w:val="WW8Num12z5"/>
    <w:rsid w:val="00A35D3F"/>
  </w:style>
  <w:style w:type="character" w:customStyle="1" w:styleId="WW8Num12z6">
    <w:name w:val="WW8Num12z6"/>
    <w:rsid w:val="00A35D3F"/>
  </w:style>
  <w:style w:type="character" w:customStyle="1" w:styleId="WW8Num12z7">
    <w:name w:val="WW8Num12z7"/>
    <w:rsid w:val="00A35D3F"/>
  </w:style>
  <w:style w:type="character" w:customStyle="1" w:styleId="WW8Num12z8">
    <w:name w:val="WW8Num12z8"/>
    <w:rsid w:val="00A35D3F"/>
  </w:style>
  <w:style w:type="character" w:customStyle="1" w:styleId="WW8Num13z0">
    <w:name w:val="WW8Num13z0"/>
    <w:rsid w:val="00A35D3F"/>
    <w:rPr>
      <w:rFonts w:ascii="Symbol" w:hAnsi="Symbol" w:cs="Symbol"/>
    </w:rPr>
  </w:style>
  <w:style w:type="character" w:customStyle="1" w:styleId="WW8Num13z1">
    <w:name w:val="WW8Num13z1"/>
    <w:rsid w:val="00A35D3F"/>
    <w:rPr>
      <w:rFonts w:ascii="Courier New" w:hAnsi="Courier New" w:cs="Courier New"/>
    </w:rPr>
  </w:style>
  <w:style w:type="character" w:customStyle="1" w:styleId="WW8Num13z2">
    <w:name w:val="WW8Num13z2"/>
    <w:rsid w:val="00A35D3F"/>
    <w:rPr>
      <w:rFonts w:ascii="Wingdings" w:hAnsi="Wingdings" w:cs="Wingdings"/>
    </w:rPr>
  </w:style>
  <w:style w:type="character" w:customStyle="1" w:styleId="WW8Num14z2">
    <w:name w:val="WW8Num14z2"/>
    <w:rsid w:val="00A35D3F"/>
    <w:rPr>
      <w:rFonts w:ascii="Wingdings" w:hAnsi="Wingdings" w:cs="Wingdings"/>
    </w:rPr>
  </w:style>
  <w:style w:type="character" w:customStyle="1" w:styleId="WW8Num15z0">
    <w:name w:val="WW8Num15z0"/>
    <w:rsid w:val="00A35D3F"/>
  </w:style>
  <w:style w:type="character" w:customStyle="1" w:styleId="WW8Num15z2">
    <w:name w:val="WW8Num15z2"/>
    <w:rsid w:val="00A35D3F"/>
  </w:style>
  <w:style w:type="character" w:customStyle="1" w:styleId="WW8Num15z3">
    <w:name w:val="WW8Num15z3"/>
    <w:rsid w:val="00A35D3F"/>
  </w:style>
  <w:style w:type="character" w:customStyle="1" w:styleId="WW8Num15z4">
    <w:name w:val="WW8Num15z4"/>
    <w:rsid w:val="00A35D3F"/>
  </w:style>
  <w:style w:type="character" w:customStyle="1" w:styleId="WW8Num15z5">
    <w:name w:val="WW8Num15z5"/>
    <w:rsid w:val="00A35D3F"/>
  </w:style>
  <w:style w:type="character" w:customStyle="1" w:styleId="WW8Num15z6">
    <w:name w:val="WW8Num15z6"/>
    <w:rsid w:val="00A35D3F"/>
  </w:style>
  <w:style w:type="character" w:customStyle="1" w:styleId="WW8Num15z7">
    <w:name w:val="WW8Num15z7"/>
    <w:rsid w:val="00A35D3F"/>
  </w:style>
  <w:style w:type="character" w:customStyle="1" w:styleId="WW8Num15z8">
    <w:name w:val="WW8Num15z8"/>
    <w:rsid w:val="00A35D3F"/>
  </w:style>
  <w:style w:type="character" w:customStyle="1" w:styleId="WW8Num16z1">
    <w:name w:val="WW8Num16z1"/>
    <w:rsid w:val="00A35D3F"/>
  </w:style>
  <w:style w:type="character" w:customStyle="1" w:styleId="WW8Num16z2">
    <w:name w:val="WW8Num16z2"/>
    <w:rsid w:val="00A35D3F"/>
  </w:style>
  <w:style w:type="character" w:customStyle="1" w:styleId="WW8Num16z3">
    <w:name w:val="WW8Num16z3"/>
    <w:rsid w:val="00A35D3F"/>
  </w:style>
  <w:style w:type="character" w:customStyle="1" w:styleId="WW8Num16z4">
    <w:name w:val="WW8Num16z4"/>
    <w:rsid w:val="00A35D3F"/>
  </w:style>
  <w:style w:type="character" w:customStyle="1" w:styleId="WW8Num16z5">
    <w:name w:val="WW8Num16z5"/>
    <w:rsid w:val="00A35D3F"/>
  </w:style>
  <w:style w:type="character" w:customStyle="1" w:styleId="WW8Num16z6">
    <w:name w:val="WW8Num16z6"/>
    <w:rsid w:val="00A35D3F"/>
  </w:style>
  <w:style w:type="character" w:customStyle="1" w:styleId="WW8Num16z7">
    <w:name w:val="WW8Num16z7"/>
    <w:rsid w:val="00A35D3F"/>
  </w:style>
  <w:style w:type="character" w:customStyle="1" w:styleId="WW8Num16z8">
    <w:name w:val="WW8Num16z8"/>
    <w:rsid w:val="00A35D3F"/>
  </w:style>
  <w:style w:type="character" w:customStyle="1" w:styleId="WW8Num17z0">
    <w:name w:val="WW8Num17z0"/>
    <w:rsid w:val="00A35D3F"/>
    <w:rPr>
      <w:rFonts w:ascii="Times New Roman" w:hAnsi="Times New Roman" w:cs="Times New Roman"/>
      <w:b w:val="0"/>
      <w:i w:val="0"/>
      <w:sz w:val="24"/>
      <w:szCs w:val="24"/>
    </w:rPr>
  </w:style>
  <w:style w:type="character" w:customStyle="1" w:styleId="WW8Num17z2">
    <w:name w:val="WW8Num17z2"/>
    <w:rsid w:val="00A35D3F"/>
  </w:style>
  <w:style w:type="character" w:customStyle="1" w:styleId="WW8Num17z3">
    <w:name w:val="WW8Num17z3"/>
    <w:rsid w:val="00A35D3F"/>
  </w:style>
  <w:style w:type="character" w:customStyle="1" w:styleId="WW8Num17z4">
    <w:name w:val="WW8Num17z4"/>
    <w:rsid w:val="00A35D3F"/>
  </w:style>
  <w:style w:type="character" w:customStyle="1" w:styleId="WW8Num17z5">
    <w:name w:val="WW8Num17z5"/>
    <w:rsid w:val="00A35D3F"/>
  </w:style>
  <w:style w:type="character" w:customStyle="1" w:styleId="WW8Num17z6">
    <w:name w:val="WW8Num17z6"/>
    <w:rsid w:val="00A35D3F"/>
  </w:style>
  <w:style w:type="character" w:customStyle="1" w:styleId="WW8Num17z7">
    <w:name w:val="WW8Num17z7"/>
    <w:rsid w:val="00A35D3F"/>
  </w:style>
  <w:style w:type="character" w:customStyle="1" w:styleId="WW8Num17z8">
    <w:name w:val="WW8Num17z8"/>
    <w:rsid w:val="00A35D3F"/>
  </w:style>
  <w:style w:type="character" w:customStyle="1" w:styleId="WW8Num18z1">
    <w:name w:val="WW8Num18z1"/>
    <w:rsid w:val="00A35D3F"/>
  </w:style>
  <w:style w:type="character" w:customStyle="1" w:styleId="WW8Num18z2">
    <w:name w:val="WW8Num18z2"/>
    <w:rsid w:val="00A35D3F"/>
  </w:style>
  <w:style w:type="character" w:customStyle="1" w:styleId="WW8Num18z3">
    <w:name w:val="WW8Num18z3"/>
    <w:rsid w:val="00A35D3F"/>
  </w:style>
  <w:style w:type="character" w:customStyle="1" w:styleId="WW8Num18z4">
    <w:name w:val="WW8Num18z4"/>
    <w:rsid w:val="00A35D3F"/>
  </w:style>
  <w:style w:type="character" w:customStyle="1" w:styleId="WW8Num18z5">
    <w:name w:val="WW8Num18z5"/>
    <w:rsid w:val="00A35D3F"/>
  </w:style>
  <w:style w:type="character" w:customStyle="1" w:styleId="WW8Num18z6">
    <w:name w:val="WW8Num18z6"/>
    <w:rsid w:val="00A35D3F"/>
  </w:style>
  <w:style w:type="character" w:customStyle="1" w:styleId="WW8Num18z7">
    <w:name w:val="WW8Num18z7"/>
    <w:rsid w:val="00A35D3F"/>
  </w:style>
  <w:style w:type="character" w:customStyle="1" w:styleId="WW8Num18z8">
    <w:name w:val="WW8Num18z8"/>
    <w:rsid w:val="00A35D3F"/>
  </w:style>
  <w:style w:type="character" w:customStyle="1" w:styleId="WW8Num19z0">
    <w:name w:val="WW8Num19z0"/>
    <w:rsid w:val="00A35D3F"/>
  </w:style>
  <w:style w:type="character" w:customStyle="1" w:styleId="WW8Num19z1">
    <w:name w:val="WW8Num19z1"/>
    <w:rsid w:val="00A35D3F"/>
  </w:style>
  <w:style w:type="character" w:customStyle="1" w:styleId="WW8Num19z2">
    <w:name w:val="WW8Num19z2"/>
    <w:rsid w:val="00A35D3F"/>
  </w:style>
  <w:style w:type="character" w:customStyle="1" w:styleId="WW8Num19z3">
    <w:name w:val="WW8Num19z3"/>
    <w:rsid w:val="00A35D3F"/>
  </w:style>
  <w:style w:type="character" w:customStyle="1" w:styleId="WW8Num19z4">
    <w:name w:val="WW8Num19z4"/>
    <w:rsid w:val="00A35D3F"/>
  </w:style>
  <w:style w:type="character" w:customStyle="1" w:styleId="WW8Num19z5">
    <w:name w:val="WW8Num19z5"/>
    <w:rsid w:val="00A35D3F"/>
  </w:style>
  <w:style w:type="character" w:customStyle="1" w:styleId="WW8Num19z6">
    <w:name w:val="WW8Num19z6"/>
    <w:rsid w:val="00A35D3F"/>
  </w:style>
  <w:style w:type="character" w:customStyle="1" w:styleId="WW8Num19z7">
    <w:name w:val="WW8Num19z7"/>
    <w:rsid w:val="00A35D3F"/>
  </w:style>
  <w:style w:type="character" w:customStyle="1" w:styleId="WW8Num19z8">
    <w:name w:val="WW8Num19z8"/>
    <w:rsid w:val="00A35D3F"/>
  </w:style>
  <w:style w:type="character" w:customStyle="1" w:styleId="WW8Num20z0">
    <w:name w:val="WW8Num20z0"/>
    <w:rsid w:val="00A35D3F"/>
  </w:style>
  <w:style w:type="character" w:customStyle="1" w:styleId="WW8Num21z0">
    <w:name w:val="WW8Num21z0"/>
    <w:rsid w:val="00A35D3F"/>
  </w:style>
  <w:style w:type="character" w:customStyle="1" w:styleId="WW8Num21z1">
    <w:name w:val="WW8Num21z1"/>
    <w:rsid w:val="00A35D3F"/>
  </w:style>
  <w:style w:type="character" w:customStyle="1" w:styleId="WW8Num21z2">
    <w:name w:val="WW8Num21z2"/>
    <w:rsid w:val="00A35D3F"/>
  </w:style>
  <w:style w:type="character" w:customStyle="1" w:styleId="WW8Num21z3">
    <w:name w:val="WW8Num21z3"/>
    <w:rsid w:val="00A35D3F"/>
  </w:style>
  <w:style w:type="character" w:customStyle="1" w:styleId="WW8Num21z4">
    <w:name w:val="WW8Num21z4"/>
    <w:rsid w:val="00A35D3F"/>
  </w:style>
  <w:style w:type="character" w:customStyle="1" w:styleId="WW8Num21z5">
    <w:name w:val="WW8Num21z5"/>
    <w:rsid w:val="00A35D3F"/>
  </w:style>
  <w:style w:type="character" w:customStyle="1" w:styleId="WW8Num21z6">
    <w:name w:val="WW8Num21z6"/>
    <w:rsid w:val="00A35D3F"/>
  </w:style>
  <w:style w:type="character" w:customStyle="1" w:styleId="WW8Num21z7">
    <w:name w:val="WW8Num21z7"/>
    <w:rsid w:val="00A35D3F"/>
  </w:style>
  <w:style w:type="character" w:customStyle="1" w:styleId="WW8Num21z8">
    <w:name w:val="WW8Num21z8"/>
    <w:rsid w:val="00A35D3F"/>
  </w:style>
  <w:style w:type="character" w:customStyle="1" w:styleId="WW8Num22z0">
    <w:name w:val="WW8Num22z0"/>
    <w:rsid w:val="00A35D3F"/>
    <w:rPr>
      <w:rFonts w:ascii="Symbol" w:hAnsi="Symbol" w:cs="Symbol"/>
    </w:rPr>
  </w:style>
  <w:style w:type="character" w:customStyle="1" w:styleId="WW8Num22z1">
    <w:name w:val="WW8Num22z1"/>
    <w:rsid w:val="00A35D3F"/>
    <w:rPr>
      <w:rFonts w:ascii="Courier New" w:hAnsi="Courier New" w:cs="Courier New"/>
    </w:rPr>
  </w:style>
  <w:style w:type="character" w:customStyle="1" w:styleId="WW8Num22z2">
    <w:name w:val="WW8Num22z2"/>
    <w:rsid w:val="00A35D3F"/>
    <w:rPr>
      <w:rFonts w:ascii="Wingdings" w:hAnsi="Wingdings" w:cs="Wingdings"/>
    </w:rPr>
  </w:style>
  <w:style w:type="character" w:customStyle="1" w:styleId="WW8Num23z0">
    <w:name w:val="WW8Num23z0"/>
    <w:rsid w:val="00A35D3F"/>
    <w:rPr>
      <w:b w:val="0"/>
      <w:bCs/>
    </w:rPr>
  </w:style>
  <w:style w:type="character" w:customStyle="1" w:styleId="WW8Num23z1">
    <w:name w:val="WW8Num23z1"/>
    <w:rsid w:val="00A35D3F"/>
  </w:style>
  <w:style w:type="character" w:customStyle="1" w:styleId="WW8Num23z2">
    <w:name w:val="WW8Num23z2"/>
    <w:rsid w:val="00A35D3F"/>
  </w:style>
  <w:style w:type="character" w:customStyle="1" w:styleId="WW8Num23z3">
    <w:name w:val="WW8Num23z3"/>
    <w:rsid w:val="00A35D3F"/>
  </w:style>
  <w:style w:type="character" w:customStyle="1" w:styleId="WW8Num23z4">
    <w:name w:val="WW8Num23z4"/>
    <w:rsid w:val="00A35D3F"/>
  </w:style>
  <w:style w:type="character" w:customStyle="1" w:styleId="WW8Num23z5">
    <w:name w:val="WW8Num23z5"/>
    <w:rsid w:val="00A35D3F"/>
  </w:style>
  <w:style w:type="character" w:customStyle="1" w:styleId="WW8Num23z6">
    <w:name w:val="WW8Num23z6"/>
    <w:rsid w:val="00A35D3F"/>
  </w:style>
  <w:style w:type="character" w:customStyle="1" w:styleId="WW8Num23z7">
    <w:name w:val="WW8Num23z7"/>
    <w:rsid w:val="00A35D3F"/>
  </w:style>
  <w:style w:type="character" w:customStyle="1" w:styleId="WW8Num23z8">
    <w:name w:val="WW8Num23z8"/>
    <w:rsid w:val="00A35D3F"/>
  </w:style>
  <w:style w:type="character" w:customStyle="1" w:styleId="WW8Num24z0">
    <w:name w:val="WW8Num24z0"/>
    <w:rsid w:val="00A35D3F"/>
    <w:rPr>
      <w:rFonts w:ascii="Symbol" w:hAnsi="Symbol" w:cs="Symbol"/>
      <w:sz w:val="24"/>
      <w:szCs w:val="24"/>
    </w:rPr>
  </w:style>
  <w:style w:type="character" w:customStyle="1" w:styleId="WW8Num24z1">
    <w:name w:val="WW8Num24z1"/>
    <w:rsid w:val="00A35D3F"/>
    <w:rPr>
      <w:rFonts w:ascii="Courier New" w:hAnsi="Courier New" w:cs="Courier New"/>
    </w:rPr>
  </w:style>
  <w:style w:type="character" w:customStyle="1" w:styleId="WW8Num24z2">
    <w:name w:val="WW8Num24z2"/>
    <w:rsid w:val="00A35D3F"/>
    <w:rPr>
      <w:rFonts w:ascii="Wingdings" w:hAnsi="Wingdings" w:cs="Wingdings"/>
    </w:rPr>
  </w:style>
  <w:style w:type="character" w:customStyle="1" w:styleId="WW8Num24z3">
    <w:name w:val="WW8Num24z3"/>
    <w:rsid w:val="00A35D3F"/>
    <w:rPr>
      <w:rFonts w:ascii="Symbol" w:hAnsi="Symbol" w:cs="Symbol"/>
    </w:rPr>
  </w:style>
  <w:style w:type="character" w:customStyle="1" w:styleId="WW8Num25z0">
    <w:name w:val="WW8Num25z0"/>
    <w:rsid w:val="00A35D3F"/>
    <w:rPr>
      <w:rFonts w:ascii="Symbol" w:hAnsi="Symbol" w:cs="Symbol"/>
      <w:color w:val="auto"/>
    </w:rPr>
  </w:style>
  <w:style w:type="character" w:customStyle="1" w:styleId="WW8Num25z1">
    <w:name w:val="WW8Num25z1"/>
    <w:rsid w:val="00A35D3F"/>
    <w:rPr>
      <w:rFonts w:ascii="Courier New" w:hAnsi="Courier New" w:cs="Courier New"/>
    </w:rPr>
  </w:style>
  <w:style w:type="character" w:customStyle="1" w:styleId="WW8Num25z2">
    <w:name w:val="WW8Num25z2"/>
    <w:rsid w:val="00A35D3F"/>
    <w:rPr>
      <w:rFonts w:ascii="Wingdings" w:hAnsi="Wingdings" w:cs="Wingdings"/>
    </w:rPr>
  </w:style>
  <w:style w:type="character" w:customStyle="1" w:styleId="WW8Num25z3">
    <w:name w:val="WW8Num25z3"/>
    <w:rsid w:val="00A35D3F"/>
    <w:rPr>
      <w:rFonts w:ascii="Symbol" w:hAnsi="Symbol" w:cs="Symbol"/>
    </w:rPr>
  </w:style>
  <w:style w:type="character" w:customStyle="1" w:styleId="WW8Num26z0">
    <w:name w:val="WW8Num26z0"/>
    <w:rsid w:val="00A35D3F"/>
    <w:rPr>
      <w:rFonts w:ascii="Symbol" w:hAnsi="Symbol" w:cs="Symbol"/>
    </w:rPr>
  </w:style>
  <w:style w:type="character" w:customStyle="1" w:styleId="WW8Num26z1">
    <w:name w:val="WW8Num26z1"/>
    <w:rsid w:val="00A35D3F"/>
    <w:rPr>
      <w:rFonts w:ascii="Courier New" w:hAnsi="Courier New" w:cs="Courier New"/>
    </w:rPr>
  </w:style>
  <w:style w:type="character" w:customStyle="1" w:styleId="WW8Num26z2">
    <w:name w:val="WW8Num26z2"/>
    <w:rsid w:val="00A35D3F"/>
    <w:rPr>
      <w:rFonts w:ascii="Wingdings" w:hAnsi="Wingdings" w:cs="Wingdings"/>
    </w:rPr>
  </w:style>
  <w:style w:type="character" w:customStyle="1" w:styleId="WW8Num27z0">
    <w:name w:val="WW8Num27z0"/>
    <w:rsid w:val="00A35D3F"/>
  </w:style>
  <w:style w:type="character" w:customStyle="1" w:styleId="WW8Num27z1">
    <w:name w:val="WW8Num27z1"/>
    <w:rsid w:val="00A35D3F"/>
  </w:style>
  <w:style w:type="character" w:customStyle="1" w:styleId="WW8Num27z2">
    <w:name w:val="WW8Num27z2"/>
    <w:rsid w:val="00A35D3F"/>
  </w:style>
  <w:style w:type="character" w:customStyle="1" w:styleId="WW8Num27z3">
    <w:name w:val="WW8Num27z3"/>
    <w:rsid w:val="00A35D3F"/>
  </w:style>
  <w:style w:type="character" w:customStyle="1" w:styleId="WW8Num27z4">
    <w:name w:val="WW8Num27z4"/>
    <w:rsid w:val="00A35D3F"/>
  </w:style>
  <w:style w:type="character" w:customStyle="1" w:styleId="WW8Num27z5">
    <w:name w:val="WW8Num27z5"/>
    <w:rsid w:val="00A35D3F"/>
  </w:style>
  <w:style w:type="character" w:customStyle="1" w:styleId="WW8Num27z6">
    <w:name w:val="WW8Num27z6"/>
    <w:rsid w:val="00A35D3F"/>
  </w:style>
  <w:style w:type="character" w:customStyle="1" w:styleId="WW8Num27z7">
    <w:name w:val="WW8Num27z7"/>
    <w:rsid w:val="00A35D3F"/>
  </w:style>
  <w:style w:type="character" w:customStyle="1" w:styleId="WW8Num27z8">
    <w:name w:val="WW8Num27z8"/>
    <w:rsid w:val="00A35D3F"/>
  </w:style>
  <w:style w:type="character" w:customStyle="1" w:styleId="WW8Num28z0">
    <w:name w:val="WW8Num28z0"/>
    <w:rsid w:val="00A35D3F"/>
  </w:style>
  <w:style w:type="character" w:customStyle="1" w:styleId="WW8Num28z1">
    <w:name w:val="WW8Num28z1"/>
    <w:rsid w:val="00A35D3F"/>
    <w:rPr>
      <w:rFonts w:ascii="Symbol" w:hAnsi="Symbol" w:cs="Symbol"/>
      <w:sz w:val="24"/>
      <w:szCs w:val="24"/>
    </w:rPr>
  </w:style>
  <w:style w:type="character" w:customStyle="1" w:styleId="WW8Num28z2">
    <w:name w:val="WW8Num28z2"/>
    <w:rsid w:val="00A35D3F"/>
  </w:style>
  <w:style w:type="character" w:customStyle="1" w:styleId="WW8Num28z3">
    <w:name w:val="WW8Num28z3"/>
    <w:rsid w:val="00A35D3F"/>
  </w:style>
  <w:style w:type="character" w:customStyle="1" w:styleId="WW8Num28z4">
    <w:name w:val="WW8Num28z4"/>
    <w:rsid w:val="00A35D3F"/>
  </w:style>
  <w:style w:type="character" w:customStyle="1" w:styleId="WW8Num28z5">
    <w:name w:val="WW8Num28z5"/>
    <w:rsid w:val="00A35D3F"/>
  </w:style>
  <w:style w:type="character" w:customStyle="1" w:styleId="WW8Num28z6">
    <w:name w:val="WW8Num28z6"/>
    <w:rsid w:val="00A35D3F"/>
  </w:style>
  <w:style w:type="character" w:customStyle="1" w:styleId="WW8Num28z7">
    <w:name w:val="WW8Num28z7"/>
    <w:rsid w:val="00A35D3F"/>
  </w:style>
  <w:style w:type="character" w:customStyle="1" w:styleId="WW8Num28z8">
    <w:name w:val="WW8Num28z8"/>
    <w:rsid w:val="00A35D3F"/>
  </w:style>
  <w:style w:type="character" w:customStyle="1" w:styleId="WW8Num29z0">
    <w:name w:val="WW8Num29z0"/>
    <w:rsid w:val="00A35D3F"/>
  </w:style>
  <w:style w:type="character" w:customStyle="1" w:styleId="WW8Num29z1">
    <w:name w:val="WW8Num29z1"/>
    <w:rsid w:val="00A35D3F"/>
  </w:style>
  <w:style w:type="character" w:customStyle="1" w:styleId="WW8Num29z2">
    <w:name w:val="WW8Num29z2"/>
    <w:rsid w:val="00A35D3F"/>
  </w:style>
  <w:style w:type="character" w:customStyle="1" w:styleId="WW8Num29z3">
    <w:name w:val="WW8Num29z3"/>
    <w:rsid w:val="00A35D3F"/>
  </w:style>
  <w:style w:type="character" w:customStyle="1" w:styleId="WW8Num29z4">
    <w:name w:val="WW8Num29z4"/>
    <w:rsid w:val="00A35D3F"/>
  </w:style>
  <w:style w:type="character" w:customStyle="1" w:styleId="WW8Num29z5">
    <w:name w:val="WW8Num29z5"/>
    <w:rsid w:val="00A35D3F"/>
  </w:style>
  <w:style w:type="character" w:customStyle="1" w:styleId="WW8Num29z6">
    <w:name w:val="WW8Num29z6"/>
    <w:rsid w:val="00A35D3F"/>
  </w:style>
  <w:style w:type="character" w:customStyle="1" w:styleId="WW8Num29z7">
    <w:name w:val="WW8Num29z7"/>
    <w:rsid w:val="00A35D3F"/>
  </w:style>
  <w:style w:type="character" w:customStyle="1" w:styleId="WW8Num29z8">
    <w:name w:val="WW8Num29z8"/>
    <w:rsid w:val="00A35D3F"/>
  </w:style>
  <w:style w:type="character" w:customStyle="1" w:styleId="WW8Num30z0">
    <w:name w:val="WW8Num30z0"/>
    <w:rsid w:val="00A35D3F"/>
    <w:rPr>
      <w:rFonts w:ascii="Wingdings" w:hAnsi="Wingdings" w:cs="Wingdings"/>
    </w:rPr>
  </w:style>
  <w:style w:type="character" w:customStyle="1" w:styleId="WW8Num30z1">
    <w:name w:val="WW8Num30z1"/>
    <w:rsid w:val="00A35D3F"/>
    <w:rPr>
      <w:rFonts w:ascii="Courier New" w:hAnsi="Courier New" w:cs="Courier New"/>
    </w:rPr>
  </w:style>
  <w:style w:type="character" w:customStyle="1" w:styleId="WW8Num30z3">
    <w:name w:val="WW8Num30z3"/>
    <w:rsid w:val="00A35D3F"/>
    <w:rPr>
      <w:rFonts w:ascii="Symbol" w:hAnsi="Symbol" w:cs="Symbol"/>
    </w:rPr>
  </w:style>
  <w:style w:type="character" w:customStyle="1" w:styleId="WW8Num31z0">
    <w:name w:val="WW8Num31z0"/>
    <w:rsid w:val="00A35D3F"/>
    <w:rPr>
      <w:rFonts w:ascii="Wingdings" w:hAnsi="Wingdings" w:cs="Wingdings"/>
    </w:rPr>
  </w:style>
  <w:style w:type="character" w:customStyle="1" w:styleId="WW8Num31z1">
    <w:name w:val="WW8Num31z1"/>
    <w:rsid w:val="00A35D3F"/>
    <w:rPr>
      <w:rFonts w:ascii="Courier New" w:hAnsi="Courier New" w:cs="Courier New"/>
    </w:rPr>
  </w:style>
  <w:style w:type="character" w:customStyle="1" w:styleId="WW8Num31z3">
    <w:name w:val="WW8Num31z3"/>
    <w:rsid w:val="00A35D3F"/>
    <w:rPr>
      <w:rFonts w:ascii="Symbol" w:hAnsi="Symbol" w:cs="Symbol"/>
    </w:rPr>
  </w:style>
  <w:style w:type="character" w:customStyle="1" w:styleId="WW8Num32z0">
    <w:name w:val="WW8Num32z0"/>
    <w:rsid w:val="00A35D3F"/>
  </w:style>
  <w:style w:type="character" w:customStyle="1" w:styleId="WW8Num32z1">
    <w:name w:val="WW8Num32z1"/>
    <w:rsid w:val="00A35D3F"/>
    <w:rPr>
      <w:rFonts w:ascii="Courier New" w:hAnsi="Courier New" w:cs="Courier New"/>
    </w:rPr>
  </w:style>
  <w:style w:type="character" w:customStyle="1" w:styleId="WW8Num32z2">
    <w:name w:val="WW8Num32z2"/>
    <w:rsid w:val="00A35D3F"/>
    <w:rPr>
      <w:rFonts w:ascii="Wingdings" w:hAnsi="Wingdings" w:cs="Wingdings"/>
    </w:rPr>
  </w:style>
  <w:style w:type="character" w:customStyle="1" w:styleId="WW8Num32z3">
    <w:name w:val="WW8Num32z3"/>
    <w:rsid w:val="00A35D3F"/>
    <w:rPr>
      <w:rFonts w:ascii="Symbol" w:hAnsi="Symbol" w:cs="Symbol"/>
    </w:rPr>
  </w:style>
  <w:style w:type="character" w:customStyle="1" w:styleId="FontStyle30">
    <w:name w:val="Font Style30"/>
    <w:rsid w:val="00A35D3F"/>
    <w:rPr>
      <w:rFonts w:ascii="Times New Roman" w:hAnsi="Times New Roman" w:cs="Times New Roman"/>
      <w:sz w:val="28"/>
      <w:szCs w:val="28"/>
    </w:rPr>
  </w:style>
  <w:style w:type="paragraph" w:customStyle="1" w:styleId="318">
    <w:name w:val="Основной текст 31"/>
    <w:basedOn w:val="a3"/>
    <w:rsid w:val="00A35D3F"/>
    <w:pPr>
      <w:suppressAutoHyphens/>
      <w:spacing w:after="120"/>
    </w:pPr>
    <w:rPr>
      <w:sz w:val="16"/>
      <w:szCs w:val="16"/>
      <w:lang w:eastAsia="zh-CN"/>
    </w:rPr>
  </w:style>
  <w:style w:type="paragraph" w:customStyle="1" w:styleId="219">
    <w:name w:val="Основной текст с отступом 21"/>
    <w:basedOn w:val="a3"/>
    <w:rsid w:val="00A35D3F"/>
    <w:pPr>
      <w:suppressAutoHyphens/>
      <w:spacing w:after="120" w:line="480" w:lineRule="auto"/>
      <w:ind w:left="283"/>
    </w:pPr>
    <w:rPr>
      <w:lang w:eastAsia="zh-CN"/>
    </w:rPr>
  </w:style>
  <w:style w:type="paragraph" w:customStyle="1" w:styleId="afffffff2">
    <w:name w:val="Содержимое врезки"/>
    <w:basedOn w:val="a3"/>
    <w:rsid w:val="00A35D3F"/>
    <w:pPr>
      <w:suppressAutoHyphens/>
    </w:pPr>
    <w:rPr>
      <w:lang w:eastAsia="zh-CN"/>
    </w:rPr>
  </w:style>
  <w:style w:type="paragraph" w:customStyle="1" w:styleId="text1">
    <w:name w:val="text1"/>
    <w:basedOn w:val="a3"/>
    <w:rsid w:val="00A35D3F"/>
    <w:pPr>
      <w:spacing w:after="300"/>
    </w:pPr>
  </w:style>
  <w:style w:type="paragraph" w:styleId="afffffff3">
    <w:name w:val="TOC Heading"/>
    <w:basedOn w:val="11"/>
    <w:next w:val="a3"/>
    <w:qFormat/>
    <w:rsid w:val="00A35D3F"/>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35D3F"/>
    <w:rPr>
      <w:rFonts w:ascii="Times New Roman" w:hAnsi="Times New Roman" w:cs="Times New Roman"/>
      <w:sz w:val="18"/>
      <w:szCs w:val="18"/>
    </w:rPr>
  </w:style>
  <w:style w:type="paragraph" w:customStyle="1" w:styleId="afffffff4">
    <w:name w:val="Базовый"/>
    <w:rsid w:val="00A35D3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A35D3F"/>
    <w:rPr>
      <w:rFonts w:cs="Times New Roman"/>
      <w:color w:val="0000FF"/>
      <w:u w:val="single"/>
    </w:rPr>
  </w:style>
  <w:style w:type="character" w:customStyle="1" w:styleId="textmaincenter">
    <w:name w:val="textmain_center"/>
    <w:rsid w:val="00A35D3F"/>
  </w:style>
  <w:style w:type="character" w:customStyle="1" w:styleId="WW8Num2z3">
    <w:name w:val="WW8Num2z3"/>
    <w:rsid w:val="00A35D3F"/>
  </w:style>
  <w:style w:type="character" w:customStyle="1" w:styleId="WW8Num2z4">
    <w:name w:val="WW8Num2z4"/>
    <w:rsid w:val="00A35D3F"/>
  </w:style>
  <w:style w:type="character" w:customStyle="1" w:styleId="WW8Num2z5">
    <w:name w:val="WW8Num2z5"/>
    <w:rsid w:val="00A35D3F"/>
  </w:style>
  <w:style w:type="character" w:customStyle="1" w:styleId="WW8Num2z6">
    <w:name w:val="WW8Num2z6"/>
    <w:rsid w:val="00A35D3F"/>
  </w:style>
  <w:style w:type="character" w:customStyle="1" w:styleId="WW8Num2z7">
    <w:name w:val="WW8Num2z7"/>
    <w:rsid w:val="00A35D3F"/>
  </w:style>
  <w:style w:type="character" w:customStyle="1" w:styleId="WW8Num2z8">
    <w:name w:val="WW8Num2z8"/>
    <w:rsid w:val="00A35D3F"/>
  </w:style>
  <w:style w:type="character" w:customStyle="1" w:styleId="WW8Num3z4">
    <w:name w:val="WW8Num3z4"/>
    <w:rsid w:val="00A35D3F"/>
  </w:style>
  <w:style w:type="character" w:customStyle="1" w:styleId="WW8Num3z5">
    <w:name w:val="WW8Num3z5"/>
    <w:rsid w:val="00A35D3F"/>
  </w:style>
  <w:style w:type="character" w:customStyle="1" w:styleId="WW8Num3z6">
    <w:name w:val="WW8Num3z6"/>
    <w:rsid w:val="00A35D3F"/>
  </w:style>
  <w:style w:type="character" w:customStyle="1" w:styleId="WW8Num3z7">
    <w:name w:val="WW8Num3z7"/>
    <w:rsid w:val="00A35D3F"/>
  </w:style>
  <w:style w:type="character" w:customStyle="1" w:styleId="WW8Num3z8">
    <w:name w:val="WW8Num3z8"/>
    <w:rsid w:val="00A35D3F"/>
  </w:style>
  <w:style w:type="paragraph" w:customStyle="1" w:styleId="LO-Normal">
    <w:name w:val="LO-Normal"/>
    <w:rsid w:val="00A35D3F"/>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A35D3F"/>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A35D3F"/>
  </w:style>
  <w:style w:type="character" w:customStyle="1" w:styleId="afffffff6">
    <w:name w:val="Стиль Обычный"/>
    <w:rsid w:val="00A35D3F"/>
    <w:rPr>
      <w:rFonts w:ascii="Times New Roman" w:hAnsi="Times New Roman"/>
      <w:sz w:val="24"/>
    </w:rPr>
  </w:style>
  <w:style w:type="paragraph" w:customStyle="1" w:styleId="2TimesNewRoman12">
    <w:name w:val="Стиль Заголовок 2 + Times New Roman 12 пт"/>
    <w:basedOn w:val="21"/>
    <w:rsid w:val="00A35D3F"/>
    <w:rPr>
      <w:i w:val="0"/>
      <w:sz w:val="24"/>
      <w:lang w:eastAsia="ru-RU"/>
    </w:rPr>
  </w:style>
  <w:style w:type="paragraph" w:customStyle="1" w:styleId="afffffff7">
    <w:name w:val="Стиль Основной текст"/>
    <w:basedOn w:val="a3"/>
    <w:rsid w:val="00A35D3F"/>
    <w:rPr>
      <w:szCs w:val="20"/>
    </w:rPr>
  </w:style>
  <w:style w:type="character" w:customStyle="1" w:styleId="1ffff2">
    <w:name w:val="Основной текст + Полужирный1"/>
    <w:rsid w:val="00A35D3F"/>
    <w:rPr>
      <w:rFonts w:ascii="Times New Roman" w:hAnsi="Times New Roman" w:cs="Times New Roman"/>
      <w:b/>
      <w:bCs/>
      <w:sz w:val="20"/>
      <w:szCs w:val="20"/>
    </w:rPr>
  </w:style>
  <w:style w:type="paragraph" w:customStyle="1" w:styleId="319">
    <w:name w:val="Основной текст (3)1"/>
    <w:basedOn w:val="a3"/>
    <w:rsid w:val="00A35D3F"/>
    <w:pPr>
      <w:shd w:val="clear" w:color="auto" w:fill="FFFFFF"/>
      <w:spacing w:before="300" w:after="180" w:line="240" w:lineRule="atLeast"/>
    </w:pPr>
    <w:rPr>
      <w:rFonts w:ascii="Garamond" w:hAnsi="Garamond"/>
    </w:rPr>
  </w:style>
  <w:style w:type="character" w:customStyle="1" w:styleId="48">
    <w:name w:val="Основной текст (4)"/>
    <w:link w:val="413"/>
    <w:rsid w:val="00A35D3F"/>
    <w:rPr>
      <w:rFonts w:ascii="Garamond" w:hAnsi="Garamond"/>
      <w:sz w:val="24"/>
      <w:szCs w:val="24"/>
      <w:shd w:val="clear" w:color="auto" w:fill="FFFFFF"/>
    </w:rPr>
  </w:style>
  <w:style w:type="paragraph" w:customStyle="1" w:styleId="413">
    <w:name w:val="Основной текст (4)1"/>
    <w:basedOn w:val="a3"/>
    <w:link w:val="48"/>
    <w:rsid w:val="00A35D3F"/>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A35D3F"/>
    <w:rPr>
      <w:rFonts w:ascii="Garamond" w:hAnsi="Garamond"/>
      <w:sz w:val="24"/>
      <w:szCs w:val="24"/>
      <w:shd w:val="clear" w:color="auto" w:fill="FFFFFF"/>
    </w:rPr>
  </w:style>
  <w:style w:type="paragraph" w:customStyle="1" w:styleId="21a">
    <w:name w:val="Подпись к картинке (2)1"/>
    <w:basedOn w:val="a3"/>
    <w:link w:val="2fb"/>
    <w:rsid w:val="00A35D3F"/>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A35D3F"/>
    <w:rPr>
      <w:rFonts w:ascii="Garamond" w:hAnsi="Garamond"/>
      <w:b/>
      <w:bCs/>
      <w:sz w:val="18"/>
      <w:szCs w:val="18"/>
      <w:shd w:val="clear" w:color="auto" w:fill="FFFFFF"/>
    </w:rPr>
  </w:style>
  <w:style w:type="paragraph" w:customStyle="1" w:styleId="261">
    <w:name w:val="Основной текст (26)1"/>
    <w:basedOn w:val="a3"/>
    <w:link w:val="260"/>
    <w:uiPriority w:val="99"/>
    <w:rsid w:val="00A35D3F"/>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A35D3F"/>
    <w:rPr>
      <w:rFonts w:ascii="Century Schoolbook" w:hAnsi="Century Schoolbook"/>
      <w:shd w:val="clear" w:color="auto" w:fill="FFFFFF"/>
    </w:rPr>
  </w:style>
  <w:style w:type="paragraph" w:customStyle="1" w:styleId="5310">
    <w:name w:val="Основной текст (53)1"/>
    <w:basedOn w:val="a3"/>
    <w:link w:val="531"/>
    <w:rsid w:val="00A35D3F"/>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A35D3F"/>
    <w:rPr>
      <w:rFonts w:ascii="Century Schoolbook" w:hAnsi="Century Schoolbook"/>
      <w:sz w:val="26"/>
      <w:szCs w:val="26"/>
      <w:shd w:val="clear" w:color="auto" w:fill="FFFFFF"/>
    </w:rPr>
  </w:style>
  <w:style w:type="paragraph" w:customStyle="1" w:styleId="711">
    <w:name w:val="Основной текст (7)1"/>
    <w:basedOn w:val="a3"/>
    <w:link w:val="74"/>
    <w:rsid w:val="00A35D3F"/>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A35D3F"/>
    <w:rPr>
      <w:rFonts w:ascii="Trebuchet MS" w:hAnsi="Trebuchet MS"/>
      <w:b/>
      <w:bCs/>
      <w:sz w:val="14"/>
      <w:szCs w:val="14"/>
      <w:shd w:val="clear" w:color="auto" w:fill="FFFFFF"/>
    </w:rPr>
  </w:style>
  <w:style w:type="paragraph" w:customStyle="1" w:styleId="811">
    <w:name w:val="Основной текст (81)1"/>
    <w:basedOn w:val="a3"/>
    <w:link w:val="810"/>
    <w:rsid w:val="00A35D3F"/>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A35D3F"/>
    <w:rPr>
      <w:sz w:val="10"/>
      <w:szCs w:val="10"/>
      <w:shd w:val="clear" w:color="auto" w:fill="FFFFFF"/>
      <w:lang w:val="ru-RU" w:eastAsia="ru-RU"/>
    </w:rPr>
  </w:style>
  <w:style w:type="paragraph" w:customStyle="1" w:styleId="741">
    <w:name w:val="Основной текст (74)1"/>
    <w:basedOn w:val="a3"/>
    <w:link w:val="740"/>
    <w:rsid w:val="00A35D3F"/>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A35D3F"/>
    <w:rPr>
      <w:rFonts w:ascii="Garamond" w:hAnsi="Garamond"/>
      <w:sz w:val="10"/>
      <w:szCs w:val="10"/>
      <w:shd w:val="clear" w:color="auto" w:fill="FFFFFF"/>
      <w:lang w:val="ru-RU" w:eastAsia="ru-RU"/>
    </w:rPr>
  </w:style>
  <w:style w:type="paragraph" w:customStyle="1" w:styleId="271">
    <w:name w:val="Основной текст (27)1"/>
    <w:basedOn w:val="a3"/>
    <w:link w:val="270"/>
    <w:rsid w:val="00A35D3F"/>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A35D3F"/>
    <w:pPr>
      <w:ind w:firstLine="709"/>
      <w:jc w:val="both"/>
    </w:pPr>
    <w:rPr>
      <w:rFonts w:ascii="Verdana" w:hAnsi="Verdana"/>
      <w:bCs/>
      <w:sz w:val="20"/>
      <w:szCs w:val="20"/>
    </w:rPr>
  </w:style>
  <w:style w:type="character" w:customStyle="1" w:styleId="3f2">
    <w:name w:val="Основной текст3"/>
    <w:rsid w:val="00A35D3F"/>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A35D3F"/>
    <w:pPr>
      <w:spacing w:line="360" w:lineRule="auto"/>
    </w:pPr>
    <w:rPr>
      <w:szCs w:val="20"/>
    </w:rPr>
  </w:style>
  <w:style w:type="paragraph" w:customStyle="1" w:styleId="21b">
    <w:name w:val="Красная строка 21"/>
    <w:basedOn w:val="aff9"/>
    <w:rsid w:val="00A35D3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A35D3F"/>
    <w:rPr>
      <w:szCs w:val="20"/>
    </w:rPr>
  </w:style>
  <w:style w:type="paragraph" w:customStyle="1" w:styleId="Style100">
    <w:name w:val="Style10"/>
    <w:basedOn w:val="a3"/>
    <w:rsid w:val="00A35D3F"/>
    <w:pPr>
      <w:widowControl w:val="0"/>
      <w:autoSpaceDE w:val="0"/>
      <w:autoSpaceDN w:val="0"/>
      <w:adjustRightInd w:val="0"/>
      <w:spacing w:line="321" w:lineRule="exact"/>
      <w:ind w:firstLine="485"/>
      <w:jc w:val="both"/>
    </w:pPr>
  </w:style>
  <w:style w:type="paragraph" w:customStyle="1" w:styleId="u">
    <w:name w:val="u"/>
    <w:basedOn w:val="a3"/>
    <w:rsid w:val="00A35D3F"/>
    <w:pPr>
      <w:spacing w:before="100" w:beforeAutospacing="1" w:after="100" w:afterAutospacing="1"/>
    </w:pPr>
  </w:style>
  <w:style w:type="character" w:customStyle="1" w:styleId="FontStyle95">
    <w:name w:val="Font Style95"/>
    <w:rsid w:val="00A35D3F"/>
    <w:rPr>
      <w:rFonts w:ascii="Times New Roman" w:hAnsi="Times New Roman" w:cs="Times New Roman"/>
      <w:sz w:val="22"/>
      <w:szCs w:val="22"/>
    </w:rPr>
  </w:style>
  <w:style w:type="character" w:customStyle="1" w:styleId="FontStyle94">
    <w:name w:val="Font Style94"/>
    <w:rsid w:val="00A35D3F"/>
    <w:rPr>
      <w:rFonts w:ascii="Times New Roman" w:hAnsi="Times New Roman" w:cs="Times New Roman"/>
      <w:b/>
      <w:bCs/>
      <w:sz w:val="22"/>
      <w:szCs w:val="22"/>
    </w:rPr>
  </w:style>
  <w:style w:type="character" w:customStyle="1" w:styleId="FontStyle231">
    <w:name w:val="Font Style231"/>
    <w:rsid w:val="00A35D3F"/>
    <w:rPr>
      <w:rFonts w:ascii="Times New Roman" w:hAnsi="Times New Roman" w:cs="Times New Roman"/>
      <w:sz w:val="26"/>
      <w:szCs w:val="26"/>
    </w:rPr>
  </w:style>
  <w:style w:type="character" w:customStyle="1" w:styleId="Heading1Char1">
    <w:name w:val="Heading 1 Char1"/>
    <w:aliases w:val="Знак Char1"/>
    <w:locked/>
    <w:rsid w:val="00A35D3F"/>
    <w:rPr>
      <w:rFonts w:ascii="Times New Roman" w:hAnsi="Times New Roman" w:cs="Tahoma"/>
      <w:b/>
      <w:bCs/>
      <w:kern w:val="32"/>
      <w:sz w:val="32"/>
      <w:szCs w:val="32"/>
      <w:lang w:eastAsia="ru-RU"/>
    </w:rPr>
  </w:style>
  <w:style w:type="character" w:customStyle="1" w:styleId="news">
    <w:name w:val="news"/>
    <w:rsid w:val="00A35D3F"/>
    <w:rPr>
      <w:rFonts w:ascii="Times New Roman" w:hAnsi="Times New Roman" w:cs="Times New Roman"/>
    </w:rPr>
  </w:style>
  <w:style w:type="character" w:customStyle="1" w:styleId="hl">
    <w:name w:val="hl"/>
    <w:rsid w:val="00A35D3F"/>
    <w:rPr>
      <w:rFonts w:cs="Times New Roman"/>
    </w:rPr>
  </w:style>
  <w:style w:type="character" w:customStyle="1" w:styleId="DocumentMapChar">
    <w:name w:val="Document Map Char"/>
    <w:semiHidden/>
    <w:locked/>
    <w:rsid w:val="00A35D3F"/>
    <w:rPr>
      <w:rFonts w:ascii="Tahoma" w:hAnsi="Tahoma" w:cs="Tahoma"/>
      <w:lang w:val="ru-RU" w:eastAsia="ru-RU" w:bidi="ar-SA"/>
    </w:rPr>
  </w:style>
  <w:style w:type="character" w:customStyle="1" w:styleId="BodyText3Char">
    <w:name w:val="Body Text 3 Char"/>
    <w:aliases w:val="Знак5 Char"/>
    <w:locked/>
    <w:rsid w:val="00A35D3F"/>
    <w:rPr>
      <w:sz w:val="16"/>
      <w:szCs w:val="16"/>
      <w:lang w:val="ru-RU" w:eastAsia="ru-RU" w:bidi="ar-SA"/>
    </w:rPr>
  </w:style>
  <w:style w:type="character" w:customStyle="1" w:styleId="BalloonTextChar">
    <w:name w:val="Balloon Text Char"/>
    <w:locked/>
    <w:rsid w:val="00A35D3F"/>
    <w:rPr>
      <w:rFonts w:ascii="Tahoma" w:hAnsi="Tahoma" w:cs="Tahoma"/>
      <w:sz w:val="16"/>
      <w:szCs w:val="16"/>
      <w:lang w:val="ru-RU" w:eastAsia="ru-RU" w:bidi="ar-SA"/>
    </w:rPr>
  </w:style>
  <w:style w:type="character" w:customStyle="1" w:styleId="FontStyle145">
    <w:name w:val="Font Style145"/>
    <w:rsid w:val="00A35D3F"/>
    <w:rPr>
      <w:rFonts w:ascii="Times New Roman" w:hAnsi="Times New Roman" w:cs="Times New Roman"/>
      <w:color w:val="000000"/>
      <w:sz w:val="18"/>
      <w:szCs w:val="18"/>
    </w:rPr>
  </w:style>
  <w:style w:type="character" w:customStyle="1" w:styleId="FontStyle215">
    <w:name w:val="Font Style215"/>
    <w:rsid w:val="00A35D3F"/>
    <w:rPr>
      <w:rFonts w:ascii="Times New Roman" w:hAnsi="Times New Roman" w:cs="Times New Roman"/>
      <w:b/>
      <w:bCs/>
      <w:color w:val="000000"/>
      <w:sz w:val="18"/>
      <w:szCs w:val="18"/>
    </w:rPr>
  </w:style>
  <w:style w:type="character" w:customStyle="1" w:styleId="FontStyle153">
    <w:name w:val="Font Style153"/>
    <w:rsid w:val="00A35D3F"/>
    <w:rPr>
      <w:rFonts w:ascii="Times New Roman" w:hAnsi="Times New Roman" w:cs="Times New Roman"/>
      <w:i/>
      <w:iCs/>
      <w:color w:val="000000"/>
      <w:sz w:val="18"/>
      <w:szCs w:val="18"/>
    </w:rPr>
  </w:style>
  <w:style w:type="paragraph" w:customStyle="1" w:styleId="Style101">
    <w:name w:val="Style101"/>
    <w:basedOn w:val="a3"/>
    <w:rsid w:val="00A35D3F"/>
    <w:pPr>
      <w:widowControl w:val="0"/>
      <w:suppressAutoHyphens/>
      <w:autoSpaceDE w:val="0"/>
      <w:spacing w:line="240" w:lineRule="atLeast"/>
    </w:pPr>
    <w:rPr>
      <w:sz w:val="20"/>
      <w:szCs w:val="20"/>
      <w:lang w:eastAsia="ar-SA"/>
    </w:rPr>
  </w:style>
  <w:style w:type="character" w:customStyle="1" w:styleId="FontStyle173">
    <w:name w:val="Font Style173"/>
    <w:rsid w:val="00A35D3F"/>
    <w:rPr>
      <w:rFonts w:ascii="Times New Roman" w:hAnsi="Times New Roman" w:cs="Times New Roman"/>
      <w:i/>
      <w:iCs/>
      <w:color w:val="000000"/>
      <w:spacing w:val="20"/>
      <w:sz w:val="18"/>
      <w:szCs w:val="18"/>
    </w:rPr>
  </w:style>
  <w:style w:type="paragraph" w:customStyle="1" w:styleId="Style92">
    <w:name w:val="Style92"/>
    <w:basedOn w:val="a3"/>
    <w:rsid w:val="00A35D3F"/>
    <w:pPr>
      <w:widowControl w:val="0"/>
      <w:suppressAutoHyphens/>
      <w:autoSpaceDE w:val="0"/>
      <w:spacing w:line="240" w:lineRule="atLeast"/>
    </w:pPr>
    <w:rPr>
      <w:sz w:val="20"/>
      <w:szCs w:val="20"/>
      <w:lang w:eastAsia="ar-SA"/>
    </w:rPr>
  </w:style>
  <w:style w:type="paragraph" w:customStyle="1" w:styleId="Style87">
    <w:name w:val="Style87"/>
    <w:basedOn w:val="a3"/>
    <w:rsid w:val="00A35D3F"/>
    <w:pPr>
      <w:widowControl w:val="0"/>
      <w:suppressAutoHyphens/>
      <w:autoSpaceDE w:val="0"/>
      <w:spacing w:line="240" w:lineRule="atLeast"/>
    </w:pPr>
    <w:rPr>
      <w:sz w:val="20"/>
      <w:szCs w:val="20"/>
      <w:lang w:eastAsia="ar-SA"/>
    </w:rPr>
  </w:style>
  <w:style w:type="paragraph" w:customStyle="1" w:styleId="Style44">
    <w:name w:val="Style44"/>
    <w:basedOn w:val="a3"/>
    <w:rsid w:val="00A35D3F"/>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A35D3F"/>
    <w:rPr>
      <w:rFonts w:ascii="Arial" w:hAnsi="Arial" w:cs="Arial"/>
      <w:b/>
      <w:bCs/>
      <w:sz w:val="18"/>
      <w:szCs w:val="18"/>
    </w:rPr>
  </w:style>
  <w:style w:type="character" w:customStyle="1" w:styleId="FontStyle255">
    <w:name w:val="Font Style255"/>
    <w:rsid w:val="00A35D3F"/>
    <w:rPr>
      <w:rFonts w:ascii="Times New Roman" w:hAnsi="Times New Roman" w:cs="Times New Roman"/>
      <w:b/>
      <w:bCs/>
      <w:i/>
      <w:iCs/>
      <w:sz w:val="20"/>
      <w:szCs w:val="20"/>
    </w:rPr>
  </w:style>
  <w:style w:type="character" w:customStyle="1" w:styleId="FontStyle256">
    <w:name w:val="Font Style256"/>
    <w:rsid w:val="00A35D3F"/>
    <w:rPr>
      <w:rFonts w:ascii="Times New Roman" w:hAnsi="Times New Roman" w:cs="Times New Roman"/>
      <w:b/>
      <w:bCs/>
      <w:sz w:val="20"/>
      <w:szCs w:val="20"/>
    </w:rPr>
  </w:style>
  <w:style w:type="character" w:customStyle="1" w:styleId="FontStyle240">
    <w:name w:val="Font Style240"/>
    <w:rsid w:val="00A35D3F"/>
    <w:rPr>
      <w:rFonts w:ascii="Times New Roman" w:hAnsi="Times New Roman" w:cs="Times New Roman"/>
      <w:sz w:val="18"/>
      <w:szCs w:val="18"/>
    </w:rPr>
  </w:style>
  <w:style w:type="character" w:customStyle="1" w:styleId="FontStyle253">
    <w:name w:val="Font Style253"/>
    <w:rsid w:val="00A35D3F"/>
    <w:rPr>
      <w:rFonts w:ascii="Times New Roman" w:hAnsi="Times New Roman" w:cs="Times New Roman"/>
      <w:i/>
      <w:iCs/>
      <w:sz w:val="18"/>
      <w:szCs w:val="18"/>
    </w:rPr>
  </w:style>
  <w:style w:type="character" w:customStyle="1" w:styleId="FontStyle234">
    <w:name w:val="Font Style234"/>
    <w:rsid w:val="00A35D3F"/>
    <w:rPr>
      <w:rFonts w:ascii="Arial" w:hAnsi="Arial" w:cs="Arial"/>
      <w:b/>
      <w:bCs/>
      <w:sz w:val="16"/>
      <w:szCs w:val="16"/>
    </w:rPr>
  </w:style>
  <w:style w:type="paragraph" w:customStyle="1" w:styleId="Style55">
    <w:name w:val="Style55"/>
    <w:basedOn w:val="a3"/>
    <w:rsid w:val="00A35D3F"/>
    <w:pPr>
      <w:widowControl w:val="0"/>
      <w:autoSpaceDE w:val="0"/>
      <w:autoSpaceDN w:val="0"/>
      <w:adjustRightInd w:val="0"/>
    </w:pPr>
    <w:rPr>
      <w:rFonts w:ascii="Segoe UI" w:hAnsi="Segoe UI" w:cs="Segoe UI"/>
    </w:rPr>
  </w:style>
  <w:style w:type="paragraph" w:customStyle="1" w:styleId="Style69">
    <w:name w:val="Style69"/>
    <w:basedOn w:val="a3"/>
    <w:rsid w:val="00A35D3F"/>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A35D3F"/>
    <w:pPr>
      <w:widowControl w:val="0"/>
      <w:autoSpaceDE w:val="0"/>
      <w:autoSpaceDN w:val="0"/>
      <w:adjustRightInd w:val="0"/>
    </w:pPr>
    <w:rPr>
      <w:rFonts w:ascii="Segoe UI" w:hAnsi="Segoe UI" w:cs="Segoe UI"/>
    </w:rPr>
  </w:style>
  <w:style w:type="character" w:customStyle="1" w:styleId="FontStyle271">
    <w:name w:val="Font Style271"/>
    <w:rsid w:val="00A35D3F"/>
    <w:rPr>
      <w:rFonts w:ascii="Arial" w:hAnsi="Arial" w:cs="Arial"/>
      <w:b/>
      <w:bCs/>
      <w:spacing w:val="-10"/>
      <w:sz w:val="18"/>
      <w:szCs w:val="18"/>
    </w:rPr>
  </w:style>
  <w:style w:type="character" w:customStyle="1" w:styleId="FontStyle38">
    <w:name w:val="Font Style38"/>
    <w:rsid w:val="00A35D3F"/>
    <w:rPr>
      <w:rFonts w:ascii="Times New Roman" w:hAnsi="Times New Roman" w:cs="Times New Roman"/>
      <w:sz w:val="28"/>
      <w:szCs w:val="28"/>
    </w:rPr>
  </w:style>
  <w:style w:type="character" w:customStyle="1" w:styleId="FontStyle35">
    <w:name w:val="Font Style35"/>
    <w:rsid w:val="00A35D3F"/>
    <w:rPr>
      <w:rFonts w:ascii="Times New Roman" w:hAnsi="Times New Roman" w:cs="Times New Roman"/>
      <w:sz w:val="26"/>
      <w:szCs w:val="26"/>
    </w:rPr>
  </w:style>
  <w:style w:type="paragraph" w:customStyle="1" w:styleId="Style15">
    <w:name w:val="Style15"/>
    <w:basedOn w:val="a3"/>
    <w:rsid w:val="00A35D3F"/>
    <w:pPr>
      <w:widowControl w:val="0"/>
      <w:autoSpaceDE w:val="0"/>
      <w:autoSpaceDN w:val="0"/>
      <w:adjustRightInd w:val="0"/>
      <w:spacing w:line="482" w:lineRule="exact"/>
      <w:ind w:firstLine="701"/>
      <w:jc w:val="both"/>
    </w:pPr>
  </w:style>
  <w:style w:type="paragraph" w:customStyle="1" w:styleId="Style22">
    <w:name w:val="Style22"/>
    <w:basedOn w:val="a3"/>
    <w:rsid w:val="00A35D3F"/>
    <w:pPr>
      <w:widowControl w:val="0"/>
      <w:autoSpaceDE w:val="0"/>
      <w:autoSpaceDN w:val="0"/>
      <w:adjustRightInd w:val="0"/>
      <w:spacing w:line="274" w:lineRule="exact"/>
    </w:pPr>
  </w:style>
  <w:style w:type="character" w:customStyle="1" w:styleId="citation">
    <w:name w:val="citation"/>
    <w:rsid w:val="00A35D3F"/>
  </w:style>
  <w:style w:type="character" w:customStyle="1" w:styleId="xmlemitalic10">
    <w:name w:val="xmlemitalic1"/>
    <w:rsid w:val="00A35D3F"/>
  </w:style>
  <w:style w:type="paragraph" w:customStyle="1" w:styleId="nospacing">
    <w:name w:val="nospacing"/>
    <w:basedOn w:val="a3"/>
    <w:rsid w:val="00A35D3F"/>
    <w:pPr>
      <w:spacing w:before="100" w:beforeAutospacing="1" w:after="100" w:afterAutospacing="1"/>
    </w:pPr>
  </w:style>
  <w:style w:type="paragraph" w:customStyle="1" w:styleId="afffffff9">
    <w:name w:val="...... . ......."/>
    <w:basedOn w:val="Default"/>
    <w:next w:val="Default"/>
    <w:rsid w:val="00A35D3F"/>
    <w:rPr>
      <w:color w:val="auto"/>
    </w:rPr>
  </w:style>
  <w:style w:type="paragraph" w:customStyle="1" w:styleId="PrilogRazd">
    <w:name w:val="Prilog Razd"/>
    <w:rsid w:val="00A35D3F"/>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A35D3F"/>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A35D3F"/>
    <w:rPr>
      <w:rFonts w:ascii="Calibri" w:hAnsi="Calibri"/>
      <w:i/>
      <w:iCs/>
      <w:sz w:val="24"/>
      <w:szCs w:val="24"/>
      <w:lang w:val="ru-RU" w:eastAsia="en-US" w:bidi="ar-SA"/>
    </w:rPr>
  </w:style>
  <w:style w:type="character" w:customStyle="1" w:styleId="640">
    <w:name w:val="Знак Знак64"/>
    <w:locked/>
    <w:rsid w:val="00A35D3F"/>
    <w:rPr>
      <w:b/>
      <w:bCs/>
      <w:sz w:val="28"/>
      <w:szCs w:val="28"/>
      <w:lang w:val="ru-RU" w:eastAsia="ru-RU" w:bidi="ar-SA"/>
    </w:rPr>
  </w:style>
  <w:style w:type="character" w:customStyle="1" w:styleId="FontStyle133">
    <w:name w:val="Font Style133"/>
    <w:rsid w:val="00A35D3F"/>
    <w:rPr>
      <w:rFonts w:ascii="Times New Roman" w:hAnsi="Times New Roman" w:cs="Times New Roman"/>
      <w:i/>
      <w:iCs/>
      <w:sz w:val="18"/>
      <w:szCs w:val="18"/>
    </w:rPr>
  </w:style>
  <w:style w:type="character" w:customStyle="1" w:styleId="blk3">
    <w:name w:val="blk3"/>
    <w:rsid w:val="00A35D3F"/>
    <w:rPr>
      <w:vanish w:val="0"/>
    </w:rPr>
  </w:style>
  <w:style w:type="paragraph" w:customStyle="1" w:styleId="afffffffa">
    <w:name w:val="Словарная статья"/>
    <w:basedOn w:val="a3"/>
    <w:next w:val="a3"/>
    <w:rsid w:val="00A35D3F"/>
    <w:pPr>
      <w:autoSpaceDE w:val="0"/>
      <w:autoSpaceDN w:val="0"/>
      <w:adjustRightInd w:val="0"/>
      <w:ind w:left="170" w:right="118"/>
      <w:jc w:val="both"/>
    </w:pPr>
    <w:rPr>
      <w:rFonts w:ascii="Arial" w:hAnsi="Arial"/>
      <w:sz w:val="20"/>
      <w:szCs w:val="20"/>
    </w:rPr>
  </w:style>
  <w:style w:type="character" w:customStyle="1" w:styleId="FontStyle214">
    <w:name w:val="Font Style214"/>
    <w:rsid w:val="00A35D3F"/>
    <w:rPr>
      <w:rFonts w:ascii="Trebuchet MS" w:hAnsi="Trebuchet MS" w:cs="Trebuchet MS"/>
      <w:b/>
      <w:bCs/>
      <w:color w:val="000000"/>
      <w:sz w:val="22"/>
      <w:szCs w:val="22"/>
    </w:rPr>
  </w:style>
  <w:style w:type="character" w:customStyle="1" w:styleId="afffffffb">
    <w:name w:val="Цветовое выделение"/>
    <w:rsid w:val="00A35D3F"/>
    <w:rPr>
      <w:b/>
      <w:bCs/>
      <w:color w:val="000080"/>
      <w:sz w:val="22"/>
      <w:szCs w:val="22"/>
    </w:rPr>
  </w:style>
  <w:style w:type="character" w:customStyle="1" w:styleId="afffffffc">
    <w:name w:val="Гипертекстовая ссылка"/>
    <w:rsid w:val="00A35D3F"/>
    <w:rPr>
      <w:b/>
      <w:bCs/>
      <w:color w:val="008000"/>
      <w:sz w:val="22"/>
      <w:szCs w:val="22"/>
      <w:u w:val="single"/>
    </w:rPr>
  </w:style>
  <w:style w:type="paragraph" w:customStyle="1" w:styleId="Tst1">
    <w:name w:val="Tst1"/>
    <w:basedOn w:val="a3"/>
    <w:rsid w:val="00A35D3F"/>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A35D3F"/>
    <w:rPr>
      <w:sz w:val="24"/>
      <w:lang w:val="ru-RU" w:eastAsia="ru-RU" w:bidi="ar-SA"/>
    </w:rPr>
  </w:style>
  <w:style w:type="character" w:customStyle="1" w:styleId="FontStyle816">
    <w:name w:val="Font Style816"/>
    <w:rsid w:val="00A35D3F"/>
    <w:rPr>
      <w:rFonts w:ascii="Times New Roman" w:hAnsi="Times New Roman" w:cs="Times New Roman"/>
      <w:sz w:val="20"/>
      <w:szCs w:val="20"/>
    </w:rPr>
  </w:style>
  <w:style w:type="paragraph" w:customStyle="1" w:styleId="opredelenie">
    <w:name w:val="opredelenie"/>
    <w:basedOn w:val="a3"/>
    <w:rsid w:val="00A35D3F"/>
    <w:pPr>
      <w:spacing w:before="100" w:beforeAutospacing="1" w:after="100" w:afterAutospacing="1"/>
    </w:pPr>
  </w:style>
  <w:style w:type="paragraph" w:customStyle="1" w:styleId="afffffffd">
    <w:name w:val="НУМ"/>
    <w:basedOn w:val="afff3"/>
    <w:next w:val="afff3"/>
    <w:rsid w:val="00A35D3F"/>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A35D3F"/>
    <w:rPr>
      <w:rFonts w:ascii="Cambria" w:eastAsia="Times New Roman" w:hAnsi="Cambria" w:cs="Times New Roman" w:hint="default"/>
      <w:b/>
      <w:bCs/>
      <w:color w:val="4F81BD"/>
      <w:sz w:val="26"/>
      <w:szCs w:val="26"/>
    </w:rPr>
  </w:style>
  <w:style w:type="character" w:customStyle="1" w:styleId="280">
    <w:name w:val="Знак Знак28"/>
    <w:locked/>
    <w:rsid w:val="00A35D3F"/>
    <w:rPr>
      <w:b/>
      <w:bCs/>
      <w:lang w:val="ru-RU" w:eastAsia="ru-RU" w:bidi="ar-SA"/>
    </w:rPr>
  </w:style>
  <w:style w:type="paragraph" w:customStyle="1" w:styleId="afffffffe">
    <w:name w:val="ТЕМА"/>
    <w:basedOn w:val="a3"/>
    <w:rsid w:val="00A35D3F"/>
    <w:pPr>
      <w:spacing w:after="60" w:line="264" w:lineRule="auto"/>
      <w:jc w:val="both"/>
    </w:pPr>
    <w:rPr>
      <w:rFonts w:ascii="Arial" w:hAnsi="Arial"/>
      <w:b/>
      <w:sz w:val="30"/>
    </w:rPr>
  </w:style>
  <w:style w:type="character" w:customStyle="1" w:styleId="3f3">
    <w:name w:val="Гиперссылка3"/>
    <w:rsid w:val="00A35D3F"/>
    <w:rPr>
      <w:strike w:val="0"/>
      <w:dstrike w:val="0"/>
      <w:color w:val="2C437A"/>
      <w:u w:val="none"/>
    </w:rPr>
  </w:style>
  <w:style w:type="paragraph" w:customStyle="1" w:styleId="affffffff">
    <w:name w:val="Список М"/>
    <w:basedOn w:val="afff3"/>
    <w:rsid w:val="00A35D3F"/>
    <w:pPr>
      <w:spacing w:before="0" w:beforeAutospacing="0" w:after="0" w:afterAutospacing="0" w:line="288" w:lineRule="auto"/>
      <w:jc w:val="both"/>
    </w:pPr>
    <w:rPr>
      <w:sz w:val="30"/>
      <w:szCs w:val="30"/>
      <w:lang w:bidi="ar-SA"/>
    </w:rPr>
  </w:style>
  <w:style w:type="character" w:customStyle="1" w:styleId="FontStyle31">
    <w:name w:val="Font Style31"/>
    <w:rsid w:val="00A35D3F"/>
    <w:rPr>
      <w:rFonts w:ascii="Times New Roman" w:hAnsi="Times New Roman" w:cs="Times New Roman"/>
      <w:b/>
      <w:bCs/>
      <w:sz w:val="28"/>
      <w:szCs w:val="28"/>
    </w:rPr>
  </w:style>
  <w:style w:type="character" w:customStyle="1" w:styleId="480">
    <w:name w:val="Знак Знак48"/>
    <w:locked/>
    <w:rsid w:val="00A35D3F"/>
    <w:rPr>
      <w:b/>
      <w:bCs/>
      <w:sz w:val="27"/>
      <w:szCs w:val="27"/>
      <w:lang w:val="ru-RU" w:eastAsia="ru-RU" w:bidi="ar-SA"/>
    </w:rPr>
  </w:style>
  <w:style w:type="character" w:customStyle="1" w:styleId="511">
    <w:name w:val="Знак5 Знак Знак1"/>
    <w:locked/>
    <w:rsid w:val="00A35D3F"/>
    <w:rPr>
      <w:sz w:val="16"/>
      <w:szCs w:val="16"/>
      <w:lang w:val="ru-RU" w:eastAsia="ru-RU" w:bidi="ar-SA"/>
    </w:rPr>
  </w:style>
  <w:style w:type="table" w:customStyle="1" w:styleId="1ffff3">
    <w:name w:val="Сетка таблицы1"/>
    <w:basedOn w:val="a5"/>
    <w:rsid w:val="00A35D3F"/>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A35D3F"/>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A35D3F"/>
    <w:rPr>
      <w:b/>
      <w:bCs/>
      <w:sz w:val="28"/>
      <w:szCs w:val="28"/>
      <w:lang w:val="ru-RU" w:eastAsia="ru-RU" w:bidi="ar-SA"/>
    </w:rPr>
  </w:style>
  <w:style w:type="character" w:customStyle="1" w:styleId="hl1">
    <w:name w:val="hl1"/>
    <w:rsid w:val="00A35D3F"/>
    <w:rPr>
      <w:color w:val="4682B4"/>
    </w:rPr>
  </w:style>
  <w:style w:type="character" w:customStyle="1" w:styleId="font23">
    <w:name w:val="font23"/>
    <w:rsid w:val="00A35D3F"/>
  </w:style>
  <w:style w:type="character" w:customStyle="1" w:styleId="texttext1">
    <w:name w:val="texttext1"/>
    <w:rsid w:val="00A35D3F"/>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A35D3F"/>
    <w:rPr>
      <w:rFonts w:ascii="Times New Roman" w:hAnsi="Times New Roman" w:cs="Times New Roman" w:hint="default"/>
      <w:b/>
      <w:bCs/>
      <w:sz w:val="24"/>
      <w:szCs w:val="24"/>
    </w:rPr>
  </w:style>
  <w:style w:type="character" w:customStyle="1" w:styleId="authorabout1">
    <w:name w:val="authorabout1"/>
    <w:rsid w:val="00A35D3F"/>
    <w:rPr>
      <w:vanish w:val="0"/>
      <w:sz w:val="26"/>
      <w:szCs w:val="26"/>
    </w:rPr>
  </w:style>
  <w:style w:type="character" w:customStyle="1" w:styleId="authorabout">
    <w:name w:val="authorabout"/>
    <w:rsid w:val="00A35D3F"/>
    <w:rPr>
      <w:rFonts w:ascii="Times New Roman" w:hAnsi="Times New Roman" w:cs="Times New Roman" w:hint="default"/>
    </w:rPr>
  </w:style>
  <w:style w:type="character" w:customStyle="1" w:styleId="textbf">
    <w:name w:val="textbf"/>
    <w:rsid w:val="00A35D3F"/>
    <w:rPr>
      <w:rFonts w:cs="Times New Roman"/>
    </w:rPr>
  </w:style>
  <w:style w:type="character" w:customStyle="1" w:styleId="textit">
    <w:name w:val="textit"/>
    <w:rsid w:val="00A35D3F"/>
    <w:rPr>
      <w:rFonts w:cs="Times New Roman"/>
    </w:rPr>
  </w:style>
  <w:style w:type="character" w:customStyle="1" w:styleId="textdoc1">
    <w:name w:val="textdoc1"/>
    <w:rsid w:val="00A35D3F"/>
    <w:rPr>
      <w:rFonts w:cs="Times New Roman"/>
    </w:rPr>
  </w:style>
  <w:style w:type="paragraph" w:customStyle="1" w:styleId="textdoc">
    <w:name w:val="textdoc"/>
    <w:basedOn w:val="a3"/>
    <w:rsid w:val="00A35D3F"/>
    <w:pPr>
      <w:spacing w:before="100" w:beforeAutospacing="1" w:after="100" w:afterAutospacing="1"/>
    </w:pPr>
  </w:style>
  <w:style w:type="paragraph" w:customStyle="1" w:styleId="msonormalcxsplast">
    <w:name w:val="msonormalcxsplast"/>
    <w:basedOn w:val="a3"/>
    <w:rsid w:val="00A35D3F"/>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A35D3F"/>
    <w:pPr>
      <w:spacing w:before="100" w:beforeAutospacing="1" w:after="100" w:afterAutospacing="1"/>
    </w:pPr>
    <w:rPr>
      <w:rFonts w:ascii="Arial" w:hAnsi="Arial" w:cs="Arial"/>
      <w:color w:val="000000"/>
      <w:sz w:val="20"/>
      <w:szCs w:val="20"/>
    </w:rPr>
  </w:style>
  <w:style w:type="character" w:customStyle="1" w:styleId="FontStyle52">
    <w:name w:val="Font Style52"/>
    <w:rsid w:val="00A35D3F"/>
    <w:rPr>
      <w:rFonts w:ascii="Times New Roman" w:hAnsi="Times New Roman" w:cs="Times New Roman"/>
      <w:sz w:val="20"/>
      <w:szCs w:val="20"/>
    </w:rPr>
  </w:style>
  <w:style w:type="character" w:customStyle="1" w:styleId="t9">
    <w:name w:val="t9"/>
    <w:rsid w:val="00A35D3F"/>
  </w:style>
  <w:style w:type="character" w:customStyle="1" w:styleId="t10">
    <w:name w:val="t10"/>
    <w:rsid w:val="00A35D3F"/>
  </w:style>
  <w:style w:type="character" w:customStyle="1" w:styleId="snsep">
    <w:name w:val="snsep"/>
    <w:rsid w:val="00A35D3F"/>
  </w:style>
  <w:style w:type="character" w:customStyle="1" w:styleId="FontStyle56">
    <w:name w:val="Font Style56"/>
    <w:rsid w:val="00A35D3F"/>
    <w:rPr>
      <w:rFonts w:ascii="Times New Roman" w:hAnsi="Times New Roman" w:cs="Times New Roman"/>
      <w:sz w:val="22"/>
      <w:szCs w:val="22"/>
    </w:rPr>
  </w:style>
  <w:style w:type="paragraph" w:customStyle="1" w:styleId="normalrus">
    <w:name w:val="normalrus"/>
    <w:basedOn w:val="a3"/>
    <w:rsid w:val="00A35D3F"/>
    <w:pPr>
      <w:spacing w:before="100" w:beforeAutospacing="1" w:after="100" w:afterAutospacing="1"/>
    </w:pPr>
  </w:style>
  <w:style w:type="paragraph" w:customStyle="1" w:styleId="listnum">
    <w:name w:val="listnum"/>
    <w:basedOn w:val="a3"/>
    <w:rsid w:val="00A35D3F"/>
    <w:pPr>
      <w:spacing w:before="100" w:beforeAutospacing="1" w:after="100" w:afterAutospacing="1"/>
    </w:pPr>
  </w:style>
  <w:style w:type="character" w:customStyle="1" w:styleId="bold">
    <w:name w:val="bold"/>
    <w:rsid w:val="00A35D3F"/>
    <w:rPr>
      <w:rFonts w:cs="Times New Roman"/>
    </w:rPr>
  </w:style>
  <w:style w:type="character" w:customStyle="1" w:styleId="133">
    <w:name w:val="табл_заголовок_13 Знак"/>
    <w:link w:val="134"/>
    <w:locked/>
    <w:rsid w:val="00A35D3F"/>
    <w:rPr>
      <w:b/>
      <w:bCs/>
      <w:sz w:val="26"/>
      <w:lang w:eastAsia="ru-RU"/>
    </w:rPr>
  </w:style>
  <w:style w:type="paragraph" w:customStyle="1" w:styleId="134">
    <w:name w:val="табл_заголовок_13"/>
    <w:basedOn w:val="a3"/>
    <w:link w:val="133"/>
    <w:rsid w:val="00A35D3F"/>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A35D3F"/>
    <w:rPr>
      <w:rFonts w:ascii="Courier New" w:eastAsia="Calibri" w:hAnsi="Courier New"/>
      <w:sz w:val="20"/>
      <w:szCs w:val="20"/>
    </w:rPr>
  </w:style>
  <w:style w:type="paragraph" w:customStyle="1" w:styleId="a0cxspmiddle">
    <w:name w:val="a0cxspmiddle"/>
    <w:basedOn w:val="a3"/>
    <w:rsid w:val="00A35D3F"/>
    <w:pPr>
      <w:spacing w:before="100" w:beforeAutospacing="1" w:after="100" w:afterAutospacing="1"/>
    </w:pPr>
  </w:style>
  <w:style w:type="character" w:customStyle="1" w:styleId="wrc131">
    <w:name w:val="wrc131"/>
    <w:rsid w:val="00A35D3F"/>
    <w:rPr>
      <w:vanish/>
    </w:rPr>
  </w:style>
  <w:style w:type="character" w:customStyle="1" w:styleId="mw-editsection">
    <w:name w:val="mw-editsection"/>
    <w:rsid w:val="00A35D3F"/>
  </w:style>
  <w:style w:type="character" w:customStyle="1" w:styleId="num0">
    <w:name w:val="num0"/>
    <w:rsid w:val="00A35D3F"/>
  </w:style>
  <w:style w:type="paragraph" w:customStyle="1" w:styleId="c3">
    <w:name w:val="c3"/>
    <w:basedOn w:val="a3"/>
    <w:rsid w:val="00A35D3F"/>
    <w:pPr>
      <w:spacing w:before="100" w:beforeAutospacing="1" w:after="100" w:afterAutospacing="1"/>
    </w:pPr>
  </w:style>
  <w:style w:type="character" w:customStyle="1" w:styleId="c4">
    <w:name w:val="c4"/>
    <w:rsid w:val="00A35D3F"/>
  </w:style>
  <w:style w:type="paragraph" w:customStyle="1" w:styleId="HTML12">
    <w:name w:val="Стандартный HTML1"/>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A35D3F"/>
    <w:rPr>
      <w:rFonts w:cs="Times New Roman"/>
    </w:rPr>
  </w:style>
  <w:style w:type="character" w:customStyle="1" w:styleId="BalloonTextChar1">
    <w:name w:val="Balloon Text Char1"/>
    <w:locked/>
    <w:rsid w:val="00A35D3F"/>
    <w:rPr>
      <w:rFonts w:cs="Times New Roman"/>
      <w:sz w:val="2"/>
    </w:rPr>
  </w:style>
  <w:style w:type="character" w:customStyle="1" w:styleId="highlight">
    <w:name w:val="highlight"/>
    <w:rsid w:val="00A35D3F"/>
    <w:rPr>
      <w:rFonts w:cs="Times New Roman"/>
    </w:rPr>
  </w:style>
  <w:style w:type="character" w:customStyle="1" w:styleId="style80">
    <w:name w:val="style8"/>
    <w:rsid w:val="00A35D3F"/>
    <w:rPr>
      <w:rFonts w:cs="Times New Roman"/>
    </w:rPr>
  </w:style>
  <w:style w:type="character" w:customStyle="1" w:styleId="b-serp-itemtextpassage">
    <w:name w:val="b-serp-item__text_passage"/>
    <w:rsid w:val="00A35D3F"/>
    <w:rPr>
      <w:rFonts w:cs="Times New Roman"/>
    </w:rPr>
  </w:style>
  <w:style w:type="character" w:customStyle="1" w:styleId="postbody">
    <w:name w:val="postbody"/>
    <w:rsid w:val="00A35D3F"/>
    <w:rPr>
      <w:rFonts w:cs="Times New Roman"/>
    </w:rPr>
  </w:style>
  <w:style w:type="paragraph" w:customStyle="1" w:styleId="ptx2">
    <w:name w:val="ptx2"/>
    <w:basedOn w:val="a3"/>
    <w:rsid w:val="00A35D3F"/>
    <w:pPr>
      <w:spacing w:before="100" w:beforeAutospacing="1" w:after="100" w:afterAutospacing="1"/>
    </w:pPr>
  </w:style>
  <w:style w:type="character" w:customStyle="1" w:styleId="512">
    <w:name w:val="Заголовок 5 Знак1"/>
    <w:locked/>
    <w:rsid w:val="00A35D3F"/>
    <w:rPr>
      <w:b/>
      <w:bCs/>
      <w:i/>
      <w:iCs/>
      <w:sz w:val="26"/>
      <w:szCs w:val="26"/>
    </w:rPr>
  </w:style>
  <w:style w:type="character" w:customStyle="1" w:styleId="affffffff0">
    <w:name w:val="Выделение жирным"/>
    <w:rsid w:val="00A35D3F"/>
    <w:rPr>
      <w:b/>
    </w:rPr>
  </w:style>
  <w:style w:type="character" w:customStyle="1" w:styleId="ListLabel1">
    <w:name w:val="ListLabel 1"/>
    <w:rsid w:val="00A35D3F"/>
    <w:rPr>
      <w:color w:val="000000"/>
      <w:spacing w:val="0"/>
      <w:position w:val="0"/>
      <w:sz w:val="20"/>
      <w:u w:val="none"/>
      <w:vertAlign w:val="baseline"/>
    </w:rPr>
  </w:style>
  <w:style w:type="character" w:customStyle="1" w:styleId="ListLabel2">
    <w:name w:val="ListLabel 2"/>
    <w:rsid w:val="00A35D3F"/>
  </w:style>
  <w:style w:type="character" w:customStyle="1" w:styleId="ListLabel3">
    <w:name w:val="ListLabel 3"/>
    <w:rsid w:val="00A35D3F"/>
    <w:rPr>
      <w:b/>
    </w:rPr>
  </w:style>
  <w:style w:type="character" w:customStyle="1" w:styleId="ListLabel4">
    <w:name w:val="ListLabel 4"/>
    <w:rsid w:val="00A35D3F"/>
  </w:style>
  <w:style w:type="character" w:customStyle="1" w:styleId="ListLabel5">
    <w:name w:val="ListLabel 5"/>
    <w:rsid w:val="00A35D3F"/>
    <w:rPr>
      <w:color w:val="00000A"/>
    </w:rPr>
  </w:style>
  <w:style w:type="character" w:customStyle="1" w:styleId="ListLabel6">
    <w:name w:val="ListLabel 6"/>
    <w:rsid w:val="00A35D3F"/>
    <w:rPr>
      <w:sz w:val="20"/>
    </w:rPr>
  </w:style>
  <w:style w:type="character" w:customStyle="1" w:styleId="2fe">
    <w:name w:val="Название Знак2"/>
    <w:locked/>
    <w:rsid w:val="00A35D3F"/>
    <w:rPr>
      <w:rFonts w:cs="Mangal"/>
      <w:i/>
      <w:iCs/>
      <w:color w:val="00000A"/>
      <w:sz w:val="24"/>
      <w:szCs w:val="24"/>
    </w:rPr>
  </w:style>
  <w:style w:type="character" w:customStyle="1" w:styleId="2ff">
    <w:name w:val="Схема документа Знак2"/>
    <w:locked/>
    <w:rsid w:val="00A35D3F"/>
    <w:rPr>
      <w:rFonts w:ascii="Tahoma" w:hAnsi="Tahoma" w:cs="Tahoma"/>
      <w:color w:val="00000A"/>
      <w:shd w:val="clear" w:color="auto" w:fill="000080"/>
    </w:rPr>
  </w:style>
  <w:style w:type="character" w:customStyle="1" w:styleId="322">
    <w:name w:val="Основной текст с отступом 3 Знак2"/>
    <w:semiHidden/>
    <w:locked/>
    <w:rsid w:val="00A35D3F"/>
    <w:rPr>
      <w:color w:val="00000A"/>
      <w:sz w:val="16"/>
      <w:szCs w:val="16"/>
      <w:lang w:val="ru-RU" w:eastAsia="ru-RU" w:bidi="ar-SA"/>
    </w:rPr>
  </w:style>
  <w:style w:type="character" w:customStyle="1" w:styleId="2ff0">
    <w:name w:val="Нижний колонтитул Знак2"/>
    <w:locked/>
    <w:rsid w:val="00A35D3F"/>
    <w:rPr>
      <w:sz w:val="24"/>
      <w:szCs w:val="24"/>
    </w:rPr>
  </w:style>
  <w:style w:type="character" w:customStyle="1" w:styleId="2ff1">
    <w:name w:val="Текст выноски Знак2"/>
    <w:locked/>
    <w:rsid w:val="00A35D3F"/>
    <w:rPr>
      <w:rFonts w:ascii="Tahoma" w:hAnsi="Tahoma"/>
      <w:color w:val="00000A"/>
      <w:sz w:val="16"/>
      <w:szCs w:val="16"/>
    </w:rPr>
  </w:style>
  <w:style w:type="character" w:customStyle="1" w:styleId="HTML20">
    <w:name w:val="Стандартный HTML Знак2"/>
    <w:locked/>
    <w:rsid w:val="00A35D3F"/>
    <w:rPr>
      <w:rFonts w:ascii="Courier New" w:hAnsi="Courier New" w:cs="Courier New"/>
      <w:color w:val="00000A"/>
    </w:rPr>
  </w:style>
  <w:style w:type="character" w:customStyle="1" w:styleId="226">
    <w:name w:val="Основной текст 2 Знак2"/>
    <w:locked/>
    <w:rsid w:val="00A35D3F"/>
    <w:rPr>
      <w:sz w:val="24"/>
      <w:szCs w:val="24"/>
    </w:rPr>
  </w:style>
  <w:style w:type="paragraph" w:customStyle="1" w:styleId="affffffff1">
    <w:name w:val="Заглавие"/>
    <w:basedOn w:val="afffffff4"/>
    <w:rsid w:val="00A35D3F"/>
    <w:pPr>
      <w:jc w:val="center"/>
    </w:pPr>
    <w:rPr>
      <w:sz w:val="20"/>
      <w:szCs w:val="20"/>
    </w:rPr>
  </w:style>
  <w:style w:type="table" w:customStyle="1" w:styleId="119">
    <w:name w:val="Сетка таблицы11"/>
    <w:basedOn w:val="a5"/>
    <w:rsid w:val="00A35D3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A35D3F"/>
    <w:rPr>
      <w:b/>
      <w:bCs/>
      <w:sz w:val="22"/>
      <w:szCs w:val="22"/>
      <w:lang w:val="ru-RU" w:eastAsia="ru-RU" w:bidi="ar-SA"/>
    </w:rPr>
  </w:style>
  <w:style w:type="character" w:customStyle="1" w:styleId="420">
    <w:name w:val="Знак Знак42"/>
    <w:rsid w:val="00A35D3F"/>
    <w:rPr>
      <w:sz w:val="24"/>
      <w:szCs w:val="24"/>
      <w:lang w:val="ru-RU" w:eastAsia="ru-RU" w:bidi="ar-SA"/>
    </w:rPr>
  </w:style>
  <w:style w:type="character" w:customStyle="1" w:styleId="ft1834">
    <w:name w:val="ft1834"/>
    <w:rsid w:val="00A35D3F"/>
  </w:style>
  <w:style w:type="character" w:customStyle="1" w:styleId="ft1846">
    <w:name w:val="ft1846"/>
    <w:rsid w:val="00A35D3F"/>
  </w:style>
  <w:style w:type="character" w:customStyle="1" w:styleId="ft1850">
    <w:name w:val="ft1850"/>
    <w:rsid w:val="00A35D3F"/>
  </w:style>
  <w:style w:type="character" w:customStyle="1" w:styleId="ft1994">
    <w:name w:val="ft1994"/>
    <w:rsid w:val="00A35D3F"/>
  </w:style>
  <w:style w:type="character" w:customStyle="1" w:styleId="ft2006">
    <w:name w:val="ft2006"/>
    <w:rsid w:val="00A35D3F"/>
  </w:style>
  <w:style w:type="character" w:customStyle="1" w:styleId="ft2181">
    <w:name w:val="ft2181"/>
    <w:rsid w:val="00A35D3F"/>
  </w:style>
  <w:style w:type="character" w:customStyle="1" w:styleId="ft2193">
    <w:name w:val="ft2193"/>
    <w:rsid w:val="00A35D3F"/>
  </w:style>
  <w:style w:type="character" w:customStyle="1" w:styleId="ft2205">
    <w:name w:val="ft2205"/>
    <w:rsid w:val="00A35D3F"/>
  </w:style>
  <w:style w:type="character" w:customStyle="1" w:styleId="ft2213">
    <w:name w:val="ft2213"/>
    <w:rsid w:val="00A35D3F"/>
  </w:style>
  <w:style w:type="paragraph" w:customStyle="1" w:styleId="-10-11">
    <w:name w:val="А-10-11"/>
    <w:basedOn w:val="a3"/>
    <w:rsid w:val="00A35D3F"/>
    <w:pPr>
      <w:spacing w:line="233" w:lineRule="exact"/>
      <w:ind w:firstLine="397"/>
      <w:jc w:val="both"/>
    </w:pPr>
    <w:rPr>
      <w:sz w:val="20"/>
      <w:szCs w:val="20"/>
    </w:rPr>
  </w:style>
  <w:style w:type="paragraph" w:customStyle="1" w:styleId="Lang">
    <w:name w:val="Lang"/>
    <w:basedOn w:val="a3"/>
    <w:rsid w:val="00A35D3F"/>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A35D3F"/>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A35D3F"/>
    <w:pPr>
      <w:suppressAutoHyphens/>
      <w:jc w:val="center"/>
    </w:pPr>
    <w:rPr>
      <w:sz w:val="26"/>
      <w:lang w:eastAsia="ar-SA"/>
    </w:rPr>
  </w:style>
  <w:style w:type="paragraph" w:customStyle="1" w:styleId="2ff2">
    <w:name w:val="Заголовок_2"/>
    <w:basedOn w:val="a3"/>
    <w:rsid w:val="00A35D3F"/>
    <w:pPr>
      <w:spacing w:line="360" w:lineRule="auto"/>
      <w:jc w:val="both"/>
    </w:pPr>
    <w:rPr>
      <w:rFonts w:ascii="Arial" w:hAnsi="Arial"/>
      <w:b/>
      <w:i/>
      <w:sz w:val="28"/>
      <w:szCs w:val="20"/>
    </w:rPr>
  </w:style>
  <w:style w:type="paragraph" w:customStyle="1" w:styleId="affffffff2">
    <w:name w:val="Абзац_СУБД"/>
    <w:basedOn w:val="a3"/>
    <w:rsid w:val="00A35D3F"/>
    <w:pPr>
      <w:spacing w:line="360" w:lineRule="auto"/>
      <w:ind w:firstLine="720"/>
      <w:jc w:val="both"/>
    </w:pPr>
    <w:rPr>
      <w:rFonts w:ascii="Arial" w:hAnsi="Arial"/>
      <w:sz w:val="28"/>
      <w:szCs w:val="20"/>
    </w:rPr>
  </w:style>
  <w:style w:type="character" w:customStyle="1" w:styleId="f1">
    <w:name w:val="f1"/>
    <w:rsid w:val="00A35D3F"/>
    <w:rPr>
      <w:rFonts w:cs="Times New Roman"/>
    </w:rPr>
  </w:style>
  <w:style w:type="paragraph" w:customStyle="1" w:styleId="075">
    <w:name w:val="Стиль Нумерованный список + сверху: (одинарная Авто  075 пт лини..."/>
    <w:basedOn w:val="a2"/>
    <w:rsid w:val="00A35D3F"/>
    <w:pPr>
      <w:numPr>
        <w:numId w:val="0"/>
      </w:numPr>
      <w:tabs>
        <w:tab w:val="left" w:pos="720"/>
        <w:tab w:val="left" w:pos="1354"/>
      </w:tabs>
      <w:ind w:left="360" w:hanging="360"/>
    </w:pPr>
    <w:rPr>
      <w:sz w:val="24"/>
      <w:lang w:eastAsia="ru-RU"/>
    </w:rPr>
  </w:style>
  <w:style w:type="paragraph" w:customStyle="1" w:styleId="4a">
    <w:name w:val="Обычный4"/>
    <w:rsid w:val="00A35D3F"/>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A35D3F"/>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A35D3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A35D3F"/>
  </w:style>
  <w:style w:type="character" w:customStyle="1" w:styleId="ft776">
    <w:name w:val="ft776"/>
    <w:rsid w:val="00A35D3F"/>
  </w:style>
  <w:style w:type="character" w:customStyle="1" w:styleId="ft431">
    <w:name w:val="ft431"/>
    <w:rsid w:val="00A35D3F"/>
  </w:style>
  <w:style w:type="character" w:customStyle="1" w:styleId="ft793">
    <w:name w:val="ft793"/>
    <w:rsid w:val="00A35D3F"/>
  </w:style>
  <w:style w:type="character" w:customStyle="1" w:styleId="ft802">
    <w:name w:val="ft802"/>
    <w:rsid w:val="00A35D3F"/>
  </w:style>
  <w:style w:type="character" w:customStyle="1" w:styleId="ft890">
    <w:name w:val="ft890"/>
    <w:rsid w:val="00A35D3F"/>
  </w:style>
  <w:style w:type="character" w:customStyle="1" w:styleId="ft904">
    <w:name w:val="ft904"/>
    <w:rsid w:val="00A35D3F"/>
  </w:style>
  <w:style w:type="character" w:customStyle="1" w:styleId="ft914">
    <w:name w:val="ft914"/>
    <w:rsid w:val="00A35D3F"/>
  </w:style>
  <w:style w:type="character" w:customStyle="1" w:styleId="HTMLPreformattedChar">
    <w:name w:val="HTML Preformatted Char"/>
    <w:locked/>
    <w:rsid w:val="00A35D3F"/>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A35D3F"/>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A35D3F"/>
    <w:pPr>
      <w:keepNext/>
      <w:outlineLvl w:val="2"/>
    </w:pPr>
    <w:rPr>
      <w:rFonts w:eastAsia="Calibri"/>
      <w:szCs w:val="20"/>
    </w:rPr>
  </w:style>
  <w:style w:type="character" w:customStyle="1" w:styleId="review-h52">
    <w:name w:val="review-h52"/>
    <w:rsid w:val="00A35D3F"/>
    <w:rPr>
      <w:rFonts w:cs="Times New Roman"/>
      <w:b/>
      <w:bCs/>
      <w:color w:val="004080"/>
      <w:sz w:val="18"/>
      <w:szCs w:val="18"/>
      <w:u w:val="none"/>
    </w:rPr>
  </w:style>
  <w:style w:type="character" w:customStyle="1" w:styleId="BodyText2Char">
    <w:name w:val="Body Text 2 Char"/>
    <w:locked/>
    <w:rsid w:val="00A35D3F"/>
    <w:rPr>
      <w:rFonts w:ascii="Calibri" w:hAnsi="Calibri"/>
      <w:sz w:val="22"/>
      <w:szCs w:val="22"/>
      <w:lang w:val="ru-RU" w:eastAsia="ru-RU" w:bidi="ar-SA"/>
    </w:rPr>
  </w:style>
  <w:style w:type="paragraph" w:customStyle="1" w:styleId="1TimesNewRoman12">
    <w:name w:val="Стиль Загол. 1 ур. + Times New Roman 12 пт"/>
    <w:basedOn w:val="a3"/>
    <w:rsid w:val="00A35D3F"/>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A35D3F"/>
    <w:rPr>
      <w:sz w:val="24"/>
      <w:szCs w:val="24"/>
      <w:lang w:val="ru-RU" w:eastAsia="ru-RU" w:bidi="ar-SA"/>
    </w:rPr>
  </w:style>
  <w:style w:type="character" w:customStyle="1" w:styleId="BodyText2Char1">
    <w:name w:val="Body Text 2 Char1"/>
    <w:semiHidden/>
    <w:locked/>
    <w:rsid w:val="00A35D3F"/>
    <w:rPr>
      <w:rFonts w:ascii="Calibri" w:hAnsi="Calibri"/>
      <w:lang w:val="ru-RU" w:eastAsia="ru-RU" w:bidi="ar-SA"/>
    </w:rPr>
  </w:style>
  <w:style w:type="paragraph" w:customStyle="1" w:styleId="affffffff3">
    <w:name w:val="НаКурсач"/>
    <w:basedOn w:val="a3"/>
    <w:rsid w:val="00A35D3F"/>
    <w:pPr>
      <w:spacing w:line="312" w:lineRule="auto"/>
      <w:jc w:val="both"/>
    </w:pPr>
    <w:rPr>
      <w:sz w:val="28"/>
    </w:rPr>
  </w:style>
  <w:style w:type="character" w:customStyle="1" w:styleId="Heading8Char">
    <w:name w:val="Heading 8 Char"/>
    <w:semiHidden/>
    <w:locked/>
    <w:rsid w:val="00A35D3F"/>
    <w:rPr>
      <w:rFonts w:ascii="Cambria" w:hAnsi="Cambria"/>
      <w:color w:val="404040"/>
      <w:lang w:val="ru-RU" w:eastAsia="ru-RU" w:bidi="ar-SA"/>
    </w:rPr>
  </w:style>
  <w:style w:type="character" w:customStyle="1" w:styleId="a10">
    <w:name w:val="a1"/>
    <w:rsid w:val="00A35D3F"/>
    <w:rPr>
      <w:rFonts w:cs="Times New Roman"/>
    </w:rPr>
  </w:style>
  <w:style w:type="character" w:customStyle="1" w:styleId="94">
    <w:name w:val="Знак Знак9"/>
    <w:locked/>
    <w:rsid w:val="00A35D3F"/>
    <w:rPr>
      <w:sz w:val="16"/>
      <w:szCs w:val="16"/>
      <w:lang w:val="ru-RU" w:eastAsia="ar-SA" w:bidi="ar-SA"/>
    </w:rPr>
  </w:style>
  <w:style w:type="character" w:customStyle="1" w:styleId="136">
    <w:name w:val="Знак Знак13"/>
    <w:locked/>
    <w:rsid w:val="00A35D3F"/>
    <w:rPr>
      <w:b/>
      <w:bCs/>
      <w:sz w:val="27"/>
      <w:szCs w:val="27"/>
      <w:lang w:val="ru-RU" w:eastAsia="ru-RU" w:bidi="ar-SA"/>
    </w:rPr>
  </w:style>
  <w:style w:type="character" w:customStyle="1" w:styleId="1ffff5">
    <w:name w:val="Сильное выделение1"/>
    <w:rsid w:val="00A35D3F"/>
    <w:rPr>
      <w:b/>
    </w:rPr>
  </w:style>
  <w:style w:type="paragraph" w:customStyle="1" w:styleId="HTML13">
    <w:name w:val="Стандартный HTML1"/>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A35D3F"/>
    <w:rPr>
      <w:rFonts w:ascii="Arial" w:hAnsi="Arial" w:cs="Arial"/>
      <w:b/>
      <w:bCs/>
      <w:kern w:val="32"/>
      <w:sz w:val="32"/>
      <w:szCs w:val="32"/>
    </w:rPr>
  </w:style>
  <w:style w:type="character" w:customStyle="1" w:styleId="31a">
    <w:name w:val="Знак Знак31"/>
    <w:rsid w:val="00A35D3F"/>
    <w:rPr>
      <w:rFonts w:ascii="Arial" w:hAnsi="Arial" w:cs="Arial"/>
      <w:b/>
      <w:bCs/>
      <w:sz w:val="26"/>
      <w:szCs w:val="26"/>
    </w:rPr>
  </w:style>
  <w:style w:type="character" w:customStyle="1" w:styleId="227">
    <w:name w:val="Знак Знак22"/>
    <w:rsid w:val="00A35D3F"/>
    <w:rPr>
      <w:sz w:val="24"/>
      <w:szCs w:val="24"/>
    </w:rPr>
  </w:style>
  <w:style w:type="character" w:customStyle="1" w:styleId="300">
    <w:name w:val="Знак Знак30"/>
    <w:rsid w:val="00A35D3F"/>
    <w:rPr>
      <w:b/>
      <w:bCs/>
      <w:sz w:val="28"/>
      <w:szCs w:val="28"/>
    </w:rPr>
  </w:style>
  <w:style w:type="character" w:customStyle="1" w:styleId="262">
    <w:name w:val="Знак Знак26"/>
    <w:rsid w:val="00A35D3F"/>
    <w:rPr>
      <w:rFonts w:ascii="Calibri" w:hAnsi="Calibri"/>
      <w:i/>
      <w:iCs/>
      <w:sz w:val="24"/>
      <w:szCs w:val="24"/>
      <w:lang w:eastAsia="en-US"/>
    </w:rPr>
  </w:style>
  <w:style w:type="character" w:customStyle="1" w:styleId="200">
    <w:name w:val="Знак Знак20"/>
    <w:rsid w:val="00A35D3F"/>
    <w:rPr>
      <w:sz w:val="16"/>
      <w:szCs w:val="16"/>
    </w:rPr>
  </w:style>
  <w:style w:type="character" w:customStyle="1" w:styleId="190">
    <w:name w:val="Знак Знак19"/>
    <w:rsid w:val="00A35D3F"/>
    <w:rPr>
      <w:sz w:val="16"/>
      <w:szCs w:val="16"/>
    </w:rPr>
  </w:style>
  <w:style w:type="character" w:customStyle="1" w:styleId="250">
    <w:name w:val="Знак Знак25"/>
    <w:rsid w:val="00A35D3F"/>
    <w:rPr>
      <w:sz w:val="24"/>
    </w:rPr>
  </w:style>
  <w:style w:type="paragraph" w:customStyle="1" w:styleId="324">
    <w:name w:val="Основной текст 32"/>
    <w:basedOn w:val="a3"/>
    <w:rsid w:val="00A35D3F"/>
    <w:pPr>
      <w:overflowPunct w:val="0"/>
      <w:autoSpaceDE w:val="0"/>
      <w:autoSpaceDN w:val="0"/>
      <w:adjustRightInd w:val="0"/>
      <w:jc w:val="center"/>
      <w:textAlignment w:val="baseline"/>
    </w:pPr>
    <w:rPr>
      <w:b/>
      <w:sz w:val="32"/>
      <w:szCs w:val="20"/>
    </w:rPr>
  </w:style>
  <w:style w:type="character" w:customStyle="1" w:styleId="82">
    <w:name w:val="Знак Знак8"/>
    <w:rsid w:val="00A35D3F"/>
    <w:rPr>
      <w:rFonts w:ascii="Arial" w:hAnsi="Arial" w:cs="Arial"/>
      <w:b/>
      <w:bCs/>
      <w:i/>
      <w:iCs/>
      <w:sz w:val="28"/>
      <w:szCs w:val="28"/>
      <w:lang w:val="ru-RU" w:eastAsia="en-US" w:bidi="ar-SA"/>
    </w:rPr>
  </w:style>
  <w:style w:type="character" w:customStyle="1" w:styleId="field-content">
    <w:name w:val="field-content"/>
    <w:rsid w:val="00A35D3F"/>
  </w:style>
  <w:style w:type="character" w:customStyle="1" w:styleId="reference-text">
    <w:name w:val="reference-text"/>
    <w:rsid w:val="00A35D3F"/>
  </w:style>
  <w:style w:type="paragraph" w:customStyle="1" w:styleId="snip1">
    <w:name w:val="snip1"/>
    <w:basedOn w:val="a3"/>
    <w:rsid w:val="00A35D3F"/>
    <w:pPr>
      <w:spacing w:before="49" w:line="300" w:lineRule="atLeast"/>
    </w:pPr>
    <w:rPr>
      <w:color w:val="000000"/>
    </w:rPr>
  </w:style>
  <w:style w:type="paragraph" w:customStyle="1" w:styleId="Style74">
    <w:name w:val="Style74"/>
    <w:basedOn w:val="a3"/>
    <w:rsid w:val="00A35D3F"/>
    <w:pPr>
      <w:widowControl w:val="0"/>
      <w:autoSpaceDE w:val="0"/>
      <w:autoSpaceDN w:val="0"/>
      <w:adjustRightInd w:val="0"/>
      <w:spacing w:line="274" w:lineRule="exact"/>
      <w:ind w:firstLine="293"/>
      <w:jc w:val="both"/>
    </w:pPr>
  </w:style>
  <w:style w:type="character" w:customStyle="1" w:styleId="513">
    <w:name w:val="Знак Знак51"/>
    <w:locked/>
    <w:rsid w:val="00A35D3F"/>
    <w:rPr>
      <w:b/>
      <w:caps/>
      <w:sz w:val="24"/>
      <w:szCs w:val="24"/>
      <w:lang w:val="ru-RU" w:eastAsia="ru-RU" w:bidi="ar-SA"/>
    </w:rPr>
  </w:style>
  <w:style w:type="paragraph" w:customStyle="1" w:styleId="affffffff4">
    <w:name w:val="Основной текст с отступо"/>
    <w:basedOn w:val="a3"/>
    <w:rsid w:val="00A35D3F"/>
    <w:pPr>
      <w:ind w:left="-340" w:firstLine="720"/>
    </w:pPr>
    <w:rPr>
      <w:sz w:val="36"/>
      <w:szCs w:val="20"/>
    </w:rPr>
  </w:style>
  <w:style w:type="paragraph" w:customStyle="1" w:styleId="Standard">
    <w:name w:val="Standard"/>
    <w:rsid w:val="00A35D3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A35D3F"/>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A35D3F"/>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A35D3F"/>
    <w:rPr>
      <w:rFonts w:ascii="Sylfaen" w:hAnsi="Sylfaen" w:cs="Sylfaen"/>
      <w:sz w:val="19"/>
      <w:szCs w:val="19"/>
      <w:u w:val="none"/>
    </w:rPr>
  </w:style>
  <w:style w:type="character" w:customStyle="1" w:styleId="520">
    <w:name w:val="Знак Знак52"/>
    <w:rsid w:val="00A35D3F"/>
    <w:rPr>
      <w:rFonts w:ascii="Arial" w:eastAsia="Times New Roman" w:hAnsi="Arial" w:cs="Arial"/>
      <w:b/>
      <w:bCs/>
      <w:i/>
      <w:iCs/>
      <w:sz w:val="28"/>
      <w:szCs w:val="28"/>
    </w:rPr>
  </w:style>
  <w:style w:type="paragraph" w:customStyle="1" w:styleId="a3cxspmiddle">
    <w:name w:val="a3cxspmiddle"/>
    <w:basedOn w:val="a3"/>
    <w:rsid w:val="00A35D3F"/>
    <w:pPr>
      <w:spacing w:before="100" w:beforeAutospacing="1" w:after="100" w:afterAutospacing="1"/>
    </w:pPr>
    <w:rPr>
      <w:color w:val="000000"/>
    </w:rPr>
  </w:style>
  <w:style w:type="paragraph" w:customStyle="1" w:styleId="a3cxsplast">
    <w:name w:val="a3cxsplast"/>
    <w:basedOn w:val="a3"/>
    <w:rsid w:val="00A35D3F"/>
    <w:pPr>
      <w:spacing w:before="100" w:beforeAutospacing="1" w:after="100" w:afterAutospacing="1"/>
    </w:pPr>
    <w:rPr>
      <w:color w:val="000000"/>
    </w:rPr>
  </w:style>
  <w:style w:type="character" w:customStyle="1" w:styleId="ft1786">
    <w:name w:val="ft1786"/>
    <w:uiPriority w:val="99"/>
    <w:rsid w:val="00A35D3F"/>
  </w:style>
  <w:style w:type="character" w:customStyle="1" w:styleId="c16">
    <w:name w:val="c16"/>
    <w:rsid w:val="00A35D3F"/>
  </w:style>
  <w:style w:type="character" w:customStyle="1" w:styleId="BodyTextChar1">
    <w:name w:val="Body Text Char1"/>
    <w:aliases w:val="Знак1 Char"/>
    <w:locked/>
    <w:rsid w:val="00A35D3F"/>
    <w:rPr>
      <w:sz w:val="24"/>
      <w:lang w:val="ru-RU" w:eastAsia="ru-RU"/>
    </w:rPr>
  </w:style>
  <w:style w:type="character" w:customStyle="1" w:styleId="font7">
    <w:name w:val="font7"/>
    <w:rsid w:val="00A35D3F"/>
  </w:style>
  <w:style w:type="paragraph" w:customStyle="1" w:styleId="affffffff5">
    <w:name w:val="Знак Знак Знак Знак Знак Знак Знак Знак Знак Знак"/>
    <w:basedOn w:val="a3"/>
    <w:rsid w:val="00A35D3F"/>
    <w:pPr>
      <w:spacing w:after="160" w:line="240" w:lineRule="exact"/>
    </w:pPr>
    <w:rPr>
      <w:rFonts w:ascii="Verdana" w:hAnsi="Verdana" w:cs="Verdana"/>
      <w:sz w:val="20"/>
      <w:szCs w:val="20"/>
      <w:lang w:val="en-US" w:eastAsia="en-US"/>
    </w:rPr>
  </w:style>
  <w:style w:type="character" w:customStyle="1" w:styleId="FontStyle79">
    <w:name w:val="Font Style79"/>
    <w:rsid w:val="00A35D3F"/>
    <w:rPr>
      <w:rFonts w:ascii="Times New Roman" w:hAnsi="Times New Roman" w:cs="Times New Roman"/>
      <w:sz w:val="16"/>
      <w:szCs w:val="16"/>
    </w:rPr>
  </w:style>
  <w:style w:type="character" w:customStyle="1" w:styleId="FontStyle57">
    <w:name w:val="Font Style57"/>
    <w:rsid w:val="00A35D3F"/>
    <w:rPr>
      <w:rFonts w:ascii="Times New Roman" w:hAnsi="Times New Roman" w:cs="Times New Roman"/>
      <w:b/>
      <w:bCs/>
      <w:sz w:val="16"/>
      <w:szCs w:val="16"/>
    </w:rPr>
  </w:style>
  <w:style w:type="character" w:customStyle="1" w:styleId="FontStyle32">
    <w:name w:val="Font Style32"/>
    <w:rsid w:val="00A35D3F"/>
    <w:rPr>
      <w:rFonts w:ascii="Times New Roman" w:hAnsi="Times New Roman" w:cs="Times New Roman"/>
      <w:i/>
      <w:iCs/>
      <w:sz w:val="26"/>
      <w:szCs w:val="26"/>
    </w:rPr>
  </w:style>
  <w:style w:type="paragraph" w:customStyle="1" w:styleId="iditems">
    <w:name w:val="iditems"/>
    <w:basedOn w:val="a3"/>
    <w:rsid w:val="00A35D3F"/>
    <w:pPr>
      <w:spacing w:before="75" w:after="150"/>
    </w:pPr>
  </w:style>
  <w:style w:type="character" w:customStyle="1" w:styleId="pseudo-href5">
    <w:name w:val="pseudo-href5"/>
    <w:rsid w:val="00A35D3F"/>
  </w:style>
  <w:style w:type="character" w:customStyle="1" w:styleId="title1">
    <w:name w:val="title1"/>
    <w:rsid w:val="00A35D3F"/>
    <w:rPr>
      <w:rFonts w:ascii="Verdana" w:hAnsi="Verdana" w:hint="default"/>
      <w:color w:val="301007"/>
      <w:sz w:val="30"/>
      <w:szCs w:val="30"/>
    </w:rPr>
  </w:style>
  <w:style w:type="paragraph" w:customStyle="1" w:styleId="325">
    <w:name w:val="Заголовок 32"/>
    <w:basedOn w:val="a3"/>
    <w:next w:val="a3"/>
    <w:rsid w:val="00A35D3F"/>
    <w:pPr>
      <w:keepNext/>
      <w:snapToGrid w:val="0"/>
      <w:spacing w:before="240" w:after="60"/>
    </w:pPr>
    <w:rPr>
      <w:rFonts w:ascii="Arial" w:hAnsi="Arial"/>
      <w:szCs w:val="20"/>
    </w:rPr>
  </w:style>
  <w:style w:type="character" w:customStyle="1" w:styleId="2ff3">
    <w:name w:val="Заголовок 2 Знак Знак Знак"/>
    <w:rsid w:val="00A35D3F"/>
    <w:rPr>
      <w:rFonts w:ascii="Arial" w:hAnsi="Arial" w:cs="Arial"/>
      <w:b/>
      <w:bCs/>
      <w:i/>
      <w:iCs/>
      <w:sz w:val="28"/>
      <w:szCs w:val="28"/>
      <w:lang w:val="en-US" w:eastAsia="en-US" w:bidi="ar-SA"/>
    </w:rPr>
  </w:style>
  <w:style w:type="character" w:customStyle="1" w:styleId="ft21391">
    <w:name w:val="ft21391"/>
    <w:rsid w:val="00A35D3F"/>
    <w:rPr>
      <w:rFonts w:ascii="Times" w:hAnsi="Times" w:hint="default"/>
      <w:color w:val="000000"/>
      <w:spacing w:val="13"/>
      <w:sz w:val="24"/>
      <w:szCs w:val="24"/>
    </w:rPr>
  </w:style>
  <w:style w:type="character" w:customStyle="1" w:styleId="ft21791">
    <w:name w:val="ft21791"/>
    <w:rsid w:val="00A35D3F"/>
    <w:rPr>
      <w:rFonts w:ascii="Times" w:hAnsi="Times" w:hint="default"/>
      <w:color w:val="000000"/>
      <w:spacing w:val="13"/>
      <w:sz w:val="24"/>
      <w:szCs w:val="24"/>
    </w:rPr>
  </w:style>
  <w:style w:type="character" w:customStyle="1" w:styleId="ft23581">
    <w:name w:val="ft23581"/>
    <w:rsid w:val="00A35D3F"/>
    <w:rPr>
      <w:rFonts w:ascii="Times" w:hAnsi="Times" w:hint="default"/>
      <w:color w:val="000000"/>
      <w:spacing w:val="13"/>
      <w:sz w:val="24"/>
      <w:szCs w:val="24"/>
    </w:rPr>
  </w:style>
  <w:style w:type="character" w:customStyle="1" w:styleId="ft22941">
    <w:name w:val="ft22941"/>
    <w:rsid w:val="00A35D3F"/>
    <w:rPr>
      <w:rFonts w:ascii="Times" w:hAnsi="Times" w:hint="default"/>
      <w:color w:val="000000"/>
      <w:spacing w:val="13"/>
      <w:sz w:val="24"/>
      <w:szCs w:val="24"/>
    </w:rPr>
  </w:style>
  <w:style w:type="character" w:customStyle="1" w:styleId="garantcommenttitle1">
    <w:name w:val="garantcommenttitle1"/>
    <w:rsid w:val="00A35D3F"/>
    <w:rPr>
      <w:sz w:val="22"/>
      <w:szCs w:val="22"/>
    </w:rPr>
  </w:style>
  <w:style w:type="paragraph" w:customStyle="1" w:styleId="affffffff6">
    <w:name w:val="Текст диссертации"/>
    <w:basedOn w:val="a3"/>
    <w:rsid w:val="00A35D3F"/>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A35D3F"/>
    <w:rPr>
      <w:rFonts w:ascii="Times New Roman" w:hAnsi="Times New Roman"/>
      <w:b/>
      <w:i/>
      <w:spacing w:val="0"/>
      <w:sz w:val="23"/>
    </w:rPr>
  </w:style>
  <w:style w:type="paragraph" w:customStyle="1" w:styleId="src">
    <w:name w:val="src"/>
    <w:basedOn w:val="a3"/>
    <w:rsid w:val="00A35D3F"/>
    <w:pPr>
      <w:spacing w:after="225"/>
    </w:pPr>
    <w:rPr>
      <w:i/>
      <w:iCs/>
      <w:color w:val="939756"/>
      <w:sz w:val="17"/>
      <w:szCs w:val="17"/>
    </w:rPr>
  </w:style>
  <w:style w:type="paragraph" w:customStyle="1" w:styleId="3f4">
    <w:name w:val="Обычный3"/>
    <w:rsid w:val="00A35D3F"/>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A35D3F"/>
    <w:pPr>
      <w:widowControl w:val="0"/>
      <w:autoSpaceDE w:val="0"/>
      <w:autoSpaceDN w:val="0"/>
      <w:adjustRightInd w:val="0"/>
      <w:spacing w:line="317" w:lineRule="exact"/>
      <w:ind w:firstLine="355"/>
      <w:jc w:val="both"/>
    </w:pPr>
  </w:style>
  <w:style w:type="character" w:customStyle="1" w:styleId="FontStyle924">
    <w:name w:val="Font Style924"/>
    <w:rsid w:val="00A35D3F"/>
    <w:rPr>
      <w:rFonts w:ascii="Times New Roman" w:hAnsi="Times New Roman" w:cs="Times New Roman"/>
      <w:b/>
      <w:bCs/>
      <w:i/>
      <w:iCs/>
      <w:sz w:val="12"/>
      <w:szCs w:val="12"/>
    </w:rPr>
  </w:style>
  <w:style w:type="paragraph" w:customStyle="1" w:styleId="Style451">
    <w:name w:val="Style451"/>
    <w:basedOn w:val="a3"/>
    <w:rsid w:val="00A35D3F"/>
    <w:pPr>
      <w:widowControl w:val="0"/>
      <w:autoSpaceDE w:val="0"/>
      <w:autoSpaceDN w:val="0"/>
      <w:adjustRightInd w:val="0"/>
    </w:pPr>
  </w:style>
  <w:style w:type="character" w:customStyle="1" w:styleId="FontStyle818">
    <w:name w:val="Font Style818"/>
    <w:rsid w:val="00A35D3F"/>
    <w:rPr>
      <w:rFonts w:ascii="Times New Roman" w:hAnsi="Times New Roman" w:cs="Times New Roman"/>
      <w:b/>
      <w:bCs/>
      <w:sz w:val="16"/>
      <w:szCs w:val="16"/>
    </w:rPr>
  </w:style>
  <w:style w:type="character" w:customStyle="1" w:styleId="FontStyle998">
    <w:name w:val="Font Style998"/>
    <w:rsid w:val="00A35D3F"/>
    <w:rPr>
      <w:rFonts w:ascii="Times New Roman" w:hAnsi="Times New Roman" w:cs="Times New Roman"/>
      <w:b/>
      <w:bCs/>
      <w:spacing w:val="-10"/>
      <w:sz w:val="22"/>
      <w:szCs w:val="22"/>
    </w:rPr>
  </w:style>
  <w:style w:type="paragraph" w:customStyle="1" w:styleId="Style411">
    <w:name w:val="Style411"/>
    <w:basedOn w:val="a3"/>
    <w:rsid w:val="00A35D3F"/>
    <w:pPr>
      <w:widowControl w:val="0"/>
      <w:autoSpaceDE w:val="0"/>
      <w:autoSpaceDN w:val="0"/>
      <w:adjustRightInd w:val="0"/>
    </w:pPr>
  </w:style>
  <w:style w:type="character" w:customStyle="1" w:styleId="FontStyle812">
    <w:name w:val="Font Style812"/>
    <w:rsid w:val="00A35D3F"/>
    <w:rPr>
      <w:rFonts w:ascii="Times New Roman" w:hAnsi="Times New Roman" w:cs="Times New Roman"/>
      <w:b/>
      <w:bCs/>
      <w:spacing w:val="-10"/>
      <w:sz w:val="30"/>
      <w:szCs w:val="30"/>
    </w:rPr>
  </w:style>
  <w:style w:type="character" w:customStyle="1" w:styleId="FontStyle947">
    <w:name w:val="Font Style947"/>
    <w:rsid w:val="00A35D3F"/>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A35D3F"/>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A35D3F"/>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A35D3F"/>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A35D3F"/>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A35D3F"/>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A35D3F"/>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A35D3F"/>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A35D3F"/>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A35D3F"/>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A35D3F"/>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A35D3F"/>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A35D3F"/>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A35D3F"/>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A35D3F"/>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A35D3F"/>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A35D3F"/>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A35D3F"/>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A35D3F"/>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A35D3F"/>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A35D3F"/>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A35D3F"/>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A35D3F"/>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A35D3F"/>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A35D3F"/>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A35D3F"/>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A35D3F"/>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A35D3F"/>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A35D3F"/>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A35D3F"/>
    <w:rPr>
      <w:rFonts w:ascii="Times New Roman" w:hAnsi="Times New Roman"/>
      <w:bCs w:val="0"/>
      <w:i w:val="0"/>
      <w:sz w:val="24"/>
      <w:lang w:eastAsia="ru-RU"/>
    </w:rPr>
  </w:style>
  <w:style w:type="paragraph" w:customStyle="1" w:styleId="FR5">
    <w:name w:val="FR5"/>
    <w:rsid w:val="00A35D3F"/>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A35D3F"/>
    <w:pPr>
      <w:spacing w:before="100" w:beforeAutospacing="1" w:after="100" w:afterAutospacing="1"/>
    </w:pPr>
  </w:style>
  <w:style w:type="paragraph" w:customStyle="1" w:styleId="unip">
    <w:name w:val="unip"/>
    <w:basedOn w:val="a3"/>
    <w:rsid w:val="00A35D3F"/>
    <w:pPr>
      <w:spacing w:before="100" w:beforeAutospacing="1" w:after="100" w:afterAutospacing="1"/>
    </w:pPr>
  </w:style>
  <w:style w:type="character" w:customStyle="1" w:styleId="modinfo">
    <w:name w:val="modinfo"/>
    <w:rsid w:val="00A35D3F"/>
  </w:style>
  <w:style w:type="character" w:customStyle="1" w:styleId="style81">
    <w:name w:val="style81"/>
    <w:rsid w:val="00A35D3F"/>
    <w:rPr>
      <w:b/>
      <w:bCs/>
      <w:color w:val="333333"/>
      <w:sz w:val="31"/>
      <w:szCs w:val="31"/>
    </w:rPr>
  </w:style>
  <w:style w:type="character" w:customStyle="1" w:styleId="affffffff7">
    <w:name w:val="Разрядка"/>
    <w:rsid w:val="00A35D3F"/>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A35D3F"/>
    <w:rPr>
      <w:sz w:val="24"/>
      <w:szCs w:val="24"/>
      <w:lang w:val="ru-RU" w:eastAsia="ru-RU" w:bidi="hi-IN"/>
    </w:rPr>
  </w:style>
  <w:style w:type="character" w:customStyle="1" w:styleId="401">
    <w:name w:val="Знак Знак40"/>
    <w:locked/>
    <w:rsid w:val="00A35D3F"/>
    <w:rPr>
      <w:rFonts w:ascii="Arial" w:hAnsi="Arial"/>
      <w:b/>
      <w:sz w:val="26"/>
    </w:rPr>
  </w:style>
  <w:style w:type="character" w:customStyle="1" w:styleId="290">
    <w:name w:val="Знак Знак29"/>
    <w:locked/>
    <w:rsid w:val="00A35D3F"/>
    <w:rPr>
      <w:sz w:val="24"/>
    </w:rPr>
  </w:style>
  <w:style w:type="character" w:customStyle="1" w:styleId="21c">
    <w:name w:val="Красная строка 2 Знак1"/>
    <w:rsid w:val="00A35D3F"/>
    <w:rPr>
      <w:sz w:val="24"/>
      <w:lang w:val="ru-RU" w:eastAsia="ru-RU"/>
    </w:rPr>
  </w:style>
  <w:style w:type="character" w:customStyle="1" w:styleId="3231Heading121">
    <w:name w:val="Знак Знак3;Текст Знак2;Знак3 Знак1;Heading 12 Знак1 Знак Знак"/>
    <w:locked/>
    <w:rsid w:val="00A35D3F"/>
    <w:rPr>
      <w:sz w:val="24"/>
      <w:lang w:val="ru-RU" w:eastAsia="ru-RU"/>
    </w:rPr>
  </w:style>
  <w:style w:type="character" w:customStyle="1" w:styleId="391">
    <w:name w:val="Знак Знак39"/>
    <w:locked/>
    <w:rsid w:val="00A35D3F"/>
    <w:rPr>
      <w:b/>
      <w:sz w:val="28"/>
    </w:rPr>
  </w:style>
  <w:style w:type="character" w:customStyle="1" w:styleId="381">
    <w:name w:val="Знак Знак38"/>
    <w:locked/>
    <w:rsid w:val="00A35D3F"/>
    <w:rPr>
      <w:b/>
      <w:i/>
      <w:sz w:val="26"/>
    </w:rPr>
  </w:style>
  <w:style w:type="character" w:customStyle="1" w:styleId="371">
    <w:name w:val="Знак Знак37"/>
    <w:locked/>
    <w:rsid w:val="00A35D3F"/>
    <w:rPr>
      <w:b/>
      <w:sz w:val="22"/>
      <w:lang w:val="ru-RU" w:eastAsia="ru-RU"/>
    </w:rPr>
  </w:style>
  <w:style w:type="character" w:customStyle="1" w:styleId="361">
    <w:name w:val="Знак Знак36"/>
    <w:locked/>
    <w:rsid w:val="00A35D3F"/>
    <w:rPr>
      <w:sz w:val="24"/>
      <w:lang w:val="ru-RU" w:eastAsia="ru-RU"/>
    </w:rPr>
  </w:style>
  <w:style w:type="character" w:customStyle="1" w:styleId="351">
    <w:name w:val="Знак Знак35"/>
    <w:uiPriority w:val="99"/>
    <w:locked/>
    <w:rsid w:val="00A35D3F"/>
    <w:rPr>
      <w:rFonts w:ascii="Calibri" w:hAnsi="Calibri"/>
      <w:i/>
      <w:sz w:val="24"/>
      <w:lang w:eastAsia="en-US"/>
    </w:rPr>
  </w:style>
  <w:style w:type="character" w:customStyle="1" w:styleId="342">
    <w:name w:val="Знак Знак34"/>
    <w:locked/>
    <w:rsid w:val="00A35D3F"/>
    <w:rPr>
      <w:rFonts w:ascii="Arial" w:hAnsi="Arial"/>
      <w:sz w:val="22"/>
      <w:lang w:val="ru-RU" w:eastAsia="ru-RU"/>
    </w:rPr>
  </w:style>
  <w:style w:type="character" w:customStyle="1" w:styleId="301">
    <w:name w:val="Знак Знак301"/>
    <w:locked/>
    <w:rsid w:val="00A35D3F"/>
    <w:rPr>
      <w:sz w:val="24"/>
    </w:rPr>
  </w:style>
  <w:style w:type="character" w:customStyle="1" w:styleId="272">
    <w:name w:val="Знак Знак27"/>
    <w:locked/>
    <w:rsid w:val="00A35D3F"/>
    <w:rPr>
      <w:sz w:val="24"/>
    </w:rPr>
  </w:style>
  <w:style w:type="paragraph" w:customStyle="1" w:styleId="affffffff8">
    <w:name w:val="Об"/>
    <w:rsid w:val="00A35D3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A35D3F"/>
    <w:rPr>
      <w:sz w:val="24"/>
      <w:lang w:val="en-US"/>
    </w:rPr>
  </w:style>
  <w:style w:type="paragraph" w:customStyle="1" w:styleId="stepanov">
    <w:name w:val="stepanov"/>
    <w:basedOn w:val="af3"/>
    <w:rsid w:val="00A35D3F"/>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A35D3F"/>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A35D3F"/>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A35D3F"/>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A35D3F"/>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A35D3F"/>
    <w:rPr>
      <w:iCs/>
    </w:rPr>
  </w:style>
  <w:style w:type="character" w:customStyle="1" w:styleId="720">
    <w:name w:val="Знак Знак72"/>
    <w:rsid w:val="00A35D3F"/>
    <w:rPr>
      <w:sz w:val="16"/>
      <w:lang w:val="ru-RU" w:eastAsia="ru-RU"/>
    </w:rPr>
  </w:style>
  <w:style w:type="paragraph" w:customStyle="1" w:styleId="08">
    <w:name w:val="Стиль По ширине Первая строка:  08 см"/>
    <w:basedOn w:val="a3"/>
    <w:rsid w:val="00A35D3F"/>
    <w:pPr>
      <w:ind w:firstLine="454"/>
      <w:jc w:val="both"/>
    </w:pPr>
  </w:style>
  <w:style w:type="character" w:customStyle="1" w:styleId="orange">
    <w:name w:val="orange"/>
    <w:rsid w:val="00A35D3F"/>
  </w:style>
  <w:style w:type="character" w:customStyle="1" w:styleId="gray">
    <w:name w:val="gray"/>
    <w:rsid w:val="00A35D3F"/>
  </w:style>
  <w:style w:type="paragraph" w:customStyle="1" w:styleId="affffffff9">
    <w:name w:val="Основной тект"/>
    <w:basedOn w:val="a3"/>
    <w:link w:val="affffffffa"/>
    <w:rsid w:val="00A35D3F"/>
    <w:pPr>
      <w:ind w:firstLine="454"/>
      <w:jc w:val="both"/>
    </w:pPr>
  </w:style>
  <w:style w:type="character" w:customStyle="1" w:styleId="affffffffa">
    <w:name w:val="Основной тект Знак"/>
    <w:link w:val="affffffff9"/>
    <w:locked/>
    <w:rsid w:val="00A35D3F"/>
    <w:rPr>
      <w:rFonts w:ascii="Times New Roman" w:eastAsia="Times New Roman" w:hAnsi="Times New Roman" w:cs="Times New Roman"/>
      <w:sz w:val="24"/>
      <w:szCs w:val="24"/>
      <w:lang w:eastAsia="ru-RU"/>
    </w:rPr>
  </w:style>
  <w:style w:type="paragraph" w:customStyle="1" w:styleId="affffffffb">
    <w:name w:val="Примечание"/>
    <w:basedOn w:val="a3"/>
    <w:rsid w:val="00A35D3F"/>
    <w:pPr>
      <w:ind w:firstLine="454"/>
      <w:jc w:val="both"/>
    </w:pPr>
    <w:rPr>
      <w:i/>
    </w:rPr>
  </w:style>
  <w:style w:type="character" w:customStyle="1" w:styleId="nameautor3">
    <w:name w:val="name_autor3"/>
    <w:rsid w:val="00A35D3F"/>
    <w:rPr>
      <w:rFonts w:cs="Times New Roman"/>
    </w:rPr>
  </w:style>
  <w:style w:type="paragraph" w:customStyle="1" w:styleId="affffffffc">
    <w:name w:val="Прижатый влево"/>
    <w:basedOn w:val="a3"/>
    <w:next w:val="a3"/>
    <w:rsid w:val="00A35D3F"/>
    <w:pPr>
      <w:autoSpaceDE w:val="0"/>
      <w:autoSpaceDN w:val="0"/>
      <w:adjustRightInd w:val="0"/>
    </w:pPr>
    <w:rPr>
      <w:rFonts w:ascii="Arial" w:hAnsi="Arial"/>
      <w:sz w:val="20"/>
      <w:szCs w:val="20"/>
    </w:rPr>
  </w:style>
  <w:style w:type="paragraph" w:customStyle="1" w:styleId="11a">
    <w:name w:val="Обычный11"/>
    <w:rsid w:val="00A35D3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A35D3F"/>
    <w:pPr>
      <w:spacing w:before="100" w:beforeAutospacing="1" w:after="100" w:afterAutospacing="1"/>
    </w:pPr>
  </w:style>
  <w:style w:type="paragraph" w:customStyle="1" w:styleId="affffffffd">
    <w:name w:val="Нормальный (таблица)"/>
    <w:basedOn w:val="a3"/>
    <w:next w:val="a3"/>
    <w:rsid w:val="00A35D3F"/>
    <w:pPr>
      <w:widowControl w:val="0"/>
      <w:autoSpaceDE w:val="0"/>
      <w:autoSpaceDN w:val="0"/>
      <w:adjustRightInd w:val="0"/>
      <w:jc w:val="both"/>
    </w:pPr>
    <w:rPr>
      <w:rFonts w:ascii="Arial" w:hAnsi="Arial" w:cs="Arial"/>
    </w:rPr>
  </w:style>
  <w:style w:type="character" w:customStyle="1" w:styleId="ft523">
    <w:name w:val="ft523"/>
    <w:rsid w:val="00A35D3F"/>
    <w:rPr>
      <w:rFonts w:cs="Times New Roman"/>
    </w:rPr>
  </w:style>
  <w:style w:type="character" w:customStyle="1" w:styleId="ft553">
    <w:name w:val="ft553"/>
    <w:rsid w:val="00A35D3F"/>
    <w:rPr>
      <w:rFonts w:cs="Times New Roman"/>
    </w:rPr>
  </w:style>
  <w:style w:type="character" w:customStyle="1" w:styleId="ft672">
    <w:name w:val="ft672"/>
    <w:rsid w:val="00A35D3F"/>
    <w:rPr>
      <w:rFonts w:cs="Times New Roman"/>
    </w:rPr>
  </w:style>
  <w:style w:type="character" w:customStyle="1" w:styleId="formlabels1">
    <w:name w:val="form_labels1"/>
    <w:rsid w:val="00A35D3F"/>
    <w:rPr>
      <w:rFonts w:ascii="Verdana" w:hAnsi="Verdana"/>
      <w:sz w:val="16"/>
    </w:rPr>
  </w:style>
  <w:style w:type="paragraph" w:customStyle="1" w:styleId="2ff4">
    <w:name w:val="Знак Знак2 Знак Знак Знак Знак Знак Знак Знак Знак Знак Знак"/>
    <w:basedOn w:val="a3"/>
    <w:rsid w:val="00A35D3F"/>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A35D3F"/>
    <w:rPr>
      <w:rFonts w:ascii="Verdana" w:hAnsi="Verdana"/>
      <w:b/>
      <w:color w:val="7C9DC0"/>
      <w:sz w:val="22"/>
      <w:shd w:val="clear" w:color="auto" w:fill="FAF0E6"/>
    </w:rPr>
  </w:style>
  <w:style w:type="paragraph" w:customStyle="1" w:styleId="cjk">
    <w:name w:val="cjk"/>
    <w:basedOn w:val="a3"/>
    <w:rsid w:val="00A35D3F"/>
    <w:pPr>
      <w:spacing w:before="100" w:beforeAutospacing="1" w:after="115"/>
    </w:pPr>
    <w:rPr>
      <w:color w:val="000000"/>
      <w:sz w:val="20"/>
      <w:szCs w:val="20"/>
    </w:rPr>
  </w:style>
  <w:style w:type="paragraph" w:customStyle="1" w:styleId="ctl">
    <w:name w:val="ctl"/>
    <w:basedOn w:val="a3"/>
    <w:rsid w:val="00A35D3F"/>
    <w:pPr>
      <w:spacing w:before="100" w:beforeAutospacing="1" w:after="115"/>
    </w:pPr>
    <w:rPr>
      <w:rFonts w:ascii="Calibri" w:hAnsi="Calibri"/>
      <w:color w:val="000000"/>
      <w:sz w:val="20"/>
      <w:szCs w:val="20"/>
    </w:rPr>
  </w:style>
  <w:style w:type="character" w:customStyle="1" w:styleId="ft1100">
    <w:name w:val="ft1100"/>
    <w:rsid w:val="00A35D3F"/>
    <w:rPr>
      <w:rFonts w:cs="Times New Roman"/>
    </w:rPr>
  </w:style>
  <w:style w:type="character" w:customStyle="1" w:styleId="ft1168">
    <w:name w:val="ft1168"/>
    <w:rsid w:val="00A35D3F"/>
    <w:rPr>
      <w:rFonts w:cs="Times New Roman"/>
    </w:rPr>
  </w:style>
  <w:style w:type="character" w:customStyle="1" w:styleId="ft1237">
    <w:name w:val="ft1237"/>
    <w:rsid w:val="00A35D3F"/>
    <w:rPr>
      <w:rFonts w:cs="Times New Roman"/>
    </w:rPr>
  </w:style>
  <w:style w:type="character" w:customStyle="1" w:styleId="ft1245">
    <w:name w:val="ft1245"/>
    <w:rsid w:val="00A35D3F"/>
    <w:rPr>
      <w:rFonts w:cs="Times New Roman"/>
    </w:rPr>
  </w:style>
  <w:style w:type="paragraph" w:customStyle="1" w:styleId="2ff5">
    <w:name w:val="[О] Загол. 2 ур."/>
    <w:rsid w:val="00A35D3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A35D3F"/>
    <w:rPr>
      <w:b/>
      <w:caps/>
      <w:sz w:val="24"/>
      <w:lang w:val="ru-RU" w:eastAsia="ru-RU"/>
    </w:rPr>
  </w:style>
  <w:style w:type="character" w:customStyle="1" w:styleId="162">
    <w:name w:val="Знак Знак162"/>
    <w:rsid w:val="00A35D3F"/>
    <w:rPr>
      <w:rFonts w:ascii="Cambria" w:eastAsia="Times New Roman" w:hAnsi="Cambria"/>
      <w:b/>
      <w:kern w:val="32"/>
      <w:sz w:val="32"/>
    </w:rPr>
  </w:style>
  <w:style w:type="paragraph" w:customStyle="1" w:styleId="BodyText22">
    <w:name w:val="Body Text 22"/>
    <w:basedOn w:val="a3"/>
    <w:rsid w:val="00A35D3F"/>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A35D3F"/>
    <w:pPr>
      <w:ind w:left="600" w:hanging="600"/>
      <w:jc w:val="both"/>
    </w:pPr>
    <w:rPr>
      <w:rFonts w:eastAsia="MS Mincho"/>
      <w:sz w:val="28"/>
      <w:szCs w:val="28"/>
      <w:lang w:eastAsia="ja-JP"/>
    </w:rPr>
  </w:style>
  <w:style w:type="paragraph" w:customStyle="1" w:styleId="affffffffe">
    <w:name w:val="Îñíîâíîé"/>
    <w:basedOn w:val="a3"/>
    <w:rsid w:val="00A35D3F"/>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A35D3F"/>
    <w:pPr>
      <w:overflowPunct w:val="0"/>
      <w:autoSpaceDE w:val="0"/>
      <w:autoSpaceDN w:val="0"/>
      <w:adjustRightInd w:val="0"/>
      <w:jc w:val="center"/>
      <w:textAlignment w:val="baseline"/>
    </w:pPr>
    <w:rPr>
      <w:sz w:val="28"/>
      <w:szCs w:val="20"/>
    </w:rPr>
  </w:style>
  <w:style w:type="character" w:customStyle="1" w:styleId="name">
    <w:name w:val="name"/>
    <w:rsid w:val="00A35D3F"/>
    <w:rPr>
      <w:rFonts w:cs="Times New Roman"/>
    </w:rPr>
  </w:style>
  <w:style w:type="paragraph" w:customStyle="1" w:styleId="acaae">
    <w:name w:val="?acaae"/>
    <w:basedOn w:val="a3"/>
    <w:rsid w:val="00A35D3F"/>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A35D3F"/>
    <w:pPr>
      <w:widowControl w:val="0"/>
      <w:ind w:left="720" w:firstLine="400"/>
      <w:jc w:val="both"/>
    </w:pPr>
  </w:style>
  <w:style w:type="paragraph" w:customStyle="1" w:styleId="326">
    <w:name w:val="Основной текст с отступом 32"/>
    <w:basedOn w:val="a3"/>
    <w:rsid w:val="00A35D3F"/>
    <w:pPr>
      <w:overflowPunct w:val="0"/>
      <w:autoSpaceDE w:val="0"/>
      <w:autoSpaceDN w:val="0"/>
      <w:adjustRightInd w:val="0"/>
      <w:spacing w:after="120"/>
      <w:ind w:left="283"/>
      <w:textAlignment w:val="baseline"/>
    </w:pPr>
    <w:rPr>
      <w:sz w:val="16"/>
      <w:szCs w:val="20"/>
    </w:rPr>
  </w:style>
  <w:style w:type="character" w:customStyle="1" w:styleId="ft3087">
    <w:name w:val="ft3087"/>
    <w:rsid w:val="00A35D3F"/>
    <w:rPr>
      <w:rFonts w:cs="Times New Roman"/>
    </w:rPr>
  </w:style>
  <w:style w:type="character" w:customStyle="1" w:styleId="ft3162">
    <w:name w:val="ft3162"/>
    <w:rsid w:val="00A35D3F"/>
    <w:rPr>
      <w:rFonts w:cs="Times New Roman"/>
    </w:rPr>
  </w:style>
  <w:style w:type="character" w:customStyle="1" w:styleId="ft1373">
    <w:name w:val="ft1373"/>
    <w:rsid w:val="00A35D3F"/>
    <w:rPr>
      <w:rFonts w:cs="Times New Roman"/>
    </w:rPr>
  </w:style>
  <w:style w:type="character" w:customStyle="1" w:styleId="ft32">
    <w:name w:val="ft32"/>
    <w:rsid w:val="00A35D3F"/>
    <w:rPr>
      <w:rFonts w:cs="Times New Roman"/>
    </w:rPr>
  </w:style>
  <w:style w:type="character" w:customStyle="1" w:styleId="ft1433">
    <w:name w:val="ft1433"/>
    <w:rsid w:val="00A35D3F"/>
    <w:rPr>
      <w:rFonts w:cs="Times New Roman"/>
    </w:rPr>
  </w:style>
  <w:style w:type="character" w:customStyle="1" w:styleId="ft1481">
    <w:name w:val="ft1481"/>
    <w:rsid w:val="00A35D3F"/>
    <w:rPr>
      <w:rFonts w:cs="Times New Roman"/>
    </w:rPr>
  </w:style>
  <w:style w:type="character" w:customStyle="1" w:styleId="ft1536">
    <w:name w:val="ft1536"/>
    <w:rsid w:val="00A35D3F"/>
    <w:rPr>
      <w:rFonts w:cs="Times New Roman"/>
    </w:rPr>
  </w:style>
  <w:style w:type="character" w:customStyle="1" w:styleId="ft1543">
    <w:name w:val="ft1543"/>
    <w:rsid w:val="00A35D3F"/>
    <w:rPr>
      <w:rFonts w:cs="Times New Roman"/>
    </w:rPr>
  </w:style>
  <w:style w:type="character" w:customStyle="1" w:styleId="ft1">
    <w:name w:val="ft1"/>
    <w:rsid w:val="00A35D3F"/>
    <w:rPr>
      <w:rFonts w:cs="Times New Roman"/>
    </w:rPr>
  </w:style>
  <w:style w:type="character" w:customStyle="1" w:styleId="ft1546">
    <w:name w:val="ft1546"/>
    <w:rsid w:val="00A35D3F"/>
    <w:rPr>
      <w:rFonts w:cs="Times New Roman"/>
    </w:rPr>
  </w:style>
  <w:style w:type="character" w:customStyle="1" w:styleId="ft1550">
    <w:name w:val="ft1550"/>
    <w:rsid w:val="00A35D3F"/>
    <w:rPr>
      <w:rFonts w:cs="Times New Roman"/>
    </w:rPr>
  </w:style>
  <w:style w:type="character" w:customStyle="1" w:styleId="ft1571">
    <w:name w:val="ft1571"/>
    <w:rsid w:val="00A35D3F"/>
    <w:rPr>
      <w:rFonts w:cs="Times New Roman"/>
    </w:rPr>
  </w:style>
  <w:style w:type="character" w:customStyle="1" w:styleId="ft1577">
    <w:name w:val="ft1577"/>
    <w:rsid w:val="00A35D3F"/>
    <w:rPr>
      <w:rFonts w:cs="Times New Roman"/>
    </w:rPr>
  </w:style>
  <w:style w:type="character" w:customStyle="1" w:styleId="ft1583">
    <w:name w:val="ft1583"/>
    <w:rsid w:val="00A35D3F"/>
    <w:rPr>
      <w:rFonts w:cs="Times New Roman"/>
    </w:rPr>
  </w:style>
  <w:style w:type="character" w:customStyle="1" w:styleId="ft1593">
    <w:name w:val="ft1593"/>
    <w:rsid w:val="00A35D3F"/>
    <w:rPr>
      <w:rFonts w:cs="Times New Roman"/>
    </w:rPr>
  </w:style>
  <w:style w:type="character" w:customStyle="1" w:styleId="ft1641">
    <w:name w:val="ft1641"/>
    <w:rsid w:val="00A35D3F"/>
    <w:rPr>
      <w:rFonts w:cs="Times New Roman"/>
    </w:rPr>
  </w:style>
  <w:style w:type="character" w:customStyle="1" w:styleId="ft1671">
    <w:name w:val="ft1671"/>
    <w:rsid w:val="00A35D3F"/>
    <w:rPr>
      <w:rFonts w:cs="Times New Roman"/>
    </w:rPr>
  </w:style>
  <w:style w:type="character" w:customStyle="1" w:styleId="ft1723">
    <w:name w:val="ft1723"/>
    <w:rsid w:val="00A35D3F"/>
    <w:rPr>
      <w:rFonts w:cs="Times New Roman"/>
    </w:rPr>
  </w:style>
  <w:style w:type="character" w:customStyle="1" w:styleId="ft1809">
    <w:name w:val="ft1809"/>
    <w:rsid w:val="00A35D3F"/>
    <w:rPr>
      <w:rFonts w:cs="Times New Roman"/>
    </w:rPr>
  </w:style>
  <w:style w:type="character" w:customStyle="1" w:styleId="ft1814">
    <w:name w:val="ft1814"/>
    <w:rsid w:val="00A35D3F"/>
    <w:rPr>
      <w:rFonts w:cs="Times New Roman"/>
    </w:rPr>
  </w:style>
  <w:style w:type="character" w:customStyle="1" w:styleId="ft1827">
    <w:name w:val="ft1827"/>
    <w:rsid w:val="00A35D3F"/>
    <w:rPr>
      <w:rFonts w:cs="Times New Roman"/>
    </w:rPr>
  </w:style>
  <w:style w:type="character" w:customStyle="1" w:styleId="ft1831">
    <w:name w:val="ft1831"/>
    <w:rsid w:val="00A35D3F"/>
    <w:rPr>
      <w:rFonts w:cs="Times New Roman"/>
    </w:rPr>
  </w:style>
  <w:style w:type="character" w:customStyle="1" w:styleId="ft1837">
    <w:name w:val="ft1837"/>
    <w:rsid w:val="00A35D3F"/>
    <w:rPr>
      <w:rFonts w:cs="Times New Roman"/>
    </w:rPr>
  </w:style>
  <w:style w:type="character" w:customStyle="1" w:styleId="ft1857">
    <w:name w:val="ft1857"/>
    <w:rsid w:val="00A35D3F"/>
    <w:rPr>
      <w:rFonts w:cs="Times New Roman"/>
    </w:rPr>
  </w:style>
  <w:style w:type="character" w:customStyle="1" w:styleId="ft1873">
    <w:name w:val="ft1873"/>
    <w:rsid w:val="00A35D3F"/>
    <w:rPr>
      <w:rFonts w:cs="Times New Roman"/>
    </w:rPr>
  </w:style>
  <w:style w:type="character" w:customStyle="1" w:styleId="ft1932">
    <w:name w:val="ft1932"/>
    <w:rsid w:val="00A35D3F"/>
    <w:rPr>
      <w:rFonts w:cs="Times New Roman"/>
    </w:rPr>
  </w:style>
  <w:style w:type="character" w:customStyle="1" w:styleId="ft1995">
    <w:name w:val="ft1995"/>
    <w:rsid w:val="00A35D3F"/>
    <w:rPr>
      <w:rFonts w:cs="Times New Roman"/>
    </w:rPr>
  </w:style>
  <w:style w:type="character" w:customStyle="1" w:styleId="ft2033">
    <w:name w:val="ft2033"/>
    <w:rsid w:val="00A35D3F"/>
    <w:rPr>
      <w:rFonts w:cs="Times New Roman"/>
    </w:rPr>
  </w:style>
  <w:style w:type="character" w:customStyle="1" w:styleId="ft11943">
    <w:name w:val="ft11943"/>
    <w:rsid w:val="00A35D3F"/>
    <w:rPr>
      <w:rFonts w:cs="Times New Roman"/>
    </w:rPr>
  </w:style>
  <w:style w:type="character" w:customStyle="1" w:styleId="ft12010">
    <w:name w:val="ft12010"/>
    <w:rsid w:val="00A35D3F"/>
    <w:rPr>
      <w:rFonts w:cs="Times New Roman"/>
    </w:rPr>
  </w:style>
  <w:style w:type="character" w:customStyle="1" w:styleId="ft12050">
    <w:name w:val="ft12050"/>
    <w:rsid w:val="00A35D3F"/>
    <w:rPr>
      <w:rFonts w:cs="Times New Roman"/>
    </w:rPr>
  </w:style>
  <w:style w:type="character" w:customStyle="1" w:styleId="ft12104">
    <w:name w:val="ft12104"/>
    <w:rsid w:val="00A35D3F"/>
    <w:rPr>
      <w:rFonts w:cs="Times New Roman"/>
    </w:rPr>
  </w:style>
  <w:style w:type="character" w:customStyle="1" w:styleId="ft12139">
    <w:name w:val="ft12139"/>
    <w:rsid w:val="00A35D3F"/>
    <w:rPr>
      <w:rFonts w:cs="Times New Roman"/>
    </w:rPr>
  </w:style>
  <w:style w:type="character" w:customStyle="1" w:styleId="ft12166">
    <w:name w:val="ft12166"/>
    <w:rsid w:val="00A35D3F"/>
    <w:rPr>
      <w:rFonts w:cs="Times New Roman"/>
    </w:rPr>
  </w:style>
  <w:style w:type="character" w:customStyle="1" w:styleId="ft12184">
    <w:name w:val="ft12184"/>
    <w:rsid w:val="00A35D3F"/>
    <w:rPr>
      <w:rFonts w:cs="Times New Roman"/>
    </w:rPr>
  </w:style>
  <w:style w:type="character" w:customStyle="1" w:styleId="ft12250">
    <w:name w:val="ft12250"/>
    <w:rsid w:val="00A35D3F"/>
    <w:rPr>
      <w:rFonts w:cs="Times New Roman"/>
    </w:rPr>
  </w:style>
  <w:style w:type="character" w:customStyle="1" w:styleId="ft12278">
    <w:name w:val="ft12278"/>
    <w:rsid w:val="00A35D3F"/>
    <w:rPr>
      <w:rFonts w:cs="Times New Roman"/>
    </w:rPr>
  </w:style>
  <w:style w:type="character" w:customStyle="1" w:styleId="ft12329">
    <w:name w:val="ft12329"/>
    <w:rsid w:val="00A35D3F"/>
    <w:rPr>
      <w:rFonts w:cs="Times New Roman"/>
    </w:rPr>
  </w:style>
  <w:style w:type="character" w:customStyle="1" w:styleId="ft12373">
    <w:name w:val="ft12373"/>
    <w:rsid w:val="00A35D3F"/>
    <w:rPr>
      <w:rFonts w:cs="Times New Roman"/>
    </w:rPr>
  </w:style>
  <w:style w:type="character" w:customStyle="1" w:styleId="ft12374">
    <w:name w:val="ft12374"/>
    <w:rsid w:val="00A35D3F"/>
    <w:rPr>
      <w:rFonts w:cs="Times New Roman"/>
    </w:rPr>
  </w:style>
  <w:style w:type="character" w:customStyle="1" w:styleId="ft12429">
    <w:name w:val="ft12429"/>
    <w:rsid w:val="00A35D3F"/>
    <w:rPr>
      <w:rFonts w:cs="Times New Roman"/>
    </w:rPr>
  </w:style>
  <w:style w:type="character" w:customStyle="1" w:styleId="ft12471">
    <w:name w:val="ft12471"/>
    <w:rsid w:val="00A35D3F"/>
    <w:rPr>
      <w:rFonts w:cs="Times New Roman"/>
    </w:rPr>
  </w:style>
  <w:style w:type="character" w:customStyle="1" w:styleId="ft12500">
    <w:name w:val="ft12500"/>
    <w:rsid w:val="00A35D3F"/>
    <w:rPr>
      <w:rFonts w:cs="Times New Roman"/>
    </w:rPr>
  </w:style>
  <w:style w:type="character" w:customStyle="1" w:styleId="ft12501">
    <w:name w:val="ft12501"/>
    <w:rsid w:val="00A35D3F"/>
    <w:rPr>
      <w:rFonts w:cs="Times New Roman"/>
    </w:rPr>
  </w:style>
  <w:style w:type="character" w:customStyle="1" w:styleId="ft12561">
    <w:name w:val="ft12561"/>
    <w:rsid w:val="00A35D3F"/>
    <w:rPr>
      <w:rFonts w:cs="Times New Roman"/>
    </w:rPr>
  </w:style>
  <w:style w:type="character" w:customStyle="1" w:styleId="ft12562">
    <w:name w:val="ft12562"/>
    <w:rsid w:val="00A35D3F"/>
    <w:rPr>
      <w:rFonts w:cs="Times New Roman"/>
    </w:rPr>
  </w:style>
  <w:style w:type="character" w:customStyle="1" w:styleId="ft12589">
    <w:name w:val="ft12589"/>
    <w:rsid w:val="00A35D3F"/>
    <w:rPr>
      <w:rFonts w:cs="Times New Roman"/>
    </w:rPr>
  </w:style>
  <w:style w:type="character" w:customStyle="1" w:styleId="ft12609">
    <w:name w:val="ft12609"/>
    <w:rsid w:val="00A35D3F"/>
    <w:rPr>
      <w:rFonts w:cs="Times New Roman"/>
    </w:rPr>
  </w:style>
  <w:style w:type="character" w:customStyle="1" w:styleId="ft12670">
    <w:name w:val="ft12670"/>
    <w:rsid w:val="00A35D3F"/>
    <w:rPr>
      <w:rFonts w:cs="Times New Roman"/>
    </w:rPr>
  </w:style>
  <w:style w:type="character" w:customStyle="1" w:styleId="ft12676">
    <w:name w:val="ft12676"/>
    <w:rsid w:val="00A35D3F"/>
    <w:rPr>
      <w:rFonts w:cs="Times New Roman"/>
    </w:rPr>
  </w:style>
  <w:style w:type="character" w:customStyle="1" w:styleId="ft12686">
    <w:name w:val="ft12686"/>
    <w:rsid w:val="00A35D3F"/>
    <w:rPr>
      <w:rFonts w:cs="Times New Roman"/>
    </w:rPr>
  </w:style>
  <w:style w:type="character" w:customStyle="1" w:styleId="ft12696">
    <w:name w:val="ft12696"/>
    <w:rsid w:val="00A35D3F"/>
    <w:rPr>
      <w:rFonts w:cs="Times New Roman"/>
    </w:rPr>
  </w:style>
  <w:style w:type="character" w:customStyle="1" w:styleId="ft12701">
    <w:name w:val="ft12701"/>
    <w:rsid w:val="00A35D3F"/>
    <w:rPr>
      <w:rFonts w:cs="Times New Roman"/>
    </w:rPr>
  </w:style>
  <w:style w:type="character" w:customStyle="1" w:styleId="ft12708">
    <w:name w:val="ft12708"/>
    <w:rsid w:val="00A35D3F"/>
    <w:rPr>
      <w:rFonts w:cs="Times New Roman"/>
    </w:rPr>
  </w:style>
  <w:style w:type="character" w:customStyle="1" w:styleId="ft12715">
    <w:name w:val="ft12715"/>
    <w:rsid w:val="00A35D3F"/>
    <w:rPr>
      <w:rFonts w:cs="Times New Roman"/>
    </w:rPr>
  </w:style>
  <w:style w:type="character" w:customStyle="1" w:styleId="ft12722">
    <w:name w:val="ft12722"/>
    <w:rsid w:val="00A35D3F"/>
    <w:rPr>
      <w:rFonts w:cs="Times New Roman"/>
    </w:rPr>
  </w:style>
  <w:style w:type="character" w:customStyle="1" w:styleId="ft12787">
    <w:name w:val="ft12787"/>
    <w:rsid w:val="00A35D3F"/>
    <w:rPr>
      <w:rFonts w:cs="Times New Roman"/>
    </w:rPr>
  </w:style>
  <w:style w:type="character" w:customStyle="1" w:styleId="ft12790">
    <w:name w:val="ft12790"/>
    <w:rsid w:val="00A35D3F"/>
    <w:rPr>
      <w:rFonts w:cs="Times New Roman"/>
    </w:rPr>
  </w:style>
  <w:style w:type="character" w:customStyle="1" w:styleId="ft12850">
    <w:name w:val="ft12850"/>
    <w:rsid w:val="00A35D3F"/>
    <w:rPr>
      <w:rFonts w:cs="Times New Roman"/>
    </w:rPr>
  </w:style>
  <w:style w:type="character" w:customStyle="1" w:styleId="ft12896">
    <w:name w:val="ft12896"/>
    <w:rsid w:val="00A35D3F"/>
    <w:rPr>
      <w:rFonts w:cs="Times New Roman"/>
    </w:rPr>
  </w:style>
  <w:style w:type="character" w:customStyle="1" w:styleId="ft12942">
    <w:name w:val="ft12942"/>
    <w:rsid w:val="00A35D3F"/>
    <w:rPr>
      <w:rFonts w:cs="Times New Roman"/>
    </w:rPr>
  </w:style>
  <w:style w:type="character" w:customStyle="1" w:styleId="ft12991">
    <w:name w:val="ft12991"/>
    <w:rsid w:val="00A35D3F"/>
    <w:rPr>
      <w:rFonts w:cs="Times New Roman"/>
    </w:rPr>
  </w:style>
  <w:style w:type="character" w:customStyle="1" w:styleId="ft13046">
    <w:name w:val="ft13046"/>
    <w:rsid w:val="00A35D3F"/>
    <w:rPr>
      <w:rFonts w:cs="Times New Roman"/>
    </w:rPr>
  </w:style>
  <w:style w:type="character" w:customStyle="1" w:styleId="ft13079">
    <w:name w:val="ft13079"/>
    <w:rsid w:val="00A35D3F"/>
    <w:rPr>
      <w:rFonts w:cs="Times New Roman"/>
    </w:rPr>
  </w:style>
  <w:style w:type="character" w:customStyle="1" w:styleId="ft13129">
    <w:name w:val="ft13129"/>
    <w:rsid w:val="00A35D3F"/>
    <w:rPr>
      <w:rFonts w:cs="Times New Roman"/>
    </w:rPr>
  </w:style>
  <w:style w:type="character" w:customStyle="1" w:styleId="ft13186">
    <w:name w:val="ft13186"/>
    <w:rsid w:val="00A35D3F"/>
    <w:rPr>
      <w:rFonts w:cs="Times New Roman"/>
    </w:rPr>
  </w:style>
  <w:style w:type="character" w:customStyle="1" w:styleId="ft13226">
    <w:name w:val="ft13226"/>
    <w:rsid w:val="00A35D3F"/>
    <w:rPr>
      <w:rFonts w:cs="Times New Roman"/>
    </w:rPr>
  </w:style>
  <w:style w:type="character" w:customStyle="1" w:styleId="ft13271">
    <w:name w:val="ft13271"/>
    <w:rsid w:val="00A35D3F"/>
    <w:rPr>
      <w:rFonts w:cs="Times New Roman"/>
    </w:rPr>
  </w:style>
  <w:style w:type="character" w:customStyle="1" w:styleId="ft13309">
    <w:name w:val="ft13309"/>
    <w:rsid w:val="00A35D3F"/>
    <w:rPr>
      <w:rFonts w:cs="Times New Roman"/>
    </w:rPr>
  </w:style>
  <w:style w:type="character" w:customStyle="1" w:styleId="ft13366">
    <w:name w:val="ft13366"/>
    <w:rsid w:val="00A35D3F"/>
    <w:rPr>
      <w:rFonts w:cs="Times New Roman"/>
    </w:rPr>
  </w:style>
  <w:style w:type="character" w:customStyle="1" w:styleId="ft13418">
    <w:name w:val="ft13418"/>
    <w:rsid w:val="00A35D3F"/>
    <w:rPr>
      <w:rFonts w:cs="Times New Roman"/>
    </w:rPr>
  </w:style>
  <w:style w:type="character" w:customStyle="1" w:styleId="ft13441">
    <w:name w:val="ft13441"/>
    <w:rsid w:val="00A35D3F"/>
    <w:rPr>
      <w:rFonts w:cs="Times New Roman"/>
    </w:rPr>
  </w:style>
  <w:style w:type="character" w:customStyle="1" w:styleId="ft13487">
    <w:name w:val="ft13487"/>
    <w:rsid w:val="00A35D3F"/>
    <w:rPr>
      <w:rFonts w:cs="Times New Roman"/>
    </w:rPr>
  </w:style>
  <w:style w:type="character" w:customStyle="1" w:styleId="ft13488">
    <w:name w:val="ft13488"/>
    <w:rsid w:val="00A35D3F"/>
    <w:rPr>
      <w:rFonts w:cs="Times New Roman"/>
    </w:rPr>
  </w:style>
  <w:style w:type="character" w:customStyle="1" w:styleId="ft13494">
    <w:name w:val="ft13494"/>
    <w:rsid w:val="00A35D3F"/>
    <w:rPr>
      <w:rFonts w:cs="Times New Roman"/>
    </w:rPr>
  </w:style>
  <w:style w:type="character" w:customStyle="1" w:styleId="ft13500">
    <w:name w:val="ft13500"/>
    <w:rsid w:val="00A35D3F"/>
    <w:rPr>
      <w:rFonts w:cs="Times New Roman"/>
    </w:rPr>
  </w:style>
  <w:style w:type="character" w:customStyle="1" w:styleId="ft13505">
    <w:name w:val="ft13505"/>
    <w:rsid w:val="00A35D3F"/>
    <w:rPr>
      <w:rFonts w:cs="Times New Roman"/>
    </w:rPr>
  </w:style>
  <w:style w:type="character" w:customStyle="1" w:styleId="ft13518">
    <w:name w:val="ft13518"/>
    <w:rsid w:val="00A35D3F"/>
    <w:rPr>
      <w:rFonts w:cs="Times New Roman"/>
    </w:rPr>
  </w:style>
  <w:style w:type="character" w:customStyle="1" w:styleId="ft13525">
    <w:name w:val="ft13525"/>
    <w:rsid w:val="00A35D3F"/>
    <w:rPr>
      <w:rFonts w:cs="Times New Roman"/>
    </w:rPr>
  </w:style>
  <w:style w:type="character" w:customStyle="1" w:styleId="ft13537">
    <w:name w:val="ft13537"/>
    <w:rsid w:val="00A35D3F"/>
    <w:rPr>
      <w:rFonts w:cs="Times New Roman"/>
    </w:rPr>
  </w:style>
  <w:style w:type="character" w:customStyle="1" w:styleId="ft13542">
    <w:name w:val="ft13542"/>
    <w:rsid w:val="00A35D3F"/>
    <w:rPr>
      <w:rFonts w:cs="Times New Roman"/>
    </w:rPr>
  </w:style>
  <w:style w:type="character" w:customStyle="1" w:styleId="ft13555">
    <w:name w:val="ft13555"/>
    <w:rsid w:val="00A35D3F"/>
    <w:rPr>
      <w:rFonts w:cs="Times New Roman"/>
    </w:rPr>
  </w:style>
  <w:style w:type="character" w:customStyle="1" w:styleId="ft13563">
    <w:name w:val="ft13563"/>
    <w:rsid w:val="00A35D3F"/>
    <w:rPr>
      <w:rFonts w:cs="Times New Roman"/>
    </w:rPr>
  </w:style>
  <w:style w:type="character" w:customStyle="1" w:styleId="ft13566">
    <w:name w:val="ft13566"/>
    <w:rsid w:val="00A35D3F"/>
    <w:rPr>
      <w:rFonts w:cs="Times New Roman"/>
    </w:rPr>
  </w:style>
  <w:style w:type="character" w:customStyle="1" w:styleId="ft13578">
    <w:name w:val="ft13578"/>
    <w:rsid w:val="00A35D3F"/>
    <w:rPr>
      <w:rFonts w:cs="Times New Roman"/>
    </w:rPr>
  </w:style>
  <w:style w:type="character" w:customStyle="1" w:styleId="ft13580">
    <w:name w:val="ft13580"/>
    <w:rsid w:val="00A35D3F"/>
    <w:rPr>
      <w:rFonts w:cs="Times New Roman"/>
    </w:rPr>
  </w:style>
  <w:style w:type="character" w:customStyle="1" w:styleId="ft13588">
    <w:name w:val="ft13588"/>
    <w:rsid w:val="00A35D3F"/>
    <w:rPr>
      <w:rFonts w:cs="Times New Roman"/>
    </w:rPr>
  </w:style>
  <w:style w:type="character" w:customStyle="1" w:styleId="ft13644">
    <w:name w:val="ft13644"/>
    <w:rsid w:val="00A35D3F"/>
    <w:rPr>
      <w:rFonts w:cs="Times New Roman"/>
    </w:rPr>
  </w:style>
  <w:style w:type="character" w:customStyle="1" w:styleId="ft13668">
    <w:name w:val="ft13668"/>
    <w:rsid w:val="00A35D3F"/>
    <w:rPr>
      <w:rFonts w:cs="Times New Roman"/>
    </w:rPr>
  </w:style>
  <w:style w:type="character" w:customStyle="1" w:styleId="ft13712">
    <w:name w:val="ft13712"/>
    <w:rsid w:val="00A35D3F"/>
    <w:rPr>
      <w:rFonts w:cs="Times New Roman"/>
    </w:rPr>
  </w:style>
  <w:style w:type="character" w:customStyle="1" w:styleId="ft13768">
    <w:name w:val="ft13768"/>
    <w:rsid w:val="00A35D3F"/>
    <w:rPr>
      <w:rFonts w:cs="Times New Roman"/>
    </w:rPr>
  </w:style>
  <w:style w:type="character" w:customStyle="1" w:styleId="ft13810">
    <w:name w:val="ft13810"/>
    <w:rsid w:val="00A35D3F"/>
    <w:rPr>
      <w:rFonts w:cs="Times New Roman"/>
    </w:rPr>
  </w:style>
  <w:style w:type="character" w:customStyle="1" w:styleId="ft13834">
    <w:name w:val="ft13834"/>
    <w:rsid w:val="00A35D3F"/>
    <w:rPr>
      <w:rFonts w:cs="Times New Roman"/>
    </w:rPr>
  </w:style>
  <w:style w:type="character" w:customStyle="1" w:styleId="ft13885">
    <w:name w:val="ft13885"/>
    <w:rsid w:val="00A35D3F"/>
    <w:rPr>
      <w:rFonts w:cs="Times New Roman"/>
    </w:rPr>
  </w:style>
  <w:style w:type="paragraph" w:customStyle="1" w:styleId="TimesNewRoman">
    <w:name w:val="Стиль Основной текст + Times New Roman по ширине Первая строка:  ..."/>
    <w:basedOn w:val="aff2"/>
    <w:rsid w:val="00A35D3F"/>
    <w:pPr>
      <w:spacing w:after="0"/>
      <w:ind w:firstLine="720"/>
      <w:jc w:val="both"/>
    </w:pPr>
    <w:rPr>
      <w:szCs w:val="20"/>
    </w:rPr>
  </w:style>
  <w:style w:type="character" w:customStyle="1" w:styleId="afffffffff">
    <w:name w:val="Оглавление"/>
    <w:rsid w:val="00A35D3F"/>
    <w:rPr>
      <w:rFonts w:ascii="Times New Roman" w:hAnsi="Times New Roman"/>
      <w:b/>
      <w:i/>
      <w:sz w:val="28"/>
    </w:rPr>
  </w:style>
  <w:style w:type="character" w:customStyle="1" w:styleId="Heading5Char">
    <w:name w:val="Heading 5 Char"/>
    <w:locked/>
    <w:rsid w:val="00A35D3F"/>
    <w:rPr>
      <w:sz w:val="22"/>
      <w:lang w:val="ru-RU" w:eastAsia="en-US"/>
    </w:rPr>
  </w:style>
  <w:style w:type="character" w:customStyle="1" w:styleId="Heading6Char">
    <w:name w:val="Heading 6 Char"/>
    <w:locked/>
    <w:rsid w:val="00A35D3F"/>
    <w:rPr>
      <w:i/>
      <w:sz w:val="22"/>
      <w:lang w:val="ru-RU" w:eastAsia="en-US"/>
    </w:rPr>
  </w:style>
  <w:style w:type="paragraph" w:customStyle="1" w:styleId="1ffff8">
    <w:name w:val="Стиль Заголовок 1 + все прописные"/>
    <w:basedOn w:val="11"/>
    <w:rsid w:val="00A35D3F"/>
    <w:pPr>
      <w:keepNext/>
      <w:keepLines/>
      <w:spacing w:before="240" w:after="60"/>
      <w:ind w:left="360" w:hanging="360"/>
    </w:pPr>
    <w:rPr>
      <w:rFonts w:ascii="Arial" w:hAnsi="Arial"/>
      <w:bCs/>
      <w:caps w:val="0"/>
      <w:sz w:val="32"/>
      <w:szCs w:val="32"/>
    </w:rPr>
  </w:style>
  <w:style w:type="character" w:customStyle="1" w:styleId="FontStyle75">
    <w:name w:val="Font Style75"/>
    <w:rsid w:val="00A35D3F"/>
    <w:rPr>
      <w:rFonts w:ascii="Times New Roman" w:hAnsi="Times New Roman"/>
      <w:b/>
      <w:sz w:val="16"/>
    </w:rPr>
  </w:style>
  <w:style w:type="paragraph" w:customStyle="1" w:styleId="2Arial1">
    <w:name w:val="Стиль Заголовок 2 + Arial"/>
    <w:basedOn w:val="21"/>
    <w:rsid w:val="00A35D3F"/>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A35D3F"/>
    <w:pPr>
      <w:shd w:val="clear" w:color="auto" w:fill="FFFFFF"/>
      <w:spacing w:before="240" w:after="60"/>
    </w:pPr>
    <w:rPr>
      <w:rFonts w:ascii="Arial" w:hAnsi="Arial"/>
      <w:b/>
      <w:bCs/>
      <w:sz w:val="32"/>
      <w:szCs w:val="20"/>
    </w:rPr>
  </w:style>
  <w:style w:type="character" w:customStyle="1" w:styleId="style21">
    <w:name w:val="style21"/>
    <w:rsid w:val="00A35D3F"/>
  </w:style>
  <w:style w:type="paragraph" w:customStyle="1" w:styleId="justify2">
    <w:name w:val="justify2"/>
    <w:basedOn w:val="a3"/>
    <w:rsid w:val="00A35D3F"/>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A35D3F"/>
    <w:pPr>
      <w:keepNext/>
      <w:snapToGrid w:val="0"/>
      <w:spacing w:before="100" w:after="100"/>
      <w:outlineLvl w:val="5"/>
    </w:pPr>
    <w:rPr>
      <w:b/>
      <w:sz w:val="20"/>
      <w:szCs w:val="20"/>
    </w:rPr>
  </w:style>
  <w:style w:type="character" w:customStyle="1" w:styleId="3f5">
    <w:name w:val="Знак Знак Знак3"/>
    <w:rsid w:val="00A35D3F"/>
    <w:rPr>
      <w:rFonts w:ascii="Times New Roman" w:eastAsia="Times New Roman" w:hAnsi="Times New Roman"/>
      <w:b/>
      <w:caps/>
      <w:sz w:val="28"/>
    </w:rPr>
  </w:style>
  <w:style w:type="character" w:customStyle="1" w:styleId="FontStyle185">
    <w:name w:val="Font Style185"/>
    <w:rsid w:val="00A35D3F"/>
    <w:rPr>
      <w:rFonts w:ascii="Times New Roman" w:hAnsi="Times New Roman"/>
      <w:sz w:val="18"/>
    </w:rPr>
  </w:style>
  <w:style w:type="character" w:customStyle="1" w:styleId="FontStyle179">
    <w:name w:val="Font Style179"/>
    <w:rsid w:val="00A35D3F"/>
    <w:rPr>
      <w:rFonts w:ascii="Times New Roman" w:hAnsi="Times New Roman"/>
      <w:i/>
      <w:sz w:val="18"/>
    </w:rPr>
  </w:style>
  <w:style w:type="paragraph" w:customStyle="1" w:styleId="Style66">
    <w:name w:val="Style66"/>
    <w:basedOn w:val="a3"/>
    <w:rsid w:val="00A35D3F"/>
    <w:pPr>
      <w:widowControl w:val="0"/>
      <w:autoSpaceDE w:val="0"/>
      <w:autoSpaceDN w:val="0"/>
      <w:adjustRightInd w:val="0"/>
    </w:pPr>
  </w:style>
  <w:style w:type="paragraph" w:customStyle="1" w:styleId="Style71">
    <w:name w:val="Style71"/>
    <w:basedOn w:val="a3"/>
    <w:rsid w:val="00A35D3F"/>
    <w:pPr>
      <w:widowControl w:val="0"/>
      <w:autoSpaceDE w:val="0"/>
      <w:autoSpaceDN w:val="0"/>
      <w:adjustRightInd w:val="0"/>
      <w:spacing w:line="250" w:lineRule="exact"/>
      <w:ind w:firstLine="302"/>
      <w:jc w:val="both"/>
    </w:pPr>
  </w:style>
  <w:style w:type="character" w:customStyle="1" w:styleId="FontStyle266">
    <w:name w:val="Font Style266"/>
    <w:rsid w:val="00A35D3F"/>
    <w:rPr>
      <w:rFonts w:ascii="Times New Roman" w:hAnsi="Times New Roman"/>
      <w:sz w:val="18"/>
    </w:rPr>
  </w:style>
  <w:style w:type="character" w:customStyle="1" w:styleId="FontStyle267">
    <w:name w:val="Font Style267"/>
    <w:rsid w:val="00A35D3F"/>
    <w:rPr>
      <w:rFonts w:ascii="Times New Roman" w:hAnsi="Times New Roman"/>
      <w:i/>
      <w:sz w:val="18"/>
    </w:rPr>
  </w:style>
  <w:style w:type="character" w:customStyle="1" w:styleId="FontStyle202">
    <w:name w:val="Font Style202"/>
    <w:rsid w:val="00A35D3F"/>
    <w:rPr>
      <w:rFonts w:ascii="Times New Roman" w:hAnsi="Times New Roman"/>
      <w:sz w:val="18"/>
    </w:rPr>
  </w:style>
  <w:style w:type="character" w:customStyle="1" w:styleId="FontStyle563">
    <w:name w:val="Font Style563"/>
    <w:rsid w:val="00A35D3F"/>
    <w:rPr>
      <w:rFonts w:ascii="Times New Roman" w:hAnsi="Times New Roman"/>
      <w:b/>
      <w:sz w:val="20"/>
    </w:rPr>
  </w:style>
  <w:style w:type="paragraph" w:customStyle="1" w:styleId="Style113">
    <w:name w:val="Style113"/>
    <w:basedOn w:val="a3"/>
    <w:rsid w:val="00A35D3F"/>
    <w:pPr>
      <w:widowControl w:val="0"/>
      <w:autoSpaceDE w:val="0"/>
      <w:autoSpaceDN w:val="0"/>
      <w:adjustRightInd w:val="0"/>
    </w:pPr>
  </w:style>
  <w:style w:type="character" w:customStyle="1" w:styleId="FontStyle134">
    <w:name w:val="Font Style134"/>
    <w:rsid w:val="00A35D3F"/>
    <w:rPr>
      <w:rFonts w:ascii="Times New Roman" w:hAnsi="Times New Roman"/>
      <w:b/>
      <w:sz w:val="18"/>
    </w:rPr>
  </w:style>
  <w:style w:type="character" w:customStyle="1" w:styleId="textcop1">
    <w:name w:val="textcop1"/>
    <w:rsid w:val="00A35D3F"/>
    <w:rPr>
      <w:rFonts w:ascii="Arial" w:hAnsi="Arial"/>
      <w:color w:val="000000"/>
      <w:sz w:val="20"/>
    </w:rPr>
  </w:style>
  <w:style w:type="character" w:customStyle="1" w:styleId="b1">
    <w:name w:val="b1"/>
    <w:rsid w:val="00A35D3F"/>
    <w:rPr>
      <w:b/>
    </w:rPr>
  </w:style>
  <w:style w:type="character" w:customStyle="1" w:styleId="FontStyle201">
    <w:name w:val="Font Style201"/>
    <w:rsid w:val="00A35D3F"/>
    <w:rPr>
      <w:rFonts w:ascii="Times New Roman" w:hAnsi="Times New Roman"/>
      <w:sz w:val="26"/>
    </w:rPr>
  </w:style>
  <w:style w:type="paragraph" w:customStyle="1" w:styleId="Style12">
    <w:name w:val="Style12"/>
    <w:basedOn w:val="a3"/>
    <w:rsid w:val="00A35D3F"/>
    <w:pPr>
      <w:widowControl w:val="0"/>
      <w:autoSpaceDE w:val="0"/>
      <w:autoSpaceDN w:val="0"/>
      <w:adjustRightInd w:val="0"/>
    </w:pPr>
  </w:style>
  <w:style w:type="character" w:customStyle="1" w:styleId="180">
    <w:name w:val="Знак Знак18"/>
    <w:rsid w:val="00A35D3F"/>
    <w:rPr>
      <w:rFonts w:ascii="Courier New" w:eastAsia="Times New Roman" w:hAnsi="Courier New"/>
    </w:rPr>
  </w:style>
  <w:style w:type="character" w:customStyle="1" w:styleId="170">
    <w:name w:val="Знак Знак17"/>
    <w:rsid w:val="00A35D3F"/>
    <w:rPr>
      <w:rFonts w:ascii="Times New Roman" w:eastAsia="Times New Roman" w:hAnsi="Times New Roman"/>
      <w:sz w:val="24"/>
    </w:rPr>
  </w:style>
  <w:style w:type="character" w:customStyle="1" w:styleId="812">
    <w:name w:val="Знак Знак81"/>
    <w:locked/>
    <w:rsid w:val="00A35D3F"/>
    <w:rPr>
      <w:sz w:val="24"/>
    </w:rPr>
  </w:style>
  <w:style w:type="paragraph" w:customStyle="1" w:styleId="en">
    <w:name w:val="?en"/>
    <w:basedOn w:val="a3"/>
    <w:rsid w:val="00A35D3F"/>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A35D3F"/>
    <w:rPr>
      <w:rFonts w:ascii="Tahoma" w:hAnsi="Tahoma"/>
      <w:sz w:val="16"/>
      <w:lang w:val="ru-RU" w:eastAsia="ru-RU"/>
    </w:rPr>
  </w:style>
  <w:style w:type="paragraph" w:customStyle="1" w:styleId="75">
    <w:name w:val="Стиль7"/>
    <w:basedOn w:val="11"/>
    <w:rsid w:val="00A35D3F"/>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A35D3F"/>
    <w:rPr>
      <w:rFonts w:ascii="Verdana" w:hAnsi="Verdana" w:cs="Verdana"/>
      <w:sz w:val="20"/>
      <w:szCs w:val="20"/>
      <w:lang w:val="en-US" w:eastAsia="en-US"/>
    </w:rPr>
  </w:style>
  <w:style w:type="paragraph" w:customStyle="1" w:styleId="Style38">
    <w:name w:val="Style38"/>
    <w:basedOn w:val="a3"/>
    <w:rsid w:val="00A35D3F"/>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A35D3F"/>
    <w:rPr>
      <w:rFonts w:ascii="Times New Roman" w:hAnsi="Times New Roman"/>
      <w:i/>
      <w:sz w:val="20"/>
    </w:rPr>
  </w:style>
  <w:style w:type="character" w:customStyle="1" w:styleId="FontStyle293">
    <w:name w:val="Font Style293"/>
    <w:rsid w:val="00A35D3F"/>
    <w:rPr>
      <w:rFonts w:ascii="Times New Roman" w:hAnsi="Times New Roman"/>
      <w:sz w:val="20"/>
    </w:rPr>
  </w:style>
  <w:style w:type="character" w:customStyle="1" w:styleId="FontStyle325">
    <w:name w:val="Font Style325"/>
    <w:rsid w:val="00A35D3F"/>
    <w:rPr>
      <w:rFonts w:ascii="Times New Roman" w:hAnsi="Times New Roman"/>
      <w:sz w:val="26"/>
    </w:rPr>
  </w:style>
  <w:style w:type="character" w:customStyle="1" w:styleId="FontStyle219">
    <w:name w:val="Font Style219"/>
    <w:rsid w:val="00A35D3F"/>
    <w:rPr>
      <w:rFonts w:ascii="Times New Roman" w:hAnsi="Times New Roman"/>
      <w:b/>
      <w:sz w:val="18"/>
    </w:rPr>
  </w:style>
  <w:style w:type="character" w:customStyle="1" w:styleId="FontStyle207">
    <w:name w:val="Font Style207"/>
    <w:rsid w:val="00A35D3F"/>
    <w:rPr>
      <w:rFonts w:ascii="Times New Roman" w:hAnsi="Times New Roman"/>
      <w:i/>
      <w:sz w:val="18"/>
    </w:rPr>
  </w:style>
  <w:style w:type="character" w:customStyle="1" w:styleId="FontStyle574">
    <w:name w:val="Font Style574"/>
    <w:rsid w:val="00A35D3F"/>
    <w:rPr>
      <w:rFonts w:ascii="Times New Roman" w:hAnsi="Times New Roman"/>
      <w:b/>
      <w:i/>
      <w:sz w:val="20"/>
    </w:rPr>
  </w:style>
  <w:style w:type="character" w:customStyle="1" w:styleId="FontStyle588">
    <w:name w:val="Font Style588"/>
    <w:rsid w:val="00A35D3F"/>
    <w:rPr>
      <w:rFonts w:ascii="Times New Roman" w:hAnsi="Times New Roman"/>
      <w:sz w:val="20"/>
    </w:rPr>
  </w:style>
  <w:style w:type="character" w:customStyle="1" w:styleId="402">
    <w:name w:val="Основной текст (40)"/>
    <w:link w:val="4010"/>
    <w:locked/>
    <w:rsid w:val="00A35D3F"/>
    <w:rPr>
      <w:b/>
      <w:sz w:val="14"/>
      <w:shd w:val="clear" w:color="auto" w:fill="FFFFFF"/>
    </w:rPr>
  </w:style>
  <w:style w:type="paragraph" w:customStyle="1" w:styleId="4010">
    <w:name w:val="Основной текст (40)1"/>
    <w:basedOn w:val="a3"/>
    <w:link w:val="402"/>
    <w:rsid w:val="00A35D3F"/>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A35D3F"/>
    <w:rPr>
      <w:b/>
      <w:sz w:val="16"/>
      <w:shd w:val="clear" w:color="auto" w:fill="FFFFFF"/>
    </w:rPr>
  </w:style>
  <w:style w:type="paragraph" w:customStyle="1" w:styleId="1410">
    <w:name w:val="Основной текст (14)1"/>
    <w:basedOn w:val="a3"/>
    <w:link w:val="145"/>
    <w:rsid w:val="00A35D3F"/>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A35D3F"/>
    <w:pPr>
      <w:tabs>
        <w:tab w:val="left" w:pos="369"/>
        <w:tab w:val="left" w:pos="643"/>
      </w:tabs>
      <w:spacing w:after="40"/>
      <w:ind w:left="697" w:hanging="357"/>
      <w:jc w:val="both"/>
    </w:pPr>
    <w:rPr>
      <w:sz w:val="20"/>
      <w:szCs w:val="20"/>
    </w:rPr>
  </w:style>
  <w:style w:type="paragraph" w:customStyle="1" w:styleId="2ff7">
    <w:name w:val="обычный2"/>
    <w:basedOn w:val="a3"/>
    <w:rsid w:val="00A35D3F"/>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A35D3F"/>
    <w:pPr>
      <w:ind w:firstLine="720"/>
      <w:jc w:val="both"/>
    </w:pPr>
    <w:rPr>
      <w:szCs w:val="20"/>
    </w:rPr>
  </w:style>
  <w:style w:type="paragraph" w:customStyle="1" w:styleId="3000">
    <w:name w:val="Стиль Заголовок 3 + Перед:  0 пт После:  0 пт"/>
    <w:basedOn w:val="32"/>
    <w:rsid w:val="00A35D3F"/>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A35D3F"/>
    <w:pPr>
      <w:keepNext/>
      <w:spacing w:before="520" w:after="260"/>
      <w:jc w:val="center"/>
      <w:outlineLvl w:val="0"/>
    </w:pPr>
    <w:rPr>
      <w:b/>
    </w:rPr>
  </w:style>
  <w:style w:type="paragraph" w:customStyle="1" w:styleId="Heading">
    <w:name w:val="Heading"/>
    <w:rsid w:val="00A35D3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A35D3F"/>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A35D3F"/>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A35D3F"/>
    <w:pPr>
      <w:keepNext w:val="0"/>
      <w:widowControl w:val="0"/>
    </w:pPr>
    <w:rPr>
      <w:rFonts w:cs="Times New Roman"/>
      <w:bCs w:val="0"/>
      <w:i w:val="0"/>
      <w:iCs w:val="0"/>
      <w:kern w:val="32"/>
      <w:sz w:val="24"/>
      <w:szCs w:val="20"/>
    </w:rPr>
  </w:style>
  <w:style w:type="paragraph" w:customStyle="1" w:styleId="1ffffc">
    <w:name w:val="маркирован_1"/>
    <w:basedOn w:val="a3"/>
    <w:rsid w:val="00A35D3F"/>
    <w:pPr>
      <w:widowControl w:val="0"/>
      <w:adjustRightInd w:val="0"/>
      <w:spacing w:line="360" w:lineRule="auto"/>
      <w:jc w:val="both"/>
      <w:textAlignment w:val="baseline"/>
    </w:pPr>
    <w:rPr>
      <w:sz w:val="28"/>
      <w:szCs w:val="28"/>
    </w:rPr>
  </w:style>
  <w:style w:type="paragraph" w:customStyle="1" w:styleId="1ffffd">
    <w:name w:val="Нумерован_1"/>
    <w:basedOn w:val="a3"/>
    <w:rsid w:val="00A35D3F"/>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A35D3F"/>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A35D3F"/>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A35D3F"/>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A35D3F"/>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A35D3F"/>
    <w:pPr>
      <w:spacing w:line="360" w:lineRule="auto"/>
      <w:ind w:firstLine="720"/>
    </w:pPr>
    <w:rPr>
      <w:szCs w:val="20"/>
    </w:rPr>
  </w:style>
  <w:style w:type="character" w:customStyle="1" w:styleId="331">
    <w:name w:val="Знак3 Знак Знак3"/>
    <w:rsid w:val="00A35D3F"/>
    <w:rPr>
      <w:rFonts w:ascii="Times New Roman" w:eastAsia="Times New Roman" w:hAnsi="Times New Roman"/>
      <w:lang w:eastAsia="en-US"/>
    </w:rPr>
  </w:style>
  <w:style w:type="character" w:customStyle="1" w:styleId="FontStyle278">
    <w:name w:val="Font Style278"/>
    <w:rsid w:val="00A35D3F"/>
    <w:rPr>
      <w:rFonts w:ascii="Times New Roman" w:hAnsi="Times New Roman"/>
      <w:color w:val="000000"/>
      <w:sz w:val="22"/>
    </w:rPr>
  </w:style>
  <w:style w:type="character" w:customStyle="1" w:styleId="2110">
    <w:name w:val="Знак Знак211"/>
    <w:locked/>
    <w:rsid w:val="00A35D3F"/>
    <w:rPr>
      <w:b/>
      <w:sz w:val="28"/>
      <w:lang w:val="ru-RU" w:eastAsia="ru-RU"/>
    </w:rPr>
  </w:style>
  <w:style w:type="character" w:customStyle="1" w:styleId="414">
    <w:name w:val="Знак Знак41"/>
    <w:locked/>
    <w:rsid w:val="00A35D3F"/>
    <w:rPr>
      <w:rFonts w:ascii="Arial" w:hAnsi="Arial"/>
      <w:b/>
      <w:i/>
      <w:sz w:val="28"/>
      <w:lang w:val="ru-RU" w:eastAsia="en-US"/>
    </w:rPr>
  </w:style>
  <w:style w:type="character" w:customStyle="1" w:styleId="4011">
    <w:name w:val="Знак Знак401"/>
    <w:locked/>
    <w:rsid w:val="00A35D3F"/>
    <w:rPr>
      <w:b/>
      <w:sz w:val="27"/>
      <w:lang w:val="ru-RU" w:eastAsia="ru-RU"/>
    </w:rPr>
  </w:style>
  <w:style w:type="character" w:customStyle="1" w:styleId="3910">
    <w:name w:val="Знак Знак391"/>
    <w:locked/>
    <w:rsid w:val="00A35D3F"/>
    <w:rPr>
      <w:b/>
      <w:sz w:val="28"/>
      <w:lang w:val="ru-RU" w:eastAsia="ru-RU"/>
    </w:rPr>
  </w:style>
  <w:style w:type="character" w:customStyle="1" w:styleId="3810">
    <w:name w:val="Знак Знак381"/>
    <w:locked/>
    <w:rsid w:val="00A35D3F"/>
    <w:rPr>
      <w:b/>
      <w:i/>
      <w:sz w:val="26"/>
      <w:lang w:val="ru-RU" w:eastAsia="ru-RU"/>
    </w:rPr>
  </w:style>
  <w:style w:type="character" w:customStyle="1" w:styleId="3710">
    <w:name w:val="Знак Знак371"/>
    <w:locked/>
    <w:rsid w:val="00A35D3F"/>
    <w:rPr>
      <w:sz w:val="24"/>
      <w:lang w:val="ru-RU" w:eastAsia="ru-RU"/>
    </w:rPr>
  </w:style>
  <w:style w:type="character" w:customStyle="1" w:styleId="3610">
    <w:name w:val="Знак Знак361"/>
    <w:locked/>
    <w:rsid w:val="00A35D3F"/>
    <w:rPr>
      <w:sz w:val="24"/>
      <w:lang w:val="ru-RU" w:eastAsia="ru-RU"/>
    </w:rPr>
  </w:style>
  <w:style w:type="character" w:customStyle="1" w:styleId="3510">
    <w:name w:val="Знак Знак351"/>
    <w:locked/>
    <w:rsid w:val="00A35D3F"/>
    <w:rPr>
      <w:i/>
      <w:sz w:val="24"/>
      <w:lang w:val="ru-RU" w:eastAsia="ru-RU"/>
    </w:rPr>
  </w:style>
  <w:style w:type="character" w:customStyle="1" w:styleId="3410">
    <w:name w:val="Знак Знак341"/>
    <w:locked/>
    <w:rsid w:val="00A35D3F"/>
    <w:rPr>
      <w:rFonts w:ascii="Arial" w:hAnsi="Arial"/>
      <w:sz w:val="22"/>
      <w:lang w:val="ru-RU" w:eastAsia="ru-RU"/>
    </w:rPr>
  </w:style>
  <w:style w:type="character" w:customStyle="1" w:styleId="3310">
    <w:name w:val="Знак Знак331"/>
    <w:locked/>
    <w:rsid w:val="00A35D3F"/>
    <w:rPr>
      <w:rFonts w:ascii="Courier New" w:hAnsi="Courier New"/>
      <w:lang w:val="ru-RU" w:eastAsia="ru-RU"/>
    </w:rPr>
  </w:style>
  <w:style w:type="character" w:customStyle="1" w:styleId="3210">
    <w:name w:val="Знак Знак321"/>
    <w:locked/>
    <w:rsid w:val="00A35D3F"/>
    <w:rPr>
      <w:lang w:val="ru-RU" w:eastAsia="ru-RU"/>
    </w:rPr>
  </w:style>
  <w:style w:type="character" w:customStyle="1" w:styleId="3110">
    <w:name w:val="Знак Знак311"/>
    <w:locked/>
    <w:rsid w:val="00A35D3F"/>
    <w:rPr>
      <w:sz w:val="24"/>
      <w:lang w:val="ru-RU" w:eastAsia="ru-RU"/>
    </w:rPr>
  </w:style>
  <w:style w:type="character" w:customStyle="1" w:styleId="1fffff">
    <w:name w:val="Знак1 Знак Знак"/>
    <w:locked/>
    <w:rsid w:val="00A35D3F"/>
    <w:rPr>
      <w:sz w:val="24"/>
      <w:lang w:val="ru-RU" w:eastAsia="ru-RU"/>
    </w:rPr>
  </w:style>
  <w:style w:type="character" w:customStyle="1" w:styleId="191">
    <w:name w:val="Знак Знак191"/>
    <w:locked/>
    <w:rsid w:val="00A35D3F"/>
    <w:rPr>
      <w:sz w:val="24"/>
      <w:lang w:val="en-US" w:eastAsia="ru-RU"/>
    </w:rPr>
  </w:style>
  <w:style w:type="character" w:customStyle="1" w:styleId="1411">
    <w:name w:val="Знак Знак141"/>
    <w:locked/>
    <w:rsid w:val="00A35D3F"/>
    <w:rPr>
      <w:rFonts w:ascii="Cambria" w:hAnsi="Cambria"/>
      <w:i/>
      <w:color w:val="4F81BD"/>
      <w:spacing w:val="15"/>
      <w:sz w:val="24"/>
      <w:lang w:val="ru-RU" w:eastAsia="ru-RU"/>
    </w:rPr>
  </w:style>
  <w:style w:type="character" w:customStyle="1" w:styleId="1210">
    <w:name w:val="Знак Знак121"/>
    <w:locked/>
    <w:rsid w:val="00A35D3F"/>
    <w:rPr>
      <w:rFonts w:ascii="PragmaticaCTT" w:hAnsi="PragmaticaCTT"/>
      <w:sz w:val="24"/>
      <w:lang w:val="ru-RU" w:eastAsia="ru-RU"/>
    </w:rPr>
  </w:style>
  <w:style w:type="character" w:customStyle="1" w:styleId="2210">
    <w:name w:val="Знак Знак221"/>
    <w:locked/>
    <w:rsid w:val="00A35D3F"/>
    <w:rPr>
      <w:color w:val="000000"/>
      <w:sz w:val="24"/>
      <w:lang w:val="ru-RU" w:eastAsia="ru-RU"/>
    </w:rPr>
  </w:style>
  <w:style w:type="character" w:customStyle="1" w:styleId="291">
    <w:name w:val="Знак Знак291"/>
    <w:locked/>
    <w:rsid w:val="00A35D3F"/>
    <w:rPr>
      <w:sz w:val="16"/>
      <w:lang w:val="ru-RU" w:eastAsia="ru-RU"/>
    </w:rPr>
  </w:style>
  <w:style w:type="character" w:customStyle="1" w:styleId="251">
    <w:name w:val="Знак Знак251"/>
    <w:locked/>
    <w:rsid w:val="00A35D3F"/>
    <w:rPr>
      <w:sz w:val="24"/>
      <w:lang w:val="ru-RU" w:eastAsia="ru-RU"/>
    </w:rPr>
  </w:style>
  <w:style w:type="character" w:customStyle="1" w:styleId="281">
    <w:name w:val="Знак Знак281"/>
    <w:locked/>
    <w:rsid w:val="00A35D3F"/>
    <w:rPr>
      <w:sz w:val="16"/>
      <w:lang w:val="ru-RU" w:eastAsia="ru-RU"/>
    </w:rPr>
  </w:style>
  <w:style w:type="character" w:customStyle="1" w:styleId="2710">
    <w:name w:val="Знак Знак271"/>
    <w:locked/>
    <w:rsid w:val="00A35D3F"/>
    <w:rPr>
      <w:rFonts w:ascii="Courier New" w:hAnsi="Courier New"/>
      <w:lang w:val="ru-RU" w:eastAsia="ru-RU"/>
    </w:rPr>
  </w:style>
  <w:style w:type="character" w:customStyle="1" w:styleId="181">
    <w:name w:val="Знак Знак181"/>
    <w:locked/>
    <w:rsid w:val="00A35D3F"/>
    <w:rPr>
      <w:b/>
      <w:lang w:val="ru-RU" w:eastAsia="ru-RU"/>
    </w:rPr>
  </w:style>
  <w:style w:type="character" w:customStyle="1" w:styleId="201">
    <w:name w:val="Знак Знак201"/>
    <w:locked/>
    <w:rsid w:val="00A35D3F"/>
    <w:rPr>
      <w:rFonts w:ascii="Tahoma" w:hAnsi="Tahoma"/>
      <w:sz w:val="16"/>
      <w:lang w:val="ru-RU" w:eastAsia="ru-RU"/>
    </w:rPr>
  </w:style>
  <w:style w:type="paragraph" w:customStyle="1" w:styleId="2ff9">
    <w:name w:val="Знак Знак Знак Знак Знак Знак2"/>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A35D3F"/>
    <w:rPr>
      <w:i/>
      <w:color w:val="000000"/>
      <w:sz w:val="24"/>
      <w:lang w:eastAsia="ru-RU"/>
    </w:rPr>
  </w:style>
  <w:style w:type="paragraph" w:styleId="2ffb">
    <w:name w:val="Quote"/>
    <w:basedOn w:val="a3"/>
    <w:next w:val="a3"/>
    <w:link w:val="2ffa"/>
    <w:qFormat/>
    <w:rsid w:val="00A35D3F"/>
    <w:rPr>
      <w:rFonts w:asciiTheme="minorHAnsi" w:eastAsiaTheme="minorHAnsi" w:hAnsiTheme="minorHAnsi" w:cstheme="minorBidi"/>
      <w:i/>
      <w:color w:val="000000"/>
      <w:szCs w:val="22"/>
    </w:rPr>
  </w:style>
  <w:style w:type="character" w:customStyle="1" w:styleId="21f">
    <w:name w:val="Цитата 2 Знак1"/>
    <w:basedOn w:val="a4"/>
    <w:rsid w:val="00A35D3F"/>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A35D3F"/>
    <w:rPr>
      <w:rFonts w:cs="Times New Roman"/>
      <w:i w:val="0"/>
      <w:sz w:val="24"/>
      <w:szCs w:val="20"/>
      <w:lang w:eastAsia="ru-RU"/>
    </w:rPr>
  </w:style>
  <w:style w:type="paragraph" w:customStyle="1" w:styleId="msolistparagraph0">
    <w:name w:val="msolistparagraph"/>
    <w:basedOn w:val="a3"/>
    <w:rsid w:val="00A35D3F"/>
    <w:pPr>
      <w:spacing w:line="312" w:lineRule="auto"/>
      <w:ind w:left="720" w:firstLine="454"/>
      <w:contextualSpacing/>
      <w:jc w:val="both"/>
    </w:pPr>
  </w:style>
  <w:style w:type="character" w:customStyle="1" w:styleId="afffffffff5">
    <w:name w:val="ВЭС отступ Знак"/>
    <w:link w:val="afffffffff6"/>
    <w:locked/>
    <w:rsid w:val="00A35D3F"/>
    <w:rPr>
      <w:color w:val="000000"/>
      <w:sz w:val="24"/>
    </w:rPr>
  </w:style>
  <w:style w:type="paragraph" w:customStyle="1" w:styleId="afffffffff6">
    <w:name w:val="ВЭС отступ"/>
    <w:basedOn w:val="a3"/>
    <w:link w:val="afffffffff5"/>
    <w:rsid w:val="00A35D3F"/>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A35D3F"/>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A35D3F"/>
    <w:pPr>
      <w:spacing w:after="160" w:line="240" w:lineRule="exact"/>
    </w:pPr>
    <w:rPr>
      <w:rFonts w:ascii="Verdana" w:hAnsi="Verdana"/>
      <w:lang w:val="en-US" w:eastAsia="en-US"/>
    </w:rPr>
  </w:style>
  <w:style w:type="paragraph" w:customStyle="1" w:styleId="Li">
    <w:name w:val="Li"/>
    <w:basedOn w:val="a3"/>
    <w:rsid w:val="00A35D3F"/>
    <w:pPr>
      <w:shd w:val="clear" w:color="auto" w:fill="FFFFFF"/>
      <w:suppressAutoHyphens/>
    </w:pPr>
    <w:rPr>
      <w:lang w:eastAsia="ar-SA"/>
    </w:rPr>
  </w:style>
  <w:style w:type="paragraph" w:customStyle="1" w:styleId="afffffffff7">
    <w:name w:val="Название оглавления"/>
    <w:rsid w:val="00A35D3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A35D3F"/>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A35D3F"/>
    <w:pPr>
      <w:jc w:val="both"/>
    </w:pPr>
    <w:rPr>
      <w:kern w:val="28"/>
      <w:szCs w:val="20"/>
    </w:rPr>
  </w:style>
  <w:style w:type="paragraph" w:customStyle="1" w:styleId="Tst-question">
    <w:name w:val="Tst-question"/>
    <w:basedOn w:val="a3"/>
    <w:rsid w:val="00A35D3F"/>
    <w:pPr>
      <w:numPr>
        <w:numId w:val="18"/>
      </w:numPr>
      <w:tabs>
        <w:tab w:val="clear" w:pos="357"/>
        <w:tab w:val="left" w:pos="360"/>
      </w:tabs>
      <w:jc w:val="both"/>
    </w:pPr>
    <w:rPr>
      <w:kern w:val="28"/>
      <w:szCs w:val="20"/>
    </w:rPr>
  </w:style>
  <w:style w:type="paragraph" w:customStyle="1" w:styleId="Tst10">
    <w:name w:val="Tst_1"/>
    <w:basedOn w:val="notabstyle"/>
    <w:rsid w:val="00A35D3F"/>
    <w:pPr>
      <w:tabs>
        <w:tab w:val="left" w:pos="720"/>
      </w:tabs>
      <w:ind w:left="720" w:hanging="360"/>
    </w:pPr>
  </w:style>
  <w:style w:type="paragraph" w:customStyle="1" w:styleId="afffffffff9">
    <w:name w:val="УПЛОТНЕННЫЙ"/>
    <w:basedOn w:val="a3"/>
    <w:rsid w:val="00A35D3F"/>
    <w:pPr>
      <w:ind w:firstLine="720"/>
      <w:jc w:val="both"/>
    </w:pPr>
    <w:rPr>
      <w:spacing w:val="-4"/>
      <w:sz w:val="28"/>
      <w:szCs w:val="20"/>
    </w:rPr>
  </w:style>
  <w:style w:type="paragraph" w:customStyle="1" w:styleId="afffffffffa">
    <w:name w:val="ОСНОВНОЙ"/>
    <w:basedOn w:val="a3"/>
    <w:rsid w:val="00A35D3F"/>
    <w:pPr>
      <w:autoSpaceDE w:val="0"/>
      <w:autoSpaceDN w:val="0"/>
      <w:adjustRightInd w:val="0"/>
      <w:ind w:firstLine="720"/>
      <w:jc w:val="both"/>
    </w:pPr>
    <w:rPr>
      <w:sz w:val="28"/>
      <w:szCs w:val="20"/>
    </w:rPr>
  </w:style>
  <w:style w:type="paragraph" w:customStyle="1" w:styleId="simple">
    <w:name w:val="simple"/>
    <w:basedOn w:val="a3"/>
    <w:rsid w:val="00A35D3F"/>
    <w:pPr>
      <w:spacing w:before="100" w:beforeAutospacing="1" w:after="100" w:afterAutospacing="1"/>
    </w:pPr>
  </w:style>
  <w:style w:type="paragraph" w:customStyle="1" w:styleId="uj">
    <w:name w:val="uj"/>
    <w:basedOn w:val="a3"/>
    <w:rsid w:val="00A35D3F"/>
    <w:pPr>
      <w:spacing w:before="100" w:beforeAutospacing="1" w:after="100" w:afterAutospacing="1"/>
    </w:pPr>
  </w:style>
  <w:style w:type="paragraph" w:customStyle="1" w:styleId="a4cxspmiddle">
    <w:name w:val="a4cxspmiddle"/>
    <w:basedOn w:val="a3"/>
    <w:rsid w:val="00A35D3F"/>
    <w:pPr>
      <w:spacing w:before="100" w:beforeAutospacing="1" w:after="100" w:afterAutospacing="1"/>
    </w:pPr>
    <w:rPr>
      <w:color w:val="000000"/>
    </w:rPr>
  </w:style>
  <w:style w:type="paragraph" w:customStyle="1" w:styleId="Style56">
    <w:name w:val="Style56"/>
    <w:basedOn w:val="a3"/>
    <w:rsid w:val="00A35D3F"/>
    <w:pPr>
      <w:widowControl w:val="0"/>
      <w:autoSpaceDE w:val="0"/>
      <w:autoSpaceDN w:val="0"/>
      <w:adjustRightInd w:val="0"/>
      <w:spacing w:line="194" w:lineRule="exact"/>
    </w:pPr>
  </w:style>
  <w:style w:type="paragraph" w:customStyle="1" w:styleId="otstup">
    <w:name w:val="otstup"/>
    <w:basedOn w:val="a3"/>
    <w:rsid w:val="00A35D3F"/>
    <w:pPr>
      <w:spacing w:before="100" w:beforeAutospacing="1" w:after="100" w:afterAutospacing="1"/>
    </w:pPr>
  </w:style>
  <w:style w:type="paragraph" w:customStyle="1" w:styleId="1fffff0">
    <w:name w:val="Схема документа1"/>
    <w:basedOn w:val="a3"/>
    <w:rsid w:val="00A35D3F"/>
    <w:pPr>
      <w:shd w:val="clear" w:color="auto" w:fill="000080"/>
    </w:pPr>
    <w:rPr>
      <w:rFonts w:ascii="Tahoma" w:hAnsi="Tahoma" w:cs="Tahoma"/>
      <w:sz w:val="20"/>
      <w:szCs w:val="20"/>
      <w:lang w:eastAsia="zh-CN"/>
    </w:rPr>
  </w:style>
  <w:style w:type="paragraph" w:customStyle="1" w:styleId="BodyText1">
    <w:name w:val="Body Text1"/>
    <w:basedOn w:val="Normal1"/>
    <w:rsid w:val="00A35D3F"/>
    <w:pPr>
      <w:widowControl/>
      <w:spacing w:line="360" w:lineRule="auto"/>
    </w:pPr>
    <w:rPr>
      <w:sz w:val="24"/>
    </w:rPr>
  </w:style>
  <w:style w:type="paragraph" w:customStyle="1" w:styleId="BodyText211">
    <w:name w:val="Body Text 211"/>
    <w:basedOn w:val="a3"/>
    <w:rsid w:val="00A35D3F"/>
    <w:pPr>
      <w:spacing w:line="360" w:lineRule="auto"/>
      <w:jc w:val="both"/>
    </w:pPr>
    <w:rPr>
      <w:szCs w:val="20"/>
    </w:rPr>
  </w:style>
  <w:style w:type="paragraph" w:customStyle="1" w:styleId="ListParagraph1">
    <w:name w:val="List Paragraph1"/>
    <w:basedOn w:val="a3"/>
    <w:link w:val="ListParagraphChar1"/>
    <w:rsid w:val="00A35D3F"/>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A35D3F"/>
    <w:rPr>
      <w:rFonts w:ascii="Calibri" w:eastAsia="Times New Roman" w:hAnsi="Calibri" w:cs="Times New Roman"/>
      <w:lang w:eastAsia="ru-RU"/>
    </w:rPr>
  </w:style>
  <w:style w:type="paragraph" w:customStyle="1" w:styleId="BodyText31">
    <w:name w:val="Body Text 31"/>
    <w:basedOn w:val="Normal1"/>
    <w:rsid w:val="00A35D3F"/>
    <w:pPr>
      <w:widowControl/>
      <w:jc w:val="both"/>
    </w:pPr>
    <w:rPr>
      <w:i/>
      <w:sz w:val="26"/>
    </w:rPr>
  </w:style>
  <w:style w:type="character" w:customStyle="1" w:styleId="1010">
    <w:name w:val="Знак Знак101"/>
    <w:locked/>
    <w:rsid w:val="00A35D3F"/>
    <w:rPr>
      <w:rFonts w:ascii="PragmaticaCTT" w:hAnsi="PragmaticaCTT"/>
      <w:sz w:val="24"/>
      <w:lang w:val="ru-RU" w:eastAsia="ru-RU"/>
    </w:rPr>
  </w:style>
  <w:style w:type="character" w:customStyle="1" w:styleId="4110">
    <w:name w:val="Знак Знак411"/>
    <w:locked/>
    <w:rsid w:val="00A35D3F"/>
    <w:rPr>
      <w:rFonts w:ascii="Arial" w:hAnsi="Arial"/>
      <w:b/>
      <w:i/>
      <w:sz w:val="28"/>
      <w:lang w:val="ru-RU" w:eastAsia="en-US"/>
    </w:rPr>
  </w:style>
  <w:style w:type="character" w:customStyle="1" w:styleId="1100">
    <w:name w:val="Знак Знак110"/>
    <w:rsid w:val="00A35D3F"/>
    <w:rPr>
      <w:rFonts w:ascii="Arial" w:hAnsi="Arial"/>
      <w:b/>
      <w:sz w:val="36"/>
      <w:lang w:val="ru-RU" w:eastAsia="en-US"/>
    </w:rPr>
  </w:style>
  <w:style w:type="character" w:customStyle="1" w:styleId="415">
    <w:name w:val="Заголовок 4 Знак1"/>
    <w:locked/>
    <w:rsid w:val="00A35D3F"/>
    <w:rPr>
      <w:rFonts w:ascii="Times New Roman" w:eastAsia="Times New Roman" w:hAnsi="Times New Roman"/>
      <w:b/>
      <w:sz w:val="28"/>
      <w:lang w:eastAsia="ru-RU"/>
    </w:rPr>
  </w:style>
  <w:style w:type="character" w:styleId="afffffffffb">
    <w:name w:val="Intense Emphasis"/>
    <w:qFormat/>
    <w:rsid w:val="00A35D3F"/>
    <w:rPr>
      <w:b/>
      <w:i/>
      <w:color w:val="4F81BD"/>
    </w:rPr>
  </w:style>
  <w:style w:type="character" w:styleId="afffffffffc">
    <w:name w:val="Subtle Reference"/>
    <w:qFormat/>
    <w:rsid w:val="00A35D3F"/>
    <w:rPr>
      <w:smallCaps/>
      <w:color w:val="C0504D"/>
      <w:u w:val="single"/>
    </w:rPr>
  </w:style>
  <w:style w:type="character" w:styleId="afffffffffd">
    <w:name w:val="Intense Reference"/>
    <w:qFormat/>
    <w:rsid w:val="00A35D3F"/>
    <w:rPr>
      <w:b/>
      <w:smallCaps/>
      <w:color w:val="C0504D"/>
      <w:spacing w:val="5"/>
      <w:u w:val="single"/>
    </w:rPr>
  </w:style>
  <w:style w:type="character" w:styleId="afffffffffe">
    <w:name w:val="Book Title"/>
    <w:qFormat/>
    <w:rsid w:val="00A35D3F"/>
    <w:rPr>
      <w:b/>
      <w:smallCaps/>
      <w:spacing w:val="5"/>
    </w:rPr>
  </w:style>
  <w:style w:type="character" w:customStyle="1" w:styleId="612">
    <w:name w:val="Заголовок 6 Знак1"/>
    <w:rsid w:val="00A35D3F"/>
    <w:rPr>
      <w:b/>
      <w:sz w:val="22"/>
      <w:lang w:val="ru-RU" w:eastAsia="ru-RU"/>
    </w:rPr>
  </w:style>
  <w:style w:type="character" w:customStyle="1" w:styleId="712">
    <w:name w:val="Заголовок 7 Знак1"/>
    <w:rsid w:val="00A35D3F"/>
    <w:rPr>
      <w:sz w:val="24"/>
      <w:lang w:val="ru-RU" w:eastAsia="ru-RU"/>
    </w:rPr>
  </w:style>
  <w:style w:type="character" w:customStyle="1" w:styleId="813">
    <w:name w:val="Заголовок 8 Знак1"/>
    <w:rsid w:val="00A35D3F"/>
    <w:rPr>
      <w:rFonts w:ascii="Calibri" w:hAnsi="Calibri"/>
      <w:i/>
      <w:sz w:val="24"/>
      <w:lang w:val="ru-RU" w:eastAsia="en-US"/>
    </w:rPr>
  </w:style>
  <w:style w:type="character" w:customStyle="1" w:styleId="911">
    <w:name w:val="Заголовок 9 Знак1"/>
    <w:rsid w:val="00A35D3F"/>
    <w:rPr>
      <w:rFonts w:ascii="Arial" w:hAnsi="Arial"/>
      <w:sz w:val="22"/>
      <w:lang w:val="ru-RU" w:eastAsia="ru-RU"/>
    </w:rPr>
  </w:style>
  <w:style w:type="character" w:customStyle="1" w:styleId="tbb121">
    <w:name w:val="tbb121"/>
    <w:rsid w:val="00A35D3F"/>
    <w:rPr>
      <w:rFonts w:ascii="Arial" w:hAnsi="Arial"/>
      <w:b/>
      <w:color w:val="000000"/>
      <w:sz w:val="18"/>
      <w:u w:val="none"/>
    </w:rPr>
  </w:style>
  <w:style w:type="character" w:customStyle="1" w:styleId="tbl121">
    <w:name w:val="tbl121"/>
    <w:rsid w:val="00A35D3F"/>
    <w:rPr>
      <w:rFonts w:ascii="Tahoma" w:hAnsi="Tahoma"/>
      <w:color w:val="000000"/>
      <w:sz w:val="18"/>
      <w:u w:val="none"/>
    </w:rPr>
  </w:style>
  <w:style w:type="character" w:customStyle="1" w:styleId="em11">
    <w:name w:val="em11"/>
    <w:rsid w:val="00A35D3F"/>
    <w:rPr>
      <w:b/>
      <w:sz w:val="24"/>
    </w:rPr>
  </w:style>
  <w:style w:type="character" w:customStyle="1" w:styleId="8pt">
    <w:name w:val="Основной текст + 8 pt"/>
    <w:rsid w:val="00A35D3F"/>
    <w:rPr>
      <w:rFonts w:ascii="Times New Roman" w:eastAsia="Times New Roman" w:hAnsi="Times New Roman"/>
      <w:spacing w:val="0"/>
      <w:sz w:val="16"/>
    </w:rPr>
  </w:style>
  <w:style w:type="character" w:customStyle="1" w:styleId="7pt">
    <w:name w:val="Основной текст + 7 pt"/>
    <w:rsid w:val="00A35D3F"/>
    <w:rPr>
      <w:rFonts w:ascii="Times New Roman" w:eastAsia="Times New Roman" w:hAnsi="Times New Roman"/>
      <w:spacing w:val="0"/>
      <w:sz w:val="14"/>
    </w:rPr>
  </w:style>
  <w:style w:type="character" w:customStyle="1" w:styleId="10pt0">
    <w:name w:val="Основной текст + 10 pt"/>
    <w:rsid w:val="00A35D3F"/>
    <w:rPr>
      <w:rFonts w:ascii="Times New Roman" w:eastAsia="Times New Roman" w:hAnsi="Times New Roman"/>
      <w:b/>
      <w:spacing w:val="0"/>
      <w:sz w:val="20"/>
    </w:rPr>
  </w:style>
  <w:style w:type="character" w:customStyle="1" w:styleId="5pt">
    <w:name w:val="Основной текст + 5 pt"/>
    <w:rsid w:val="00A35D3F"/>
    <w:rPr>
      <w:rFonts w:ascii="Times New Roman" w:eastAsia="Times New Roman" w:hAnsi="Times New Roman"/>
      <w:spacing w:val="10"/>
      <w:sz w:val="10"/>
    </w:rPr>
  </w:style>
  <w:style w:type="character" w:customStyle="1" w:styleId="9pt">
    <w:name w:val="Основной текст + 9 pt"/>
    <w:rsid w:val="00A35D3F"/>
    <w:rPr>
      <w:rFonts w:ascii="Times New Roman" w:eastAsia="Times New Roman" w:hAnsi="Times New Roman"/>
      <w:spacing w:val="0"/>
      <w:sz w:val="18"/>
    </w:rPr>
  </w:style>
  <w:style w:type="character" w:customStyle="1" w:styleId="TimesNewRoman0">
    <w:name w:val="Основной текст + Times New Roman"/>
    <w:rsid w:val="00A35D3F"/>
    <w:rPr>
      <w:rFonts w:ascii="Times New Roman" w:eastAsia="Times New Roman" w:hAnsi="Times New Roman"/>
      <w:spacing w:val="0"/>
      <w:sz w:val="21"/>
    </w:rPr>
  </w:style>
  <w:style w:type="character" w:customStyle="1" w:styleId="WW-9pt">
    <w:name w:val="WW-Основной текст + 9 pt"/>
    <w:rsid w:val="00A35D3F"/>
    <w:rPr>
      <w:rFonts w:ascii="Times New Roman" w:eastAsia="Times New Roman" w:hAnsi="Times New Roman"/>
      <w:spacing w:val="0"/>
      <w:sz w:val="18"/>
    </w:rPr>
  </w:style>
  <w:style w:type="character" w:customStyle="1" w:styleId="FontStyle124">
    <w:name w:val="Font Style124"/>
    <w:rsid w:val="00A35D3F"/>
    <w:rPr>
      <w:rFonts w:ascii="Times New Roman" w:hAnsi="Times New Roman"/>
      <w:b/>
      <w:sz w:val="18"/>
    </w:rPr>
  </w:style>
  <w:style w:type="character" w:customStyle="1" w:styleId="red">
    <w:name w:val="red"/>
    <w:rsid w:val="00A35D3F"/>
    <w:rPr>
      <w:rFonts w:cs="Times New Roman"/>
    </w:rPr>
  </w:style>
  <w:style w:type="character" w:customStyle="1" w:styleId="msosubtleemphasis0">
    <w:name w:val="msosubtleemphasis"/>
    <w:rsid w:val="00A35D3F"/>
    <w:rPr>
      <w:i/>
      <w:color w:val="808080"/>
    </w:rPr>
  </w:style>
  <w:style w:type="character" w:customStyle="1" w:styleId="FontStyle120">
    <w:name w:val="Font Style120"/>
    <w:rsid w:val="00A35D3F"/>
    <w:rPr>
      <w:rFonts w:ascii="Times New Roman" w:hAnsi="Times New Roman"/>
      <w:b/>
      <w:sz w:val="26"/>
    </w:rPr>
  </w:style>
  <w:style w:type="character" w:customStyle="1" w:styleId="FontStyle121">
    <w:name w:val="Font Style121"/>
    <w:rsid w:val="00A35D3F"/>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A35D3F"/>
    <w:pPr>
      <w:spacing w:after="160" w:line="240" w:lineRule="exact"/>
    </w:pPr>
    <w:rPr>
      <w:rFonts w:ascii="Verdana" w:hAnsi="Verdana"/>
      <w:lang w:val="en-US" w:eastAsia="en-US"/>
    </w:rPr>
  </w:style>
  <w:style w:type="character" w:customStyle="1" w:styleId="font0">
    <w:name w:val="font0"/>
    <w:rsid w:val="00A35D3F"/>
    <w:rPr>
      <w:rFonts w:cs="Times New Roman"/>
    </w:rPr>
  </w:style>
  <w:style w:type="character" w:customStyle="1" w:styleId="s3">
    <w:name w:val="s3"/>
    <w:rsid w:val="00A35D3F"/>
  </w:style>
  <w:style w:type="character" w:customStyle="1" w:styleId="FontStyle46">
    <w:name w:val="Font Style46"/>
    <w:rsid w:val="00A35D3F"/>
    <w:rPr>
      <w:rFonts w:ascii="Times New Roman" w:hAnsi="Times New Roman"/>
      <w:b/>
      <w:sz w:val="30"/>
    </w:rPr>
  </w:style>
  <w:style w:type="character" w:customStyle="1" w:styleId="newstitle">
    <w:name w:val="news_title"/>
    <w:rsid w:val="00A35D3F"/>
    <w:rPr>
      <w:rFonts w:cs="Times New Roman"/>
    </w:rPr>
  </w:style>
  <w:style w:type="character" w:customStyle="1" w:styleId="s1">
    <w:name w:val="s1"/>
    <w:rsid w:val="00A35D3F"/>
  </w:style>
  <w:style w:type="paragraph" w:customStyle="1" w:styleId="31b">
    <w:name w:val="Знак31"/>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A35D3F"/>
    <w:rPr>
      <w:b/>
      <w:sz w:val="2"/>
      <w:bdr w:val="single" w:sz="6" w:space="0" w:color="0000FF"/>
      <w:shd w:val="clear" w:color="auto" w:fill="CCCCFF"/>
    </w:rPr>
  </w:style>
  <w:style w:type="character" w:customStyle="1" w:styleId="FontStyle264">
    <w:name w:val="Font Style264"/>
    <w:rsid w:val="00A35D3F"/>
    <w:rPr>
      <w:rFonts w:ascii="Franklin Gothic Demi" w:hAnsi="Franklin Gothic Demi"/>
      <w:b/>
      <w:sz w:val="22"/>
    </w:rPr>
  </w:style>
  <w:style w:type="character" w:customStyle="1" w:styleId="FontStyle260">
    <w:name w:val="Font Style260"/>
    <w:rsid w:val="00A35D3F"/>
    <w:rPr>
      <w:rFonts w:ascii="Franklin Gothic Demi" w:hAnsi="Franklin Gothic Demi"/>
      <w:b/>
      <w:sz w:val="26"/>
    </w:rPr>
  </w:style>
  <w:style w:type="character" w:customStyle="1" w:styleId="FontStyle426">
    <w:name w:val="Font Style426"/>
    <w:rsid w:val="00A35D3F"/>
    <w:rPr>
      <w:rFonts w:ascii="Times New Roman" w:hAnsi="Times New Roman"/>
      <w:color w:val="000000"/>
      <w:sz w:val="20"/>
    </w:rPr>
  </w:style>
  <w:style w:type="character" w:customStyle="1" w:styleId="FontStyle707">
    <w:name w:val="Font Style707"/>
    <w:rsid w:val="00A35D3F"/>
    <w:rPr>
      <w:rFonts w:ascii="Bookman Old Style" w:hAnsi="Bookman Old Style"/>
      <w:color w:val="000000"/>
      <w:sz w:val="16"/>
    </w:rPr>
  </w:style>
  <w:style w:type="character" w:customStyle="1" w:styleId="FontStyle679">
    <w:name w:val="Font Style679"/>
    <w:rsid w:val="00A35D3F"/>
    <w:rPr>
      <w:rFonts w:ascii="Times New Roman" w:hAnsi="Times New Roman"/>
      <w:i/>
      <w:color w:val="000000"/>
      <w:sz w:val="20"/>
    </w:rPr>
  </w:style>
  <w:style w:type="character" w:customStyle="1" w:styleId="FontStyle695">
    <w:name w:val="Font Style695"/>
    <w:rsid w:val="00A35D3F"/>
    <w:rPr>
      <w:rFonts w:ascii="Times New Roman" w:hAnsi="Times New Roman"/>
      <w:b/>
      <w:color w:val="000000"/>
      <w:sz w:val="16"/>
    </w:rPr>
  </w:style>
  <w:style w:type="character" w:customStyle="1" w:styleId="FontStyle527">
    <w:name w:val="Font Style527"/>
    <w:rsid w:val="00A35D3F"/>
    <w:rPr>
      <w:rFonts w:ascii="Times New Roman" w:hAnsi="Times New Roman"/>
      <w:b/>
      <w:color w:val="000000"/>
      <w:sz w:val="16"/>
    </w:rPr>
  </w:style>
  <w:style w:type="character" w:customStyle="1" w:styleId="FontStyle236">
    <w:name w:val="Font Style236"/>
    <w:rsid w:val="00A35D3F"/>
    <w:rPr>
      <w:rFonts w:ascii="Times New Roman" w:hAnsi="Times New Roman"/>
      <w:color w:val="000000"/>
      <w:sz w:val="20"/>
    </w:rPr>
  </w:style>
  <w:style w:type="character" w:customStyle="1" w:styleId="FontStyle719">
    <w:name w:val="Font Style719"/>
    <w:rsid w:val="00A35D3F"/>
    <w:rPr>
      <w:rFonts w:ascii="Bookman Old Style" w:hAnsi="Bookman Old Style"/>
      <w:b/>
      <w:color w:val="000000"/>
      <w:sz w:val="16"/>
    </w:rPr>
  </w:style>
  <w:style w:type="character" w:customStyle="1" w:styleId="FontStyle720">
    <w:name w:val="Font Style720"/>
    <w:rsid w:val="00A35D3F"/>
    <w:rPr>
      <w:rFonts w:ascii="Tahoma" w:hAnsi="Tahoma"/>
      <w:color w:val="000000"/>
      <w:sz w:val="14"/>
    </w:rPr>
  </w:style>
  <w:style w:type="character" w:customStyle="1" w:styleId="FontStyle815">
    <w:name w:val="Font Style815"/>
    <w:rsid w:val="00A35D3F"/>
    <w:rPr>
      <w:rFonts w:ascii="Bookman Old Style" w:hAnsi="Bookman Old Style"/>
      <w:color w:val="000000"/>
      <w:sz w:val="16"/>
    </w:rPr>
  </w:style>
  <w:style w:type="character" w:customStyle="1" w:styleId="FontStyle106">
    <w:name w:val="Font Style106"/>
    <w:rsid w:val="00A35D3F"/>
    <w:rPr>
      <w:rFonts w:ascii="Times New Roman" w:hAnsi="Times New Roman"/>
      <w:color w:val="000000"/>
      <w:sz w:val="24"/>
    </w:rPr>
  </w:style>
  <w:style w:type="character" w:customStyle="1" w:styleId="FontStyle122">
    <w:name w:val="Font Style122"/>
    <w:rsid w:val="00A35D3F"/>
    <w:rPr>
      <w:rFonts w:ascii="Times New Roman" w:hAnsi="Times New Roman"/>
      <w:color w:val="000000"/>
      <w:sz w:val="22"/>
    </w:rPr>
  </w:style>
  <w:style w:type="character" w:customStyle="1" w:styleId="146pt">
    <w:name w:val="Основной текст (14) + 6 pt"/>
    <w:rsid w:val="00A35D3F"/>
    <w:rPr>
      <w:rFonts w:ascii="Times New Roman" w:hAnsi="Times New Roman"/>
      <w:sz w:val="12"/>
      <w:shd w:val="clear" w:color="auto" w:fill="FFFFFF"/>
    </w:rPr>
  </w:style>
  <w:style w:type="character" w:customStyle="1" w:styleId="listing-desc">
    <w:name w:val="listing-desc"/>
    <w:rsid w:val="00A35D3F"/>
  </w:style>
  <w:style w:type="character" w:customStyle="1" w:styleId="FontStyle436">
    <w:name w:val="Font Style436"/>
    <w:rsid w:val="00A35D3F"/>
    <w:rPr>
      <w:rFonts w:ascii="Times New Roman" w:hAnsi="Times New Roman"/>
      <w:b/>
      <w:sz w:val="18"/>
    </w:rPr>
  </w:style>
  <w:style w:type="character" w:customStyle="1" w:styleId="FontStyle434">
    <w:name w:val="Font Style434"/>
    <w:rsid w:val="00A35D3F"/>
    <w:rPr>
      <w:rFonts w:ascii="Times New Roman" w:hAnsi="Times New Roman"/>
      <w:sz w:val="18"/>
    </w:rPr>
  </w:style>
  <w:style w:type="character" w:customStyle="1" w:styleId="912">
    <w:name w:val="Знак Знак91"/>
    <w:locked/>
    <w:rsid w:val="00A35D3F"/>
    <w:rPr>
      <w:rFonts w:ascii="Cambria" w:eastAsia="Times New Roman" w:hAnsi="Cambria"/>
      <w:b/>
      <w:color w:val="4F81BD"/>
      <w:sz w:val="26"/>
      <w:lang w:val="ru-RU" w:eastAsia="en-US"/>
    </w:rPr>
  </w:style>
  <w:style w:type="character" w:customStyle="1" w:styleId="532">
    <w:name w:val="Знак Знак53"/>
    <w:locked/>
    <w:rsid w:val="00A35D3F"/>
    <w:rPr>
      <w:b/>
      <w:caps/>
      <w:sz w:val="24"/>
      <w:lang w:val="ru-RU" w:eastAsia="ru-RU"/>
    </w:rPr>
  </w:style>
  <w:style w:type="character" w:customStyle="1" w:styleId="2ffd">
    <w:name w:val="Основной текст Знак Знак Знак2"/>
    <w:locked/>
    <w:rsid w:val="00A35D3F"/>
    <w:rPr>
      <w:sz w:val="24"/>
      <w:lang w:val="ru-RU" w:eastAsia="ru-RU"/>
    </w:rPr>
  </w:style>
  <w:style w:type="character" w:customStyle="1" w:styleId="FontStyle126">
    <w:name w:val="Font Style126"/>
    <w:rsid w:val="00A35D3F"/>
    <w:rPr>
      <w:rFonts w:ascii="Times New Roman" w:hAnsi="Times New Roman"/>
      <w:color w:val="000000"/>
      <w:sz w:val="20"/>
    </w:rPr>
  </w:style>
  <w:style w:type="character" w:customStyle="1" w:styleId="1310">
    <w:name w:val="Знак Знак131"/>
    <w:locked/>
    <w:rsid w:val="00A35D3F"/>
    <w:rPr>
      <w:color w:val="000000"/>
      <w:sz w:val="24"/>
    </w:rPr>
  </w:style>
  <w:style w:type="character" w:customStyle="1" w:styleId="1110">
    <w:name w:val="Знак Знак111"/>
    <w:locked/>
    <w:rsid w:val="00A35D3F"/>
    <w:rPr>
      <w:sz w:val="24"/>
    </w:rPr>
  </w:style>
  <w:style w:type="character" w:customStyle="1" w:styleId="231">
    <w:name w:val="Знак Знак231"/>
    <w:locked/>
    <w:rsid w:val="00A35D3F"/>
    <w:rPr>
      <w:sz w:val="24"/>
      <w:lang w:val="ru-RU" w:eastAsia="ru-RU"/>
    </w:rPr>
  </w:style>
  <w:style w:type="character" w:customStyle="1" w:styleId="5311">
    <w:name w:val="Знак Знак531"/>
    <w:locked/>
    <w:rsid w:val="00A35D3F"/>
    <w:rPr>
      <w:b/>
      <w:caps/>
      <w:sz w:val="24"/>
      <w:lang w:val="ru-RU" w:eastAsia="ru-RU"/>
    </w:rPr>
  </w:style>
  <w:style w:type="character" w:customStyle="1" w:styleId="1510">
    <w:name w:val="Знак Знак151"/>
    <w:rsid w:val="00A35D3F"/>
    <w:rPr>
      <w:rFonts w:ascii="Times New Roman" w:eastAsia="Times New Roman" w:hAnsi="Times New Roman"/>
      <w:sz w:val="24"/>
      <w:lang w:eastAsia="ru-RU"/>
    </w:rPr>
  </w:style>
  <w:style w:type="character" w:customStyle="1" w:styleId="461">
    <w:name w:val="Знак Знак46"/>
    <w:locked/>
    <w:rsid w:val="00A35D3F"/>
    <w:rPr>
      <w:rFonts w:ascii="Arial" w:hAnsi="Arial"/>
      <w:b/>
      <w:i/>
      <w:sz w:val="28"/>
      <w:lang w:val="ru-RU" w:eastAsia="en-US"/>
    </w:rPr>
  </w:style>
  <w:style w:type="character" w:customStyle="1" w:styleId="171">
    <w:name w:val="Знак Знак171"/>
    <w:locked/>
    <w:rsid w:val="00A35D3F"/>
    <w:rPr>
      <w:i/>
      <w:sz w:val="24"/>
      <w:lang w:val="ru-RU" w:eastAsia="ru-RU"/>
    </w:rPr>
  </w:style>
  <w:style w:type="paragraph" w:customStyle="1" w:styleId="rvps4">
    <w:name w:val="rvps4"/>
    <w:basedOn w:val="a3"/>
    <w:rsid w:val="00A35D3F"/>
    <w:pPr>
      <w:jc w:val="both"/>
    </w:pPr>
  </w:style>
  <w:style w:type="character" w:customStyle="1" w:styleId="3f7">
    <w:name w:val="3 ступень Знак"/>
    <w:link w:val="3f8"/>
    <w:locked/>
    <w:rsid w:val="00A35D3F"/>
    <w:rPr>
      <w:rFonts w:ascii="BodoniCTT" w:hAnsi="BodoniCTT"/>
      <w:b/>
    </w:rPr>
  </w:style>
  <w:style w:type="paragraph" w:customStyle="1" w:styleId="3f8">
    <w:name w:val="3 ступень"/>
    <w:basedOn w:val="a3"/>
    <w:link w:val="3f7"/>
    <w:rsid w:val="00A35D3F"/>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A35D3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A35D3F"/>
    <w:pPr>
      <w:spacing w:before="100" w:beforeAutospacing="1" w:after="100" w:afterAutospacing="1"/>
    </w:pPr>
  </w:style>
  <w:style w:type="paragraph" w:customStyle="1" w:styleId="p4">
    <w:name w:val="p4"/>
    <w:basedOn w:val="a3"/>
    <w:rsid w:val="00A35D3F"/>
    <w:pPr>
      <w:spacing w:before="100" w:beforeAutospacing="1" w:after="100" w:afterAutospacing="1"/>
    </w:pPr>
  </w:style>
  <w:style w:type="character" w:customStyle="1" w:styleId="rvts6">
    <w:name w:val="rvts6"/>
    <w:rsid w:val="00A35D3F"/>
    <w:rPr>
      <w:rFonts w:ascii="Times New Roman" w:hAnsi="Times New Roman"/>
      <w:sz w:val="28"/>
    </w:rPr>
  </w:style>
  <w:style w:type="character" w:customStyle="1" w:styleId="3917">
    <w:name w:val="3917"/>
    <w:rsid w:val="00A35D3F"/>
    <w:rPr>
      <w:rFonts w:cs="Times New Roman"/>
    </w:rPr>
  </w:style>
  <w:style w:type="character" w:customStyle="1" w:styleId="epm">
    <w:name w:val="epm"/>
    <w:rsid w:val="00A35D3F"/>
  </w:style>
  <w:style w:type="character" w:customStyle="1" w:styleId="affffffffff">
    <w:name w:val="Стиль Зеленый"/>
    <w:rsid w:val="00A35D3F"/>
    <w:rPr>
      <w:color w:val="00B050"/>
      <w:spacing w:val="0"/>
    </w:rPr>
  </w:style>
  <w:style w:type="character" w:customStyle="1" w:styleId="s10">
    <w:name w:val="s_10"/>
    <w:rsid w:val="00A35D3F"/>
    <w:rPr>
      <w:rFonts w:cs="Times New Roman"/>
    </w:rPr>
  </w:style>
  <w:style w:type="character" w:customStyle="1" w:styleId="s5">
    <w:name w:val="s5"/>
    <w:rsid w:val="00A35D3F"/>
    <w:rPr>
      <w:rFonts w:cs="Times New Roman"/>
    </w:rPr>
  </w:style>
  <w:style w:type="character" w:customStyle="1" w:styleId="sz12">
    <w:name w:val="sz12"/>
    <w:rsid w:val="00A35D3F"/>
    <w:rPr>
      <w:rFonts w:cs="Times New Roman"/>
    </w:rPr>
  </w:style>
  <w:style w:type="character" w:customStyle="1" w:styleId="s6">
    <w:name w:val="s6"/>
    <w:rsid w:val="00A35D3F"/>
    <w:rPr>
      <w:rFonts w:cs="Times New Roman"/>
    </w:rPr>
  </w:style>
  <w:style w:type="character" w:customStyle="1" w:styleId="11d">
    <w:name w:val="Знак1 Знак Знак1"/>
    <w:locked/>
    <w:rsid w:val="00A35D3F"/>
    <w:rPr>
      <w:rFonts w:ascii="Times New Roman" w:eastAsia="Times New Roman" w:hAnsi="Times New Roman"/>
      <w:sz w:val="24"/>
      <w:lang w:eastAsia="ru-RU"/>
    </w:rPr>
  </w:style>
  <w:style w:type="character" w:customStyle="1" w:styleId="4610">
    <w:name w:val="Знак Знак461"/>
    <w:locked/>
    <w:rsid w:val="00A35D3F"/>
    <w:rPr>
      <w:b/>
      <w:sz w:val="27"/>
      <w:lang w:val="ru-RU" w:eastAsia="ru-RU"/>
    </w:rPr>
  </w:style>
  <w:style w:type="character" w:customStyle="1" w:styleId="481">
    <w:name w:val="Знак Знак48"/>
    <w:locked/>
    <w:rsid w:val="00A35D3F"/>
    <w:rPr>
      <w:b/>
      <w:sz w:val="27"/>
      <w:lang w:val="ru-RU" w:eastAsia="ru-RU"/>
    </w:rPr>
  </w:style>
  <w:style w:type="character" w:customStyle="1" w:styleId="441">
    <w:name w:val="Знак Знак44"/>
    <w:locked/>
    <w:rsid w:val="00A35D3F"/>
    <w:rPr>
      <w:sz w:val="24"/>
    </w:rPr>
  </w:style>
  <w:style w:type="character" w:customStyle="1" w:styleId="514">
    <w:name w:val="Знак Знак51"/>
    <w:locked/>
    <w:rsid w:val="00A35D3F"/>
    <w:rPr>
      <w:b/>
      <w:sz w:val="27"/>
      <w:lang w:val="ru-RU" w:eastAsia="ru-RU"/>
    </w:rPr>
  </w:style>
  <w:style w:type="character" w:customStyle="1" w:styleId="431">
    <w:name w:val="Знак Знак43"/>
    <w:locked/>
    <w:rsid w:val="00A35D3F"/>
    <w:rPr>
      <w:color w:val="000000"/>
      <w:sz w:val="24"/>
      <w:lang w:eastAsia="ru-RU"/>
    </w:rPr>
  </w:style>
  <w:style w:type="paragraph" w:customStyle="1" w:styleId="Style39">
    <w:name w:val="Style3"/>
    <w:basedOn w:val="a3"/>
    <w:rsid w:val="00A35D3F"/>
    <w:pPr>
      <w:widowControl w:val="0"/>
      <w:autoSpaceDE w:val="0"/>
      <w:autoSpaceDN w:val="0"/>
      <w:adjustRightInd w:val="0"/>
      <w:spacing w:line="259" w:lineRule="exact"/>
      <w:ind w:firstLine="542"/>
      <w:jc w:val="both"/>
    </w:pPr>
  </w:style>
  <w:style w:type="character" w:customStyle="1" w:styleId="421">
    <w:name w:val="Знак Знак42"/>
    <w:rsid w:val="00A35D3F"/>
    <w:rPr>
      <w:rFonts w:ascii="Times New Roman" w:eastAsia="Times New Roman" w:hAnsi="Times New Roman"/>
      <w:sz w:val="16"/>
    </w:rPr>
  </w:style>
  <w:style w:type="character" w:customStyle="1" w:styleId="490">
    <w:name w:val="Знак Знак49"/>
    <w:rsid w:val="00A35D3F"/>
    <w:rPr>
      <w:rFonts w:ascii="Times New Roman" w:eastAsia="Times New Roman" w:hAnsi="Times New Roman"/>
      <w:b/>
      <w:caps/>
      <w:sz w:val="24"/>
      <w:lang w:eastAsia="ru-RU"/>
    </w:rPr>
  </w:style>
  <w:style w:type="character" w:customStyle="1" w:styleId="471">
    <w:name w:val="Знак Знак47"/>
    <w:rsid w:val="00A35D3F"/>
    <w:rPr>
      <w:rFonts w:ascii="Times New Roman" w:eastAsia="Times New Roman" w:hAnsi="Times New Roman"/>
      <w:b/>
      <w:sz w:val="27"/>
      <w:lang w:eastAsia="ru-RU"/>
    </w:rPr>
  </w:style>
  <w:style w:type="character" w:customStyle="1" w:styleId="451">
    <w:name w:val="Знак Знак45"/>
    <w:rsid w:val="00A35D3F"/>
    <w:rPr>
      <w:rFonts w:ascii="Times New Roman" w:eastAsia="Times New Roman" w:hAnsi="Times New Roman"/>
      <w:b/>
      <w:i/>
      <w:sz w:val="26"/>
      <w:lang w:eastAsia="ru-RU"/>
    </w:rPr>
  </w:style>
  <w:style w:type="character" w:customStyle="1" w:styleId="1fffff1">
    <w:name w:val="Заголовок №1_"/>
    <w:link w:val="1fffff2"/>
    <w:locked/>
    <w:rsid w:val="00A35D3F"/>
    <w:rPr>
      <w:sz w:val="23"/>
      <w:shd w:val="clear" w:color="auto" w:fill="FFFFFF"/>
    </w:rPr>
  </w:style>
  <w:style w:type="paragraph" w:customStyle="1" w:styleId="1fffff2">
    <w:name w:val="Заголовок №1"/>
    <w:basedOn w:val="a3"/>
    <w:link w:val="1fffff1"/>
    <w:rsid w:val="00A35D3F"/>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A35D3F"/>
    <w:rPr>
      <w:rFonts w:ascii="Times New Roman" w:hAnsi="Times New Roman"/>
      <w:spacing w:val="0"/>
      <w:sz w:val="20"/>
    </w:rPr>
  </w:style>
  <w:style w:type="character" w:customStyle="1" w:styleId="c7">
    <w:name w:val="c7"/>
    <w:rsid w:val="00A35D3F"/>
    <w:rPr>
      <w:rFonts w:cs="Times New Roman"/>
    </w:rPr>
  </w:style>
  <w:style w:type="character" w:customStyle="1" w:styleId="affffffffff0">
    <w:name w:val="полужирный"/>
    <w:rsid w:val="00A35D3F"/>
    <w:rPr>
      <w:rFonts w:ascii="Times New Roman" w:hAnsi="Times New Roman"/>
      <w:b/>
      <w:color w:val="auto"/>
      <w:sz w:val="24"/>
    </w:rPr>
  </w:style>
  <w:style w:type="paragraph" w:customStyle="1" w:styleId="ipara">
    <w:name w:val="ipara"/>
    <w:basedOn w:val="a3"/>
    <w:rsid w:val="00A35D3F"/>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A35D3F"/>
    <w:rPr>
      <w:rFonts w:ascii="Times New Roman" w:hAnsi="Times New Roman"/>
      <w:b/>
      <w:i/>
      <w:sz w:val="24"/>
    </w:rPr>
  </w:style>
  <w:style w:type="character" w:customStyle="1" w:styleId="743">
    <w:name w:val="Основной текст (7)43"/>
    <w:rsid w:val="00A35D3F"/>
    <w:rPr>
      <w:rFonts w:ascii="Times New Roman" w:hAnsi="Times New Roman"/>
      <w:spacing w:val="0"/>
      <w:sz w:val="20"/>
    </w:rPr>
  </w:style>
  <w:style w:type="paragraph" w:customStyle="1" w:styleId="affffffffff1">
    <w:name w:val="Разработчик"/>
    <w:basedOn w:val="a3"/>
    <w:rsid w:val="00A35D3F"/>
    <w:pPr>
      <w:jc w:val="both"/>
    </w:pPr>
    <w:rPr>
      <w:b/>
      <w:sz w:val="20"/>
    </w:rPr>
  </w:style>
  <w:style w:type="character" w:customStyle="1" w:styleId="533">
    <w:name w:val="Знак5 Знак Знак3"/>
    <w:locked/>
    <w:rsid w:val="00A35D3F"/>
    <w:rPr>
      <w:sz w:val="16"/>
    </w:rPr>
  </w:style>
  <w:style w:type="character" w:customStyle="1" w:styleId="500">
    <w:name w:val="Знак Знак50"/>
    <w:locked/>
    <w:rsid w:val="00A35D3F"/>
    <w:rPr>
      <w:b/>
      <w:sz w:val="28"/>
      <w:lang w:val="ru-RU" w:eastAsia="ru-RU"/>
    </w:rPr>
  </w:style>
  <w:style w:type="character" w:customStyle="1" w:styleId="521">
    <w:name w:val="Знак Знак52"/>
    <w:rsid w:val="00A35D3F"/>
    <w:rPr>
      <w:rFonts w:ascii="Arial" w:eastAsia="Times New Roman" w:hAnsi="Arial"/>
      <w:b/>
      <w:i/>
      <w:sz w:val="28"/>
    </w:rPr>
  </w:style>
  <w:style w:type="paragraph" w:customStyle="1" w:styleId="p7">
    <w:name w:val="p7"/>
    <w:basedOn w:val="a3"/>
    <w:rsid w:val="00A35D3F"/>
    <w:pPr>
      <w:spacing w:before="100" w:beforeAutospacing="1" w:after="100" w:afterAutospacing="1"/>
    </w:pPr>
  </w:style>
  <w:style w:type="paragraph" w:customStyle="1" w:styleId="p9">
    <w:name w:val="p9"/>
    <w:basedOn w:val="a3"/>
    <w:rsid w:val="00A35D3F"/>
    <w:pPr>
      <w:spacing w:before="100" w:beforeAutospacing="1" w:after="100" w:afterAutospacing="1"/>
    </w:pPr>
  </w:style>
  <w:style w:type="paragraph" w:customStyle="1" w:styleId="p6">
    <w:name w:val="p6"/>
    <w:basedOn w:val="a3"/>
    <w:rsid w:val="00A35D3F"/>
    <w:pPr>
      <w:spacing w:before="100" w:beforeAutospacing="1" w:after="100" w:afterAutospacing="1"/>
    </w:pPr>
  </w:style>
  <w:style w:type="paragraph" w:customStyle="1" w:styleId="p8">
    <w:name w:val="p8"/>
    <w:basedOn w:val="a3"/>
    <w:rsid w:val="00A35D3F"/>
    <w:pPr>
      <w:spacing w:before="100" w:beforeAutospacing="1" w:after="100" w:afterAutospacing="1"/>
    </w:pPr>
  </w:style>
  <w:style w:type="paragraph" w:customStyle="1" w:styleId="11e">
    <w:name w:val="Цитата11"/>
    <w:basedOn w:val="a3"/>
    <w:rsid w:val="00A35D3F"/>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A35D3F"/>
    <w:rPr>
      <w:sz w:val="28"/>
      <w:szCs w:val="20"/>
    </w:rPr>
  </w:style>
  <w:style w:type="paragraph" w:customStyle="1" w:styleId="1fffff3">
    <w:name w:val="Верхний колонтитул1"/>
    <w:basedOn w:val="a3"/>
    <w:rsid w:val="00A35D3F"/>
    <w:pPr>
      <w:tabs>
        <w:tab w:val="center" w:pos="4153"/>
        <w:tab w:val="right" w:pos="8306"/>
      </w:tabs>
    </w:pPr>
    <w:rPr>
      <w:rFonts w:ascii="Arial" w:hAnsi="Arial"/>
      <w:szCs w:val="20"/>
    </w:rPr>
  </w:style>
  <w:style w:type="paragraph" w:customStyle="1" w:styleId="31c">
    <w:name w:val="Заголовок 31"/>
    <w:basedOn w:val="1ff"/>
    <w:next w:val="1ff"/>
    <w:rsid w:val="00A35D3F"/>
    <w:pPr>
      <w:keepNext/>
      <w:widowControl/>
      <w:tabs>
        <w:tab w:val="left" w:pos="643"/>
      </w:tabs>
      <w:spacing w:before="0" w:after="0"/>
      <w:outlineLvl w:val="2"/>
    </w:pPr>
  </w:style>
  <w:style w:type="paragraph" w:customStyle="1" w:styleId="3111">
    <w:name w:val="Основной текст 311"/>
    <w:basedOn w:val="a3"/>
    <w:rsid w:val="00A35D3F"/>
    <w:pPr>
      <w:spacing w:after="120"/>
    </w:pPr>
    <w:rPr>
      <w:sz w:val="16"/>
      <w:szCs w:val="16"/>
      <w:lang w:eastAsia="zh-CN"/>
    </w:rPr>
  </w:style>
  <w:style w:type="character" w:customStyle="1" w:styleId="QuoteChar2">
    <w:name w:val="Quote Char2"/>
    <w:link w:val="Quote1"/>
    <w:locked/>
    <w:rsid w:val="00A35D3F"/>
    <w:rPr>
      <w:rFonts w:ascii="Calibri" w:hAnsi="Calibri"/>
      <w:i/>
      <w:color w:val="000000"/>
      <w:sz w:val="24"/>
    </w:rPr>
  </w:style>
  <w:style w:type="paragraph" w:customStyle="1" w:styleId="Quote1">
    <w:name w:val="Quote1"/>
    <w:basedOn w:val="a3"/>
    <w:next w:val="a3"/>
    <w:link w:val="QuoteChar2"/>
    <w:rsid w:val="00A35D3F"/>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A35D3F"/>
    <w:rPr>
      <w:rFonts w:ascii="Calibri" w:hAnsi="Calibri"/>
      <w:b/>
      <w:i/>
      <w:color w:val="4F81BD"/>
      <w:sz w:val="24"/>
    </w:rPr>
  </w:style>
  <w:style w:type="paragraph" w:customStyle="1" w:styleId="IntenseQuote1">
    <w:name w:val="Intense Quote1"/>
    <w:basedOn w:val="a3"/>
    <w:next w:val="a3"/>
    <w:link w:val="IntenseQuoteChar2"/>
    <w:rsid w:val="00A35D3F"/>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A35D3F"/>
    <w:pPr>
      <w:spacing w:before="100" w:beforeAutospacing="1" w:after="100" w:afterAutospacing="1"/>
    </w:pPr>
  </w:style>
  <w:style w:type="character" w:customStyle="1" w:styleId="ipa">
    <w:name w:val="ipa"/>
    <w:rsid w:val="00A35D3F"/>
  </w:style>
  <w:style w:type="character" w:customStyle="1" w:styleId="fliesstext">
    <w:name w:val="fliesstext"/>
    <w:rsid w:val="00A35D3F"/>
  </w:style>
  <w:style w:type="character" w:customStyle="1" w:styleId="skypec2ctextspan">
    <w:name w:val="skype_c2c_text_span"/>
    <w:rsid w:val="00A35D3F"/>
  </w:style>
  <w:style w:type="paragraph" w:customStyle="1" w:styleId="style140">
    <w:name w:val="style14"/>
    <w:basedOn w:val="a3"/>
    <w:rsid w:val="00A35D3F"/>
    <w:pPr>
      <w:spacing w:before="100" w:beforeAutospacing="1" w:after="100" w:afterAutospacing="1"/>
    </w:pPr>
  </w:style>
  <w:style w:type="character" w:customStyle="1" w:styleId="w">
    <w:name w:val="w"/>
    <w:rsid w:val="00A35D3F"/>
    <w:rPr>
      <w:rFonts w:cs="Times New Roman"/>
    </w:rPr>
  </w:style>
  <w:style w:type="character" w:customStyle="1" w:styleId="selectionindex">
    <w:name w:val="selection_index"/>
    <w:rsid w:val="00A35D3F"/>
    <w:rPr>
      <w:rFonts w:cs="Times New Roman"/>
    </w:rPr>
  </w:style>
  <w:style w:type="character" w:customStyle="1" w:styleId="citecrochet">
    <w:name w:val="cite_crochet"/>
    <w:rsid w:val="00A35D3F"/>
    <w:rPr>
      <w:rFonts w:cs="Times New Roman"/>
    </w:rPr>
  </w:style>
  <w:style w:type="character" w:customStyle="1" w:styleId="hoverable">
    <w:name w:val="hoverable"/>
    <w:rsid w:val="00A35D3F"/>
    <w:rPr>
      <w:rFonts w:cs="Times New Roman"/>
    </w:rPr>
  </w:style>
  <w:style w:type="character" w:customStyle="1" w:styleId="3f9">
    <w:name w:val="Основной текст Знак3"/>
    <w:locked/>
    <w:rsid w:val="00A35D3F"/>
    <w:rPr>
      <w:sz w:val="24"/>
    </w:rPr>
  </w:style>
  <w:style w:type="character" w:customStyle="1" w:styleId="s15122">
    <w:name w:val="s15122"/>
    <w:rsid w:val="00A35D3F"/>
    <w:rPr>
      <w:rFonts w:cs="Times New Roman"/>
    </w:rPr>
  </w:style>
  <w:style w:type="character" w:customStyle="1" w:styleId="shorttext">
    <w:name w:val="short_text"/>
    <w:rsid w:val="00A35D3F"/>
    <w:rPr>
      <w:rFonts w:cs="Times New Roman"/>
    </w:rPr>
  </w:style>
  <w:style w:type="character" w:customStyle="1" w:styleId="CommentTextChar1">
    <w:name w:val="Comment Text Char1"/>
    <w:semiHidden/>
    <w:rsid w:val="00A35D3F"/>
    <w:rPr>
      <w:rFonts w:ascii="Times New Roman" w:hAnsi="Times New Roman"/>
    </w:rPr>
  </w:style>
  <w:style w:type="character" w:customStyle="1" w:styleId="125">
    <w:name w:val="Знак1 Знак Знак2"/>
    <w:aliases w:val="Основной текст Знак Знак4"/>
    <w:locked/>
    <w:rsid w:val="00A35D3F"/>
    <w:rPr>
      <w:sz w:val="24"/>
    </w:rPr>
  </w:style>
  <w:style w:type="character" w:customStyle="1" w:styleId="540">
    <w:name w:val="Знак Знак54"/>
    <w:rsid w:val="00A35D3F"/>
    <w:rPr>
      <w:rFonts w:ascii="Arial" w:hAnsi="Arial"/>
      <w:b/>
      <w:sz w:val="26"/>
    </w:rPr>
  </w:style>
  <w:style w:type="character" w:customStyle="1" w:styleId="Heading12">
    <w:name w:val="Heading 12 Знак Знак"/>
    <w:rsid w:val="00A35D3F"/>
    <w:rPr>
      <w:rFonts w:ascii="Courier New" w:hAnsi="Courier New"/>
    </w:rPr>
  </w:style>
  <w:style w:type="character" w:customStyle="1" w:styleId="600">
    <w:name w:val="Знак Знак60"/>
    <w:rsid w:val="00A35D3F"/>
    <w:rPr>
      <w:b/>
      <w:sz w:val="28"/>
    </w:rPr>
  </w:style>
  <w:style w:type="character" w:customStyle="1" w:styleId="59">
    <w:name w:val="Знак Знак59"/>
    <w:rsid w:val="00A35D3F"/>
    <w:rPr>
      <w:b/>
      <w:i/>
      <w:sz w:val="26"/>
    </w:rPr>
  </w:style>
  <w:style w:type="character" w:customStyle="1" w:styleId="580">
    <w:name w:val="Знак Знак58"/>
    <w:rsid w:val="00A35D3F"/>
    <w:rPr>
      <w:b/>
      <w:sz w:val="22"/>
      <w:lang w:val="ru-RU" w:eastAsia="ru-RU"/>
    </w:rPr>
  </w:style>
  <w:style w:type="character" w:customStyle="1" w:styleId="570">
    <w:name w:val="Знак Знак57"/>
    <w:rsid w:val="00A35D3F"/>
    <w:rPr>
      <w:sz w:val="24"/>
      <w:lang w:val="ru-RU" w:eastAsia="ru-RU"/>
    </w:rPr>
  </w:style>
  <w:style w:type="character" w:customStyle="1" w:styleId="560">
    <w:name w:val="Знак Знак56"/>
    <w:rsid w:val="00A35D3F"/>
    <w:rPr>
      <w:rFonts w:ascii="Calibri" w:hAnsi="Calibri"/>
      <w:i/>
      <w:sz w:val="24"/>
      <w:lang w:eastAsia="en-US"/>
    </w:rPr>
  </w:style>
  <w:style w:type="character" w:customStyle="1" w:styleId="550">
    <w:name w:val="Знак Знак55"/>
    <w:rsid w:val="00A35D3F"/>
    <w:rPr>
      <w:rFonts w:ascii="Arial" w:hAnsi="Arial"/>
      <w:sz w:val="22"/>
      <w:lang w:val="ru-RU" w:eastAsia="ru-RU"/>
    </w:rPr>
  </w:style>
  <w:style w:type="character" w:customStyle="1" w:styleId="6110">
    <w:name w:val="Знак Знак611"/>
    <w:locked/>
    <w:rsid w:val="00A35D3F"/>
    <w:rPr>
      <w:sz w:val="24"/>
    </w:rPr>
  </w:style>
  <w:style w:type="character" w:customStyle="1" w:styleId="1fffff4">
    <w:name w:val="Основной текст Знак Знак Знак1"/>
    <w:rsid w:val="00A35D3F"/>
    <w:rPr>
      <w:sz w:val="24"/>
    </w:rPr>
  </w:style>
  <w:style w:type="paragraph" w:customStyle="1" w:styleId="0">
    <w:name w:val="Стиль По левому краю Первая строка:  0 см"/>
    <w:basedOn w:val="a3"/>
    <w:rsid w:val="00A35D3F"/>
    <w:pPr>
      <w:contextualSpacing/>
    </w:pPr>
    <w:rPr>
      <w:sz w:val="28"/>
      <w:szCs w:val="20"/>
      <w:lang w:eastAsia="en-US"/>
    </w:rPr>
  </w:style>
  <w:style w:type="character" w:customStyle="1" w:styleId="4310">
    <w:name w:val="Знак Знак431"/>
    <w:locked/>
    <w:rsid w:val="00A35D3F"/>
    <w:rPr>
      <w:sz w:val="24"/>
    </w:rPr>
  </w:style>
  <w:style w:type="character" w:customStyle="1" w:styleId="501">
    <w:name w:val="Знак Знак501"/>
    <w:locked/>
    <w:rsid w:val="00A35D3F"/>
    <w:rPr>
      <w:b/>
      <w:sz w:val="28"/>
      <w:lang w:val="ru-RU" w:eastAsia="ru-RU"/>
    </w:rPr>
  </w:style>
  <w:style w:type="character" w:customStyle="1" w:styleId="5110">
    <w:name w:val="Знак Знак511"/>
    <w:locked/>
    <w:rsid w:val="00A35D3F"/>
    <w:rPr>
      <w:b/>
      <w:sz w:val="27"/>
      <w:lang w:val="ru-RU" w:eastAsia="ru-RU"/>
    </w:rPr>
  </w:style>
  <w:style w:type="character" w:customStyle="1" w:styleId="4210">
    <w:name w:val="Знак Знак421"/>
    <w:locked/>
    <w:rsid w:val="00A35D3F"/>
    <w:rPr>
      <w:color w:val="000000"/>
      <w:sz w:val="24"/>
      <w:lang w:val="ru-RU" w:eastAsia="ru-RU"/>
    </w:rPr>
  </w:style>
  <w:style w:type="character" w:customStyle="1" w:styleId="4410">
    <w:name w:val="Знак Знак441"/>
    <w:rsid w:val="00A35D3F"/>
    <w:rPr>
      <w:sz w:val="24"/>
      <w:lang w:val="ru-RU" w:eastAsia="ru-RU"/>
    </w:rPr>
  </w:style>
  <w:style w:type="character" w:customStyle="1" w:styleId="5210">
    <w:name w:val="Знак Знак521"/>
    <w:rsid w:val="00A35D3F"/>
    <w:rPr>
      <w:rFonts w:ascii="Arial" w:eastAsia="Times New Roman" w:hAnsi="Arial"/>
      <w:b/>
      <w:i/>
      <w:sz w:val="28"/>
    </w:rPr>
  </w:style>
  <w:style w:type="character" w:customStyle="1" w:styleId="maintxt">
    <w:name w:val="maintxt"/>
    <w:rsid w:val="00A35D3F"/>
  </w:style>
  <w:style w:type="character" w:customStyle="1" w:styleId="FontStyle135">
    <w:name w:val="Font Style135"/>
    <w:rsid w:val="00A35D3F"/>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A35D3F"/>
    <w:rPr>
      <w:sz w:val="24"/>
      <w:lang w:val="ru-RU" w:eastAsia="ru-RU"/>
    </w:rPr>
  </w:style>
  <w:style w:type="character" w:customStyle="1" w:styleId="a30">
    <w:name w:val="a3"/>
    <w:rsid w:val="00A35D3F"/>
  </w:style>
  <w:style w:type="character" w:customStyle="1" w:styleId="formula">
    <w:name w:val="formula"/>
    <w:rsid w:val="00A35D3F"/>
  </w:style>
  <w:style w:type="character" w:customStyle="1" w:styleId="style170">
    <w:name w:val="style17"/>
    <w:rsid w:val="00A35D3F"/>
  </w:style>
  <w:style w:type="character" w:customStyle="1" w:styleId="style230">
    <w:name w:val="style23"/>
    <w:rsid w:val="00A35D3F"/>
  </w:style>
  <w:style w:type="character" w:customStyle="1" w:styleId="Heading7Char">
    <w:name w:val="Heading 7 Char"/>
    <w:locked/>
    <w:rsid w:val="00A35D3F"/>
    <w:rPr>
      <w:rFonts w:ascii="Times New Roman" w:hAnsi="Times New Roman"/>
      <w:sz w:val="24"/>
      <w:lang w:eastAsia="ru-RU"/>
    </w:rPr>
  </w:style>
  <w:style w:type="character" w:customStyle="1" w:styleId="Heading9Char">
    <w:name w:val="Heading 9 Char"/>
    <w:locked/>
    <w:rsid w:val="00A35D3F"/>
    <w:rPr>
      <w:rFonts w:ascii="Arial" w:hAnsi="Arial"/>
      <w:lang w:eastAsia="ru-RU"/>
    </w:rPr>
  </w:style>
  <w:style w:type="character" w:customStyle="1" w:styleId="HeaderChar">
    <w:name w:val="Header Char"/>
    <w:locked/>
    <w:rsid w:val="00A35D3F"/>
    <w:rPr>
      <w:sz w:val="24"/>
      <w:lang w:eastAsia="ru-RU"/>
    </w:rPr>
  </w:style>
  <w:style w:type="character" w:customStyle="1" w:styleId="SubtitleChar">
    <w:name w:val="Subtitle Char"/>
    <w:locked/>
    <w:rsid w:val="00A35D3F"/>
    <w:rPr>
      <w:rFonts w:ascii="Cambria" w:hAnsi="Cambria"/>
      <w:sz w:val="24"/>
    </w:rPr>
  </w:style>
  <w:style w:type="character" w:customStyle="1" w:styleId="TitleChar1">
    <w:name w:val="Title Char1"/>
    <w:locked/>
    <w:rsid w:val="00A35D3F"/>
    <w:rPr>
      <w:rFonts w:ascii="Cambria" w:hAnsi="Cambria"/>
      <w:b/>
      <w:kern w:val="28"/>
      <w:sz w:val="32"/>
    </w:rPr>
  </w:style>
  <w:style w:type="character" w:customStyle="1" w:styleId="CommentSubjectChar">
    <w:name w:val="Comment Subject Char"/>
    <w:semiHidden/>
    <w:locked/>
    <w:rsid w:val="00A35D3F"/>
    <w:rPr>
      <w:b/>
      <w:lang w:eastAsia="ru-RU"/>
    </w:rPr>
  </w:style>
  <w:style w:type="character" w:customStyle="1" w:styleId="FontStyle29">
    <w:name w:val="Font Style29"/>
    <w:rsid w:val="00A35D3F"/>
    <w:rPr>
      <w:rFonts w:ascii="Times New Roman" w:hAnsi="Times New Roman"/>
      <w:sz w:val="26"/>
    </w:rPr>
  </w:style>
  <w:style w:type="character" w:customStyle="1" w:styleId="small1">
    <w:name w:val="small1"/>
    <w:rsid w:val="00A35D3F"/>
  </w:style>
  <w:style w:type="character" w:customStyle="1" w:styleId="answer-source">
    <w:name w:val="answer-source"/>
    <w:rsid w:val="00A35D3F"/>
  </w:style>
  <w:style w:type="character" w:customStyle="1" w:styleId="reftag">
    <w:name w:val="reftag"/>
    <w:rsid w:val="00A35D3F"/>
  </w:style>
  <w:style w:type="character" w:customStyle="1" w:styleId="tgc">
    <w:name w:val="_tgc"/>
    <w:rsid w:val="00A35D3F"/>
  </w:style>
  <w:style w:type="character" w:customStyle="1" w:styleId="FootnoteTextChar1">
    <w:name w:val="Footnote Text Char1"/>
    <w:aliases w:val="Текст сноски Знак Знак Char1,Знак3 Знак Знак Char1"/>
    <w:semiHidden/>
    <w:rsid w:val="00A35D3F"/>
    <w:rPr>
      <w:rFonts w:ascii="Times New Roman" w:hAnsi="Times New Roman"/>
    </w:rPr>
  </w:style>
  <w:style w:type="character" w:customStyle="1" w:styleId="CommentTextChar">
    <w:name w:val="Comment Text Char"/>
    <w:semiHidden/>
    <w:locked/>
    <w:rsid w:val="00A35D3F"/>
    <w:rPr>
      <w:rFonts w:ascii="Times New Roman" w:hAnsi="Times New Roman"/>
      <w:sz w:val="20"/>
      <w:lang w:eastAsia="ru-RU"/>
    </w:rPr>
  </w:style>
  <w:style w:type="character" w:customStyle="1" w:styleId="FooterChar1">
    <w:name w:val="Footer Char1"/>
    <w:semiHidden/>
    <w:locked/>
    <w:rsid w:val="00A35D3F"/>
    <w:rPr>
      <w:sz w:val="24"/>
    </w:rPr>
  </w:style>
  <w:style w:type="character" w:customStyle="1" w:styleId="EndnoteTextChar">
    <w:name w:val="Endnote Text Char"/>
    <w:semiHidden/>
    <w:locked/>
    <w:rsid w:val="00A35D3F"/>
    <w:rPr>
      <w:color w:val="000000"/>
      <w:sz w:val="24"/>
    </w:rPr>
  </w:style>
  <w:style w:type="character" w:customStyle="1" w:styleId="MacroTextChar">
    <w:name w:val="Macro Text Char"/>
    <w:semiHidden/>
    <w:locked/>
    <w:rsid w:val="00A35D3F"/>
    <w:rPr>
      <w:rFonts w:ascii="Courier New" w:hAnsi="Courier New"/>
      <w:sz w:val="22"/>
      <w:lang w:val="en-US" w:eastAsia="en-US"/>
    </w:rPr>
  </w:style>
  <w:style w:type="character" w:customStyle="1" w:styleId="BodyTextFirstIndentChar">
    <w:name w:val="Body Text First Indent Char"/>
    <w:semiHidden/>
    <w:locked/>
    <w:rsid w:val="00A35D3F"/>
    <w:rPr>
      <w:rFonts w:ascii="PragmaticaCTT" w:hAnsi="PragmaticaCTT"/>
      <w:sz w:val="24"/>
      <w:lang w:eastAsia="ru-RU"/>
    </w:rPr>
  </w:style>
  <w:style w:type="character" w:customStyle="1" w:styleId="BodyTextFirstIndent2Char">
    <w:name w:val="Body Text First Indent 2 Char"/>
    <w:semiHidden/>
    <w:locked/>
    <w:rsid w:val="00A35D3F"/>
    <w:rPr>
      <w:rFonts w:ascii="PragmaticaCTT" w:hAnsi="PragmaticaCTT"/>
      <w:sz w:val="24"/>
      <w:lang w:eastAsia="ru-RU"/>
    </w:rPr>
  </w:style>
  <w:style w:type="character" w:customStyle="1" w:styleId="BodyText3Char1">
    <w:name w:val="Body Text 3 Char1"/>
    <w:aliases w:val="Знак5 Char1"/>
    <w:semiHidden/>
    <w:rsid w:val="00A35D3F"/>
    <w:rPr>
      <w:rFonts w:ascii="Times New Roman" w:hAnsi="Times New Roman"/>
      <w:sz w:val="16"/>
    </w:rPr>
  </w:style>
  <w:style w:type="character" w:customStyle="1" w:styleId="BodyTextIndent2Char1">
    <w:name w:val="Body Text Indent 2 Char1"/>
    <w:semiHidden/>
    <w:locked/>
    <w:rsid w:val="00A35D3F"/>
    <w:rPr>
      <w:sz w:val="24"/>
    </w:rPr>
  </w:style>
  <w:style w:type="character" w:customStyle="1" w:styleId="BodyTextIndent3Char1">
    <w:name w:val="Body Text Indent 3 Char1"/>
    <w:semiHidden/>
    <w:locked/>
    <w:rsid w:val="00A35D3F"/>
    <w:rPr>
      <w:sz w:val="16"/>
    </w:rPr>
  </w:style>
  <w:style w:type="paragraph" w:customStyle="1" w:styleId="Heading91">
    <w:name w:val="Heading 9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A35D3F"/>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A35D3F"/>
    <w:rPr>
      <w:rFonts w:ascii="Times New Roman" w:hAnsi="Times New Roman"/>
      <w:sz w:val="24"/>
    </w:rPr>
  </w:style>
  <w:style w:type="paragraph" w:customStyle="1" w:styleId="2112">
    <w:name w:val="Заголовок 211"/>
    <w:basedOn w:val="a3"/>
    <w:next w:val="a3"/>
    <w:rsid w:val="00A35D3F"/>
    <w:pPr>
      <w:keepNext/>
      <w:widowControl w:val="0"/>
      <w:jc w:val="center"/>
    </w:pPr>
    <w:rPr>
      <w:b/>
      <w:sz w:val="26"/>
      <w:szCs w:val="20"/>
    </w:rPr>
  </w:style>
  <w:style w:type="paragraph" w:customStyle="1" w:styleId="21f0">
    <w:name w:val="Текст21"/>
    <w:basedOn w:val="11a"/>
    <w:rsid w:val="00A35D3F"/>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A35D3F"/>
    <w:pPr>
      <w:keepNext/>
      <w:widowControl/>
      <w:spacing w:line="240" w:lineRule="auto"/>
      <w:ind w:firstLine="0"/>
      <w:jc w:val="left"/>
    </w:pPr>
    <w:rPr>
      <w:sz w:val="24"/>
    </w:rPr>
  </w:style>
  <w:style w:type="paragraph" w:customStyle="1" w:styleId="1fffff5">
    <w:name w:val="Без интервала1"/>
    <w:link w:val="NoSpacingChar1"/>
    <w:rsid w:val="00A35D3F"/>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A35D3F"/>
    <w:rPr>
      <w:rFonts w:ascii="Times New Roman" w:eastAsia="Times New Roman" w:hAnsi="Times New Roman" w:cs="Times New Roman"/>
      <w:sz w:val="24"/>
      <w:szCs w:val="24"/>
      <w:lang w:eastAsia="ru-RU"/>
    </w:rPr>
  </w:style>
  <w:style w:type="character" w:customStyle="1" w:styleId="DocumentMapChar1">
    <w:name w:val="Document Map Char1"/>
    <w:semiHidden/>
    <w:rsid w:val="00A35D3F"/>
    <w:rPr>
      <w:rFonts w:ascii="Times New Roman" w:hAnsi="Times New Roman"/>
      <w:sz w:val="2"/>
    </w:rPr>
  </w:style>
  <w:style w:type="character" w:customStyle="1" w:styleId="CommentSubjectChar1">
    <w:name w:val="Comment Subject Char1"/>
    <w:semiHidden/>
    <w:rsid w:val="00A35D3F"/>
    <w:rPr>
      <w:rFonts w:ascii="Times New Roman" w:hAnsi="Times New Roman"/>
      <w:b/>
      <w:caps/>
      <w:sz w:val="20"/>
      <w:lang w:eastAsia="ru-RU"/>
    </w:rPr>
  </w:style>
  <w:style w:type="character" w:customStyle="1" w:styleId="11f">
    <w:name w:val="Знак11"/>
    <w:rsid w:val="00A35D3F"/>
    <w:rPr>
      <w:rFonts w:ascii="Arial" w:hAnsi="Arial"/>
      <w:b/>
      <w:kern w:val="32"/>
      <w:sz w:val="32"/>
      <w:lang w:val="ru-RU" w:eastAsia="ru-RU"/>
    </w:rPr>
  </w:style>
  <w:style w:type="character" w:customStyle="1" w:styleId="SubtitleChar1">
    <w:name w:val="Subtitle Char1"/>
    <w:rsid w:val="00A35D3F"/>
    <w:rPr>
      <w:rFonts w:ascii="Cambria" w:eastAsia="Times New Roman" w:hAnsi="Cambria"/>
      <w:sz w:val="24"/>
    </w:rPr>
  </w:style>
  <w:style w:type="character" w:customStyle="1" w:styleId="BodyTextFirstIndentChar1">
    <w:name w:val="Body Text First Indent Char1"/>
    <w:semiHidden/>
    <w:rsid w:val="00A35D3F"/>
    <w:rPr>
      <w:rFonts w:ascii="Times New Roman" w:hAnsi="Times New Roman"/>
      <w:sz w:val="24"/>
      <w:lang w:eastAsia="ru-RU"/>
    </w:rPr>
  </w:style>
  <w:style w:type="character" w:customStyle="1" w:styleId="BodyTextFirstIndent2Char1">
    <w:name w:val="Body Text First Indent 2 Char1"/>
    <w:semiHidden/>
    <w:rsid w:val="00A35D3F"/>
    <w:rPr>
      <w:rFonts w:ascii="Times New Roman" w:hAnsi="Times New Roman"/>
      <w:sz w:val="24"/>
      <w:lang w:eastAsia="ru-RU"/>
    </w:rPr>
  </w:style>
  <w:style w:type="character" w:customStyle="1" w:styleId="EndnoteTextChar1">
    <w:name w:val="Endnote Text Char1"/>
    <w:semiHidden/>
    <w:rsid w:val="00A35D3F"/>
    <w:rPr>
      <w:rFonts w:ascii="Times New Roman" w:hAnsi="Times New Roman"/>
    </w:rPr>
  </w:style>
  <w:style w:type="character" w:customStyle="1" w:styleId="IntenseQuoteChar1">
    <w:name w:val="Intense Quote Char1"/>
    <w:rsid w:val="00A35D3F"/>
    <w:rPr>
      <w:rFonts w:ascii="Times New Roman" w:hAnsi="Times New Roman"/>
      <w:b/>
      <w:i/>
      <w:color w:val="4F81BD"/>
      <w:sz w:val="24"/>
    </w:rPr>
  </w:style>
  <w:style w:type="character" w:customStyle="1" w:styleId="1fffff6">
    <w:name w:val="Выделенная цитата Знак1"/>
    <w:rsid w:val="00A35D3F"/>
    <w:rPr>
      <w:b/>
      <w:i/>
      <w:color w:val="4F81BD"/>
      <w:sz w:val="24"/>
    </w:rPr>
  </w:style>
  <w:style w:type="paragraph" w:customStyle="1" w:styleId="ledge1">
    <w:name w:val="ledge1"/>
    <w:basedOn w:val="a3"/>
    <w:rsid w:val="00A35D3F"/>
    <w:pPr>
      <w:spacing w:before="100" w:beforeAutospacing="1" w:after="100" w:afterAutospacing="1" w:line="360" w:lineRule="atLeast"/>
      <w:jc w:val="both"/>
    </w:pPr>
  </w:style>
  <w:style w:type="character" w:customStyle="1" w:styleId="rubric2">
    <w:name w:val="rubric2"/>
    <w:rsid w:val="00A35D3F"/>
    <w:rPr>
      <w:shd w:val="clear" w:color="auto" w:fill="FFFFFF"/>
    </w:rPr>
  </w:style>
  <w:style w:type="paragraph" w:customStyle="1" w:styleId="WW-Normal">
    <w:name w:val="WW-Normal"/>
    <w:rsid w:val="00A35D3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A35D3F"/>
    <w:rPr>
      <w:color w:val="000000"/>
      <w:sz w:val="20"/>
    </w:rPr>
  </w:style>
  <w:style w:type="character" w:customStyle="1" w:styleId="A31">
    <w:name w:val="A3"/>
    <w:rsid w:val="00A35D3F"/>
    <w:rPr>
      <w:b/>
      <w:color w:val="000000"/>
      <w:sz w:val="30"/>
    </w:rPr>
  </w:style>
  <w:style w:type="character" w:customStyle="1" w:styleId="713">
    <w:name w:val="Знак Знак71"/>
    <w:rsid w:val="00A35D3F"/>
    <w:rPr>
      <w:sz w:val="16"/>
      <w:lang w:val="ru-RU" w:eastAsia="ru-RU"/>
    </w:rPr>
  </w:style>
  <w:style w:type="character" w:customStyle="1" w:styleId="161">
    <w:name w:val="Знак Знак161"/>
    <w:rsid w:val="00A35D3F"/>
    <w:rPr>
      <w:rFonts w:ascii="Cambria" w:hAnsi="Cambria"/>
      <w:b/>
      <w:kern w:val="32"/>
      <w:sz w:val="32"/>
    </w:rPr>
  </w:style>
  <w:style w:type="paragraph" w:customStyle="1" w:styleId="228">
    <w:name w:val="Основной текст 22"/>
    <w:basedOn w:val="a3"/>
    <w:rsid w:val="00A35D3F"/>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A35D3F"/>
    <w:pPr>
      <w:spacing w:after="200" w:line="276" w:lineRule="auto"/>
      <w:ind w:left="720"/>
    </w:pPr>
    <w:rPr>
      <w:rFonts w:ascii="Calibri" w:hAnsi="Calibri"/>
      <w:sz w:val="22"/>
      <w:szCs w:val="22"/>
      <w:lang w:eastAsia="en-US"/>
    </w:rPr>
  </w:style>
  <w:style w:type="character" w:customStyle="1" w:styleId="241">
    <w:name w:val="Знак Знак241"/>
    <w:rsid w:val="00A35D3F"/>
    <w:rPr>
      <w:rFonts w:ascii="Times New Roman" w:hAnsi="Times New Roman"/>
      <w:b/>
      <w:i/>
      <w:sz w:val="26"/>
    </w:rPr>
  </w:style>
  <w:style w:type="character" w:customStyle="1" w:styleId="1fffff7">
    <w:name w:val="Замещающий текст1"/>
    <w:rsid w:val="00A35D3F"/>
    <w:rPr>
      <w:color w:val="808080"/>
    </w:rPr>
  </w:style>
  <w:style w:type="paragraph" w:customStyle="1" w:styleId="11f0">
    <w:name w:val="Основной текст11"/>
    <w:basedOn w:val="a3"/>
    <w:semiHidden/>
    <w:rsid w:val="00A35D3F"/>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A35D3F"/>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A35D3F"/>
    <w:pPr>
      <w:spacing w:after="160" w:line="240" w:lineRule="exact"/>
    </w:pPr>
    <w:rPr>
      <w:rFonts w:ascii="Verdana" w:hAnsi="Verdana"/>
      <w:lang w:val="en-US" w:eastAsia="en-US"/>
    </w:rPr>
  </w:style>
  <w:style w:type="character" w:customStyle="1" w:styleId="s4">
    <w:name w:val="s4"/>
    <w:rsid w:val="00A35D3F"/>
  </w:style>
  <w:style w:type="paragraph" w:customStyle="1" w:styleId="p17">
    <w:name w:val="p17"/>
    <w:basedOn w:val="a3"/>
    <w:rsid w:val="00A35D3F"/>
    <w:pPr>
      <w:spacing w:before="100" w:beforeAutospacing="1" w:after="100" w:afterAutospacing="1"/>
    </w:pPr>
  </w:style>
  <w:style w:type="paragraph" w:customStyle="1" w:styleId="p21">
    <w:name w:val="p21"/>
    <w:basedOn w:val="a3"/>
    <w:rsid w:val="00A35D3F"/>
    <w:pPr>
      <w:spacing w:before="100" w:beforeAutospacing="1" w:after="100" w:afterAutospacing="1"/>
    </w:pPr>
  </w:style>
  <w:style w:type="paragraph" w:customStyle="1" w:styleId="p5">
    <w:name w:val="p5"/>
    <w:basedOn w:val="a3"/>
    <w:rsid w:val="00A35D3F"/>
    <w:pPr>
      <w:spacing w:before="100" w:beforeAutospacing="1" w:after="100" w:afterAutospacing="1"/>
    </w:pPr>
  </w:style>
  <w:style w:type="paragraph" w:customStyle="1" w:styleId="p24">
    <w:name w:val="p24"/>
    <w:basedOn w:val="a3"/>
    <w:rsid w:val="00A35D3F"/>
    <w:pPr>
      <w:spacing w:before="100" w:beforeAutospacing="1" w:after="100" w:afterAutospacing="1"/>
    </w:pPr>
  </w:style>
  <w:style w:type="character" w:customStyle="1" w:styleId="s2">
    <w:name w:val="s2"/>
    <w:rsid w:val="00A35D3F"/>
  </w:style>
  <w:style w:type="paragraph" w:customStyle="1" w:styleId="p2">
    <w:name w:val="p2"/>
    <w:basedOn w:val="a3"/>
    <w:rsid w:val="00A35D3F"/>
    <w:pPr>
      <w:spacing w:before="100" w:beforeAutospacing="1" w:after="100" w:afterAutospacing="1"/>
    </w:pPr>
  </w:style>
  <w:style w:type="paragraph" w:customStyle="1" w:styleId="Style134">
    <w:name w:val="Style134"/>
    <w:basedOn w:val="a3"/>
    <w:rsid w:val="00A35D3F"/>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A35D3F"/>
    <w:rPr>
      <w:rFonts w:ascii="Times New Roman" w:hAnsi="Times New Roman"/>
      <w:b/>
      <w:sz w:val="24"/>
    </w:rPr>
  </w:style>
  <w:style w:type="character" w:customStyle="1" w:styleId="FontStyle58">
    <w:name w:val="Font Style58"/>
    <w:rsid w:val="00A35D3F"/>
    <w:rPr>
      <w:rFonts w:ascii="Times New Roman" w:hAnsi="Times New Roman"/>
      <w:b/>
      <w:w w:val="40"/>
      <w:sz w:val="38"/>
    </w:rPr>
  </w:style>
  <w:style w:type="character" w:customStyle="1" w:styleId="FontStyle26">
    <w:name w:val="Font Style26"/>
    <w:rsid w:val="00A35D3F"/>
    <w:rPr>
      <w:rFonts w:ascii="Times New Roman" w:hAnsi="Times New Roman"/>
      <w:sz w:val="26"/>
    </w:rPr>
  </w:style>
  <w:style w:type="paragraph" w:customStyle="1" w:styleId="affffffffff2">
    <w:name w:val="........ ..... . ........"/>
    <w:basedOn w:val="Default"/>
    <w:next w:val="Default"/>
    <w:rsid w:val="00A35D3F"/>
    <w:rPr>
      <w:color w:val="auto"/>
    </w:rPr>
  </w:style>
  <w:style w:type="paragraph" w:customStyle="1" w:styleId="affffffffff3">
    <w:name w:val="... ......"/>
    <w:basedOn w:val="Default"/>
    <w:next w:val="Default"/>
    <w:rsid w:val="00A35D3F"/>
    <w:rPr>
      <w:color w:val="auto"/>
    </w:rPr>
  </w:style>
  <w:style w:type="paragraph" w:customStyle="1" w:styleId="1fffff8">
    <w:name w:val=".....1"/>
    <w:basedOn w:val="Default"/>
    <w:next w:val="Default"/>
    <w:rsid w:val="00A35D3F"/>
    <w:rPr>
      <w:color w:val="auto"/>
    </w:rPr>
  </w:style>
  <w:style w:type="paragraph" w:customStyle="1" w:styleId="bodytext2">
    <w:name w:val="bodytext2"/>
    <w:basedOn w:val="a3"/>
    <w:rsid w:val="00A35D3F"/>
    <w:pPr>
      <w:spacing w:before="100" w:beforeAutospacing="1" w:after="100" w:afterAutospacing="1"/>
    </w:pPr>
  </w:style>
  <w:style w:type="paragraph" w:customStyle="1" w:styleId="affffffffff4">
    <w:name w:val="Знак Знак Знак Знак"/>
    <w:basedOn w:val="a3"/>
    <w:rsid w:val="00A35D3F"/>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A35D3F"/>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A35D3F"/>
    <w:rPr>
      <w:rFonts w:cs="Times New Roman"/>
    </w:rPr>
  </w:style>
  <w:style w:type="paragraph" w:customStyle="1" w:styleId="affffffffff5">
    <w:name w:val="ТЕКСТ"/>
    <w:basedOn w:val="afff3"/>
    <w:rsid w:val="00A35D3F"/>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A35D3F"/>
    <w:pPr>
      <w:widowControl w:val="0"/>
      <w:autoSpaceDE w:val="0"/>
      <w:autoSpaceDN w:val="0"/>
      <w:adjustRightInd w:val="0"/>
      <w:spacing w:line="485" w:lineRule="exact"/>
      <w:ind w:firstLine="696"/>
      <w:jc w:val="both"/>
    </w:pPr>
  </w:style>
  <w:style w:type="paragraph" w:customStyle="1" w:styleId="1fffff9">
    <w:name w:val="Подзаголовок1"/>
    <w:basedOn w:val="a3"/>
    <w:rsid w:val="00A35D3F"/>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A35D3F"/>
    <w:rPr>
      <w:rFonts w:cs="Times New Roman"/>
    </w:rPr>
  </w:style>
  <w:style w:type="paragraph" w:customStyle="1" w:styleId="affffffffff6">
    <w:name w:val="Маркированный."/>
    <w:basedOn w:val="a3"/>
    <w:rsid w:val="00A35D3F"/>
    <w:pPr>
      <w:ind w:left="1429" w:hanging="360"/>
    </w:pPr>
    <w:rPr>
      <w:szCs w:val="22"/>
      <w:lang w:eastAsia="en-US"/>
    </w:rPr>
  </w:style>
  <w:style w:type="character" w:customStyle="1" w:styleId="66">
    <w:name w:val="Знак6 Знак Знак"/>
    <w:rsid w:val="00A35D3F"/>
    <w:rPr>
      <w:sz w:val="24"/>
      <w:lang w:val="ru-RU" w:eastAsia="ru-RU"/>
    </w:rPr>
  </w:style>
  <w:style w:type="character" w:customStyle="1" w:styleId="searchterm">
    <w:name w:val="searchterm"/>
    <w:rsid w:val="00A35D3F"/>
    <w:rPr>
      <w:rFonts w:cs="Times New Roman"/>
    </w:rPr>
  </w:style>
  <w:style w:type="character" w:customStyle="1" w:styleId="HTMLAddressChar">
    <w:name w:val="HTML Address Char"/>
    <w:semiHidden/>
    <w:locked/>
    <w:rsid w:val="00A35D3F"/>
    <w:rPr>
      <w:i/>
      <w:sz w:val="24"/>
      <w:lang w:val="ru-RU" w:eastAsia="ru-RU"/>
    </w:rPr>
  </w:style>
  <w:style w:type="paragraph" w:customStyle="1" w:styleId="1fffffa">
    <w:name w:val="Обычный + полужирный+1"/>
    <w:basedOn w:val="a3"/>
    <w:rsid w:val="00A35D3F"/>
    <w:pPr>
      <w:autoSpaceDE w:val="0"/>
      <w:autoSpaceDN w:val="0"/>
      <w:adjustRightInd w:val="0"/>
      <w:ind w:firstLine="709"/>
      <w:jc w:val="both"/>
      <w:outlineLvl w:val="1"/>
    </w:pPr>
    <w:rPr>
      <w:b/>
      <w:bCs/>
    </w:rPr>
  </w:style>
  <w:style w:type="character" w:customStyle="1" w:styleId="349">
    <w:name w:val="Основной текст (3)49"/>
    <w:rsid w:val="00A35D3F"/>
    <w:rPr>
      <w:rFonts w:ascii="Times New Roman" w:hAnsi="Times New Roman"/>
      <w:spacing w:val="0"/>
      <w:sz w:val="20"/>
    </w:rPr>
  </w:style>
  <w:style w:type="character" w:customStyle="1" w:styleId="347">
    <w:name w:val="Основной текст (3)47"/>
    <w:rsid w:val="00A35D3F"/>
    <w:rPr>
      <w:rFonts w:ascii="Times New Roman" w:hAnsi="Times New Roman"/>
      <w:spacing w:val="0"/>
      <w:sz w:val="20"/>
    </w:rPr>
  </w:style>
  <w:style w:type="character" w:customStyle="1" w:styleId="345">
    <w:name w:val="Основной текст (3)45"/>
    <w:rsid w:val="00A35D3F"/>
    <w:rPr>
      <w:rFonts w:ascii="Times New Roman" w:hAnsi="Times New Roman"/>
      <w:spacing w:val="0"/>
      <w:sz w:val="20"/>
    </w:rPr>
  </w:style>
  <w:style w:type="paragraph" w:customStyle="1" w:styleId="Style211">
    <w:name w:val="Style21"/>
    <w:basedOn w:val="a3"/>
    <w:rsid w:val="00A35D3F"/>
    <w:pPr>
      <w:widowControl w:val="0"/>
      <w:autoSpaceDE w:val="0"/>
      <w:autoSpaceDN w:val="0"/>
      <w:adjustRightInd w:val="0"/>
    </w:pPr>
    <w:rPr>
      <w:rFonts w:ascii="Trebuchet MS" w:hAnsi="Trebuchet MS"/>
    </w:rPr>
  </w:style>
  <w:style w:type="character" w:customStyle="1" w:styleId="FontStyle205">
    <w:name w:val="Font Style205"/>
    <w:rsid w:val="00A35D3F"/>
    <w:rPr>
      <w:rFonts w:ascii="Times New Roman" w:hAnsi="Times New Roman"/>
      <w:color w:val="000000"/>
      <w:sz w:val="18"/>
    </w:rPr>
  </w:style>
  <w:style w:type="paragraph" w:customStyle="1" w:styleId="psection">
    <w:name w:val="psection"/>
    <w:basedOn w:val="a3"/>
    <w:rsid w:val="00A35D3F"/>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A35D3F"/>
    <w:pPr>
      <w:spacing w:after="160" w:line="240" w:lineRule="exact"/>
    </w:pPr>
    <w:rPr>
      <w:rFonts w:ascii="Verdana" w:hAnsi="Verdana" w:cs="Verdana"/>
      <w:sz w:val="20"/>
      <w:szCs w:val="20"/>
      <w:lang w:val="en-US" w:eastAsia="en-US"/>
    </w:rPr>
  </w:style>
  <w:style w:type="character" w:customStyle="1" w:styleId="mathjax1">
    <w:name w:val="mathjax1"/>
    <w:rsid w:val="00A35D3F"/>
    <w:rPr>
      <w:spacing w:val="0"/>
      <w:sz w:val="24"/>
    </w:rPr>
  </w:style>
  <w:style w:type="paragraph" w:customStyle="1" w:styleId="p22">
    <w:name w:val="p22"/>
    <w:basedOn w:val="a3"/>
    <w:rsid w:val="00A35D3F"/>
    <w:pPr>
      <w:spacing w:before="100" w:beforeAutospacing="1" w:after="100" w:afterAutospacing="1"/>
    </w:pPr>
  </w:style>
  <w:style w:type="paragraph" w:customStyle="1" w:styleId="p10">
    <w:name w:val="p10"/>
    <w:basedOn w:val="a3"/>
    <w:rsid w:val="00A35D3F"/>
    <w:pPr>
      <w:spacing w:before="100" w:beforeAutospacing="1" w:after="100" w:afterAutospacing="1"/>
    </w:pPr>
  </w:style>
  <w:style w:type="paragraph" w:customStyle="1" w:styleId="p26">
    <w:name w:val="p26"/>
    <w:basedOn w:val="a3"/>
    <w:rsid w:val="00A35D3F"/>
    <w:pPr>
      <w:spacing w:before="100" w:beforeAutospacing="1" w:after="100" w:afterAutospacing="1"/>
    </w:pPr>
  </w:style>
  <w:style w:type="character" w:customStyle="1" w:styleId="s100">
    <w:name w:val="s10"/>
    <w:rsid w:val="00A35D3F"/>
    <w:rPr>
      <w:rFonts w:cs="Times New Roman"/>
    </w:rPr>
  </w:style>
  <w:style w:type="paragraph" w:customStyle="1" w:styleId="p36">
    <w:name w:val="p36"/>
    <w:basedOn w:val="a3"/>
    <w:rsid w:val="00A35D3F"/>
    <w:pPr>
      <w:spacing w:before="100" w:beforeAutospacing="1" w:after="100" w:afterAutospacing="1"/>
    </w:pPr>
  </w:style>
  <w:style w:type="character" w:customStyle="1" w:styleId="para6">
    <w:name w:val="para6"/>
    <w:rsid w:val="00A35D3F"/>
    <w:rPr>
      <w:rFonts w:cs="Times New Roman"/>
    </w:rPr>
  </w:style>
  <w:style w:type="character" w:customStyle="1" w:styleId="3100">
    <w:name w:val="Знак Знак310"/>
    <w:locked/>
    <w:rsid w:val="00A35D3F"/>
    <w:rPr>
      <w:rFonts w:ascii="Tahoma" w:hAnsi="Tahoma" w:cs="Tahoma"/>
      <w:sz w:val="16"/>
      <w:szCs w:val="16"/>
      <w:lang w:val="ru-RU" w:eastAsia="ru-RU" w:bidi="ar-SA"/>
    </w:rPr>
  </w:style>
  <w:style w:type="paragraph" w:customStyle="1" w:styleId="eg3">
    <w:name w:val="eg3"/>
    <w:basedOn w:val="a3"/>
    <w:rsid w:val="00A35D3F"/>
    <w:pPr>
      <w:spacing w:before="100" w:beforeAutospacing="1" w:after="100" w:afterAutospacing="1"/>
    </w:pPr>
  </w:style>
  <w:style w:type="paragraph" w:customStyle="1" w:styleId="p32">
    <w:name w:val="p32"/>
    <w:basedOn w:val="a3"/>
    <w:rsid w:val="00A35D3F"/>
    <w:pPr>
      <w:spacing w:before="100" w:beforeAutospacing="1" w:after="100" w:afterAutospacing="1"/>
    </w:pPr>
  </w:style>
  <w:style w:type="character" w:customStyle="1" w:styleId="2610">
    <w:name w:val="Знак Знак261"/>
    <w:rsid w:val="00A35D3F"/>
    <w:rPr>
      <w:rFonts w:ascii="Cambria" w:eastAsia="Times New Roman" w:hAnsi="Cambria"/>
      <w:b/>
      <w:sz w:val="26"/>
    </w:rPr>
  </w:style>
  <w:style w:type="character" w:customStyle="1" w:styleId="1111">
    <w:name w:val="Знак1 Знак Знак11"/>
    <w:locked/>
    <w:rsid w:val="00A35D3F"/>
    <w:rPr>
      <w:rFonts w:ascii="Times New Roman" w:eastAsia="Times New Roman" w:hAnsi="Times New Roman"/>
      <w:sz w:val="24"/>
      <w:lang w:eastAsia="ru-RU"/>
    </w:rPr>
  </w:style>
  <w:style w:type="character" w:customStyle="1" w:styleId="4810">
    <w:name w:val="Знак Знак481"/>
    <w:locked/>
    <w:rsid w:val="00A35D3F"/>
    <w:rPr>
      <w:b/>
      <w:sz w:val="27"/>
      <w:lang w:val="ru-RU" w:eastAsia="ru-RU"/>
    </w:rPr>
  </w:style>
  <w:style w:type="character" w:customStyle="1" w:styleId="491">
    <w:name w:val="Знак Знак491"/>
    <w:rsid w:val="00A35D3F"/>
    <w:rPr>
      <w:rFonts w:ascii="Times New Roman" w:eastAsia="Times New Roman" w:hAnsi="Times New Roman"/>
      <w:b/>
      <w:caps/>
      <w:sz w:val="24"/>
      <w:lang w:eastAsia="ru-RU"/>
    </w:rPr>
  </w:style>
  <w:style w:type="character" w:customStyle="1" w:styleId="4710">
    <w:name w:val="Знак Знак471"/>
    <w:rsid w:val="00A35D3F"/>
    <w:rPr>
      <w:rFonts w:ascii="Times New Roman" w:eastAsia="Times New Roman" w:hAnsi="Times New Roman"/>
      <w:b/>
      <w:sz w:val="27"/>
      <w:lang w:eastAsia="ru-RU"/>
    </w:rPr>
  </w:style>
  <w:style w:type="character" w:customStyle="1" w:styleId="4510">
    <w:name w:val="Знак Знак451"/>
    <w:rsid w:val="00A35D3F"/>
    <w:rPr>
      <w:rFonts w:ascii="Times New Roman" w:eastAsia="Times New Roman" w:hAnsi="Times New Roman"/>
      <w:b/>
      <w:i/>
      <w:sz w:val="26"/>
      <w:lang w:eastAsia="ru-RU"/>
    </w:rPr>
  </w:style>
  <w:style w:type="character" w:customStyle="1" w:styleId="1211">
    <w:name w:val="Знак1 Знак Знак21"/>
    <w:locked/>
    <w:rsid w:val="00A35D3F"/>
    <w:rPr>
      <w:sz w:val="24"/>
    </w:rPr>
  </w:style>
  <w:style w:type="character" w:customStyle="1" w:styleId="613">
    <w:name w:val="Знак6 Знак Знак1"/>
    <w:rsid w:val="00A35D3F"/>
    <w:rPr>
      <w:sz w:val="24"/>
      <w:lang w:val="ru-RU" w:eastAsia="ru-RU"/>
    </w:rPr>
  </w:style>
  <w:style w:type="character" w:customStyle="1" w:styleId="b-material-headdate-day">
    <w:name w:val="b-material-head__date-day"/>
    <w:rsid w:val="00A35D3F"/>
    <w:rPr>
      <w:rFonts w:cs="Times New Roman"/>
    </w:rPr>
  </w:style>
  <w:style w:type="character" w:customStyle="1" w:styleId="2fff1">
    <w:name w:val="Основной текст (2)"/>
    <w:rsid w:val="00A35D3F"/>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A35D3F"/>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A35D3F"/>
    <w:rPr>
      <w:sz w:val="24"/>
      <w:szCs w:val="24"/>
      <w:lang w:val="ru-RU" w:eastAsia="ru-RU" w:bidi="hi-IN"/>
    </w:rPr>
  </w:style>
  <w:style w:type="character" w:customStyle="1" w:styleId="2fff2">
    <w:name w:val="Основной шрифт абзаца2"/>
    <w:rsid w:val="00A35D3F"/>
  </w:style>
  <w:style w:type="character" w:customStyle="1" w:styleId="492">
    <w:name w:val="Знак Знак49"/>
    <w:rsid w:val="00A35D3F"/>
    <w:rPr>
      <w:rFonts w:ascii="Times New Roman" w:eastAsia="Times New Roman" w:hAnsi="Times New Roman" w:cs="Times New Roman"/>
      <w:b/>
      <w:caps/>
      <w:sz w:val="24"/>
      <w:szCs w:val="24"/>
      <w:lang w:eastAsia="ru-RU"/>
    </w:rPr>
  </w:style>
  <w:style w:type="paragraph" w:customStyle="1" w:styleId="621">
    <w:name w:val="Заголовок 62"/>
    <w:rsid w:val="00A35D3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A35D3F"/>
    <w:rPr>
      <w:b/>
      <w:bCs/>
      <w:sz w:val="28"/>
      <w:szCs w:val="28"/>
      <w:lang w:val="ru-RU" w:eastAsia="ru-RU" w:bidi="ar-SA"/>
    </w:rPr>
  </w:style>
  <w:style w:type="character" w:customStyle="1" w:styleId="126">
    <w:name w:val="Знак1 Знак Знак2"/>
    <w:locked/>
    <w:rsid w:val="00A35D3F"/>
    <w:rPr>
      <w:sz w:val="24"/>
      <w:szCs w:val="24"/>
    </w:rPr>
  </w:style>
  <w:style w:type="character" w:customStyle="1" w:styleId="67">
    <w:name w:val="Знак6 Знак Знак"/>
    <w:rsid w:val="00A35D3F"/>
    <w:rPr>
      <w:sz w:val="24"/>
      <w:szCs w:val="24"/>
      <w:lang w:val="ru-RU" w:eastAsia="ru-RU" w:bidi="ar-SA"/>
    </w:rPr>
  </w:style>
  <w:style w:type="character" w:customStyle="1" w:styleId="PlainTextChar1">
    <w:name w:val="Plain Text Char1"/>
    <w:aliases w:val="Знак3 Char11,Heading 12 Char11"/>
    <w:semiHidden/>
    <w:rsid w:val="00A35D3F"/>
    <w:rPr>
      <w:rFonts w:ascii="Courier New" w:hAnsi="Courier New" w:cs="Courier New"/>
    </w:rPr>
  </w:style>
  <w:style w:type="character" w:customStyle="1" w:styleId="QuoteChar1">
    <w:name w:val="Quote Char1"/>
    <w:rsid w:val="00A35D3F"/>
    <w:rPr>
      <w:rFonts w:ascii="Times New Roman" w:hAnsi="Times New Roman"/>
      <w:i/>
      <w:iCs/>
      <w:color w:val="000000"/>
      <w:sz w:val="24"/>
      <w:szCs w:val="24"/>
    </w:rPr>
  </w:style>
  <w:style w:type="character" w:customStyle="1" w:styleId="1fffffb">
    <w:name w:val="Слабое выделение1"/>
    <w:rsid w:val="00A35D3F"/>
    <w:rPr>
      <w:i/>
      <w:color w:val="808080"/>
    </w:rPr>
  </w:style>
  <w:style w:type="paragraph" w:customStyle="1" w:styleId="p35">
    <w:name w:val="p35"/>
    <w:basedOn w:val="a3"/>
    <w:rsid w:val="00A35D3F"/>
    <w:pPr>
      <w:spacing w:before="100" w:beforeAutospacing="1" w:after="100" w:afterAutospacing="1"/>
    </w:pPr>
  </w:style>
  <w:style w:type="character" w:customStyle="1" w:styleId="541">
    <w:name w:val="Знак Знак54"/>
    <w:rsid w:val="00A35D3F"/>
    <w:rPr>
      <w:rFonts w:ascii="Arial" w:hAnsi="Arial"/>
      <w:b/>
      <w:bCs/>
      <w:sz w:val="26"/>
      <w:szCs w:val="26"/>
      <w:lang w:bidi="ar-SA"/>
    </w:rPr>
  </w:style>
  <w:style w:type="character" w:customStyle="1" w:styleId="670">
    <w:name w:val="Знак Знак67"/>
    <w:rsid w:val="00A35D3F"/>
    <w:rPr>
      <w:rFonts w:ascii="Arial" w:hAnsi="Arial"/>
      <w:b/>
      <w:bCs/>
      <w:sz w:val="26"/>
      <w:szCs w:val="26"/>
    </w:rPr>
  </w:style>
  <w:style w:type="character" w:customStyle="1" w:styleId="660">
    <w:name w:val="Знак Знак66"/>
    <w:rsid w:val="00A35D3F"/>
    <w:rPr>
      <w:b/>
      <w:bCs/>
      <w:sz w:val="28"/>
      <w:szCs w:val="28"/>
      <w:lang w:bidi="ar-SA"/>
    </w:rPr>
  </w:style>
  <w:style w:type="character" w:customStyle="1" w:styleId="650">
    <w:name w:val="Знак Знак65"/>
    <w:rsid w:val="00A35D3F"/>
    <w:rPr>
      <w:b/>
      <w:bCs/>
      <w:i/>
      <w:iCs/>
      <w:sz w:val="26"/>
      <w:szCs w:val="26"/>
      <w:lang w:bidi="ar-SA"/>
    </w:rPr>
  </w:style>
  <w:style w:type="character" w:customStyle="1" w:styleId="630">
    <w:name w:val="Знак Знак63"/>
    <w:rsid w:val="00A35D3F"/>
    <w:rPr>
      <w:sz w:val="24"/>
      <w:lang w:val="ru-RU" w:eastAsia="ru-RU" w:bidi="ar-SA"/>
    </w:rPr>
  </w:style>
  <w:style w:type="character" w:customStyle="1" w:styleId="622">
    <w:name w:val="Знак Знак62"/>
    <w:rsid w:val="00A35D3F"/>
    <w:rPr>
      <w:rFonts w:ascii="Calibri" w:hAnsi="Calibri"/>
      <w:i/>
      <w:iCs/>
      <w:sz w:val="24"/>
      <w:szCs w:val="24"/>
      <w:lang w:eastAsia="en-US" w:bidi="ar-SA"/>
    </w:rPr>
  </w:style>
  <w:style w:type="character" w:customStyle="1" w:styleId="614">
    <w:name w:val="Знак Знак61"/>
    <w:rsid w:val="00A35D3F"/>
    <w:rPr>
      <w:rFonts w:ascii="Arial" w:hAnsi="Arial" w:cs="Arial"/>
      <w:sz w:val="22"/>
      <w:szCs w:val="22"/>
      <w:lang w:val="ru-RU" w:eastAsia="ru-RU" w:bidi="ar-SA"/>
    </w:rPr>
  </w:style>
  <w:style w:type="character" w:customStyle="1" w:styleId="601">
    <w:name w:val="Знак Знак60"/>
    <w:rsid w:val="00A35D3F"/>
    <w:rPr>
      <w:sz w:val="16"/>
      <w:szCs w:val="16"/>
    </w:rPr>
  </w:style>
  <w:style w:type="character" w:customStyle="1" w:styleId="590">
    <w:name w:val="Знак Знак59"/>
    <w:rsid w:val="00A35D3F"/>
    <w:rPr>
      <w:sz w:val="24"/>
      <w:szCs w:val="24"/>
      <w:lang w:bidi="ar-SA"/>
    </w:rPr>
  </w:style>
  <w:style w:type="character" w:customStyle="1" w:styleId="581">
    <w:name w:val="Знак Знак58"/>
    <w:rsid w:val="00A35D3F"/>
    <w:rPr>
      <w:sz w:val="24"/>
      <w:szCs w:val="24"/>
      <w:lang w:bidi="ar-SA"/>
    </w:rPr>
  </w:style>
  <w:style w:type="character" w:customStyle="1" w:styleId="571">
    <w:name w:val="Знак Знак57"/>
    <w:rsid w:val="00A35D3F"/>
    <w:rPr>
      <w:sz w:val="24"/>
      <w:szCs w:val="24"/>
      <w:lang w:bidi="ar-SA"/>
    </w:rPr>
  </w:style>
  <w:style w:type="character" w:customStyle="1" w:styleId="561">
    <w:name w:val="Знак Знак56"/>
    <w:rsid w:val="00A35D3F"/>
    <w:rPr>
      <w:rFonts w:ascii="Tahoma" w:hAnsi="Tahoma"/>
      <w:lang w:bidi="ar-SA"/>
    </w:rPr>
  </w:style>
  <w:style w:type="character" w:customStyle="1" w:styleId="551">
    <w:name w:val="Знак Знак55"/>
    <w:rsid w:val="00A35D3F"/>
    <w:rPr>
      <w:sz w:val="24"/>
      <w:szCs w:val="24"/>
      <w:lang w:bidi="ar-SA"/>
    </w:rPr>
  </w:style>
  <w:style w:type="paragraph" w:customStyle="1" w:styleId="p11">
    <w:name w:val="p11"/>
    <w:basedOn w:val="a3"/>
    <w:rsid w:val="00A35D3F"/>
    <w:pPr>
      <w:spacing w:before="100" w:beforeAutospacing="1" w:after="100" w:afterAutospacing="1"/>
    </w:pPr>
  </w:style>
  <w:style w:type="paragraph" w:customStyle="1" w:styleId="p15">
    <w:name w:val="p15"/>
    <w:basedOn w:val="a3"/>
    <w:rsid w:val="00A35D3F"/>
    <w:pPr>
      <w:spacing w:before="100" w:beforeAutospacing="1" w:after="100" w:afterAutospacing="1"/>
    </w:pPr>
  </w:style>
  <w:style w:type="character" w:customStyle="1" w:styleId="s7">
    <w:name w:val="s7"/>
    <w:rsid w:val="00A35D3F"/>
  </w:style>
  <w:style w:type="character" w:customStyle="1" w:styleId="s13">
    <w:name w:val="s13"/>
    <w:rsid w:val="00A35D3F"/>
  </w:style>
  <w:style w:type="paragraph" w:customStyle="1" w:styleId="p29">
    <w:name w:val="p29"/>
    <w:basedOn w:val="a3"/>
    <w:rsid w:val="00A35D3F"/>
    <w:pPr>
      <w:spacing w:before="100" w:beforeAutospacing="1" w:after="100" w:afterAutospacing="1"/>
    </w:pPr>
  </w:style>
  <w:style w:type="paragraph" w:customStyle="1" w:styleId="p30">
    <w:name w:val="p30"/>
    <w:basedOn w:val="a3"/>
    <w:rsid w:val="00A35D3F"/>
    <w:pPr>
      <w:spacing w:before="100" w:beforeAutospacing="1" w:after="100" w:afterAutospacing="1"/>
    </w:pPr>
  </w:style>
  <w:style w:type="paragraph" w:customStyle="1" w:styleId="p31">
    <w:name w:val="p31"/>
    <w:basedOn w:val="a3"/>
    <w:rsid w:val="00A35D3F"/>
    <w:pPr>
      <w:spacing w:before="100" w:beforeAutospacing="1" w:after="100" w:afterAutospacing="1"/>
    </w:pPr>
  </w:style>
  <w:style w:type="character" w:customStyle="1" w:styleId="s14">
    <w:name w:val="s14"/>
    <w:rsid w:val="00A35D3F"/>
  </w:style>
  <w:style w:type="character" w:customStyle="1" w:styleId="s15">
    <w:name w:val="s15"/>
    <w:rsid w:val="00A35D3F"/>
  </w:style>
  <w:style w:type="paragraph" w:customStyle="1" w:styleId="p33">
    <w:name w:val="p33"/>
    <w:basedOn w:val="a3"/>
    <w:rsid w:val="00A35D3F"/>
    <w:pPr>
      <w:spacing w:before="100" w:beforeAutospacing="1" w:after="100" w:afterAutospacing="1"/>
    </w:pPr>
  </w:style>
  <w:style w:type="paragraph" w:customStyle="1" w:styleId="p13">
    <w:name w:val="p13"/>
    <w:basedOn w:val="a3"/>
    <w:rsid w:val="00A35D3F"/>
    <w:pPr>
      <w:spacing w:before="100" w:beforeAutospacing="1" w:after="100" w:afterAutospacing="1"/>
    </w:pPr>
  </w:style>
  <w:style w:type="character" w:customStyle="1" w:styleId="s9">
    <w:name w:val="s9"/>
    <w:rsid w:val="00A35D3F"/>
  </w:style>
  <w:style w:type="paragraph" w:customStyle="1" w:styleId="p25">
    <w:name w:val="p25"/>
    <w:basedOn w:val="a3"/>
    <w:rsid w:val="00A35D3F"/>
    <w:pPr>
      <w:spacing w:before="100" w:beforeAutospacing="1" w:after="100" w:afterAutospacing="1"/>
    </w:pPr>
  </w:style>
  <w:style w:type="character" w:customStyle="1" w:styleId="128">
    <w:name w:val="Знак1 Знак2"/>
    <w:semiHidden/>
    <w:rsid w:val="00A35D3F"/>
    <w:rPr>
      <w:sz w:val="24"/>
      <w:szCs w:val="24"/>
    </w:rPr>
  </w:style>
  <w:style w:type="character" w:customStyle="1" w:styleId="1fffffc">
    <w:name w:val="Красная строка Знак1"/>
    <w:semiHidden/>
    <w:rsid w:val="00A35D3F"/>
    <w:rPr>
      <w:sz w:val="24"/>
      <w:szCs w:val="24"/>
    </w:rPr>
  </w:style>
  <w:style w:type="character" w:customStyle="1" w:styleId="1fffffd">
    <w:name w:val="Текст концевой сноски Знак1"/>
    <w:rsid w:val="00A35D3F"/>
  </w:style>
  <w:style w:type="character" w:customStyle="1" w:styleId="1fffffe">
    <w:name w:val="Текст макроса Знак1"/>
    <w:semiHidden/>
    <w:rsid w:val="00A35D3F"/>
    <w:rPr>
      <w:rFonts w:ascii="Consolas" w:hAnsi="Consolas"/>
    </w:rPr>
  </w:style>
  <w:style w:type="paragraph" w:customStyle="1" w:styleId="Caaieiaie5">
    <w:name w:val="Caaieiaie 5"/>
    <w:basedOn w:val="a3"/>
    <w:next w:val="a3"/>
    <w:rsid w:val="00A35D3F"/>
    <w:pPr>
      <w:autoSpaceDE w:val="0"/>
      <w:autoSpaceDN w:val="0"/>
      <w:adjustRightInd w:val="0"/>
    </w:pPr>
    <w:rPr>
      <w:lang w:eastAsia="en-US"/>
    </w:rPr>
  </w:style>
  <w:style w:type="character" w:customStyle="1" w:styleId="700">
    <w:name w:val="Знак Знак70"/>
    <w:rsid w:val="00A35D3F"/>
    <w:rPr>
      <w:rFonts w:ascii="Arial" w:hAnsi="Arial"/>
      <w:b/>
      <w:bCs/>
      <w:sz w:val="26"/>
      <w:szCs w:val="26"/>
    </w:rPr>
  </w:style>
  <w:style w:type="character" w:customStyle="1" w:styleId="69">
    <w:name w:val="Знак Знак69"/>
    <w:rsid w:val="00A35D3F"/>
    <w:rPr>
      <w:b/>
      <w:bCs/>
      <w:sz w:val="28"/>
      <w:szCs w:val="28"/>
      <w:lang w:bidi="ar-SA"/>
    </w:rPr>
  </w:style>
  <w:style w:type="character" w:customStyle="1" w:styleId="68">
    <w:name w:val="Знак Знак68"/>
    <w:rsid w:val="00A35D3F"/>
    <w:rPr>
      <w:b/>
      <w:bCs/>
      <w:i/>
      <w:iCs/>
      <w:sz w:val="26"/>
      <w:szCs w:val="26"/>
      <w:lang w:bidi="ar-SA"/>
    </w:rPr>
  </w:style>
  <w:style w:type="paragraph" w:customStyle="1" w:styleId="SP">
    <w:name w:val="SP"/>
    <w:rsid w:val="00A35D3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A35D3F"/>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A35D3F"/>
    <w:rPr>
      <w:i w:val="0"/>
      <w:iCs w:val="0"/>
      <w:kern w:val="32"/>
      <w:sz w:val="24"/>
      <w:szCs w:val="32"/>
      <w:lang w:eastAsia="ru-RU"/>
    </w:rPr>
  </w:style>
  <w:style w:type="paragraph" w:customStyle="1" w:styleId="3fc">
    <w:name w:val="Заголовок 3 уровня"/>
    <w:basedOn w:val="afffe"/>
    <w:rsid w:val="00A35D3F"/>
    <w:pPr>
      <w:ind w:firstLine="0"/>
      <w:jc w:val="center"/>
    </w:pPr>
    <w:rPr>
      <w:b/>
    </w:rPr>
  </w:style>
  <w:style w:type="character" w:customStyle="1" w:styleId="rvts210">
    <w:name w:val="rvts210"/>
    <w:rsid w:val="00A35D3F"/>
    <w:rPr>
      <w:i/>
      <w:iCs/>
      <w:color w:val="000000"/>
      <w:sz w:val="20"/>
      <w:szCs w:val="20"/>
    </w:rPr>
  </w:style>
  <w:style w:type="character" w:customStyle="1" w:styleId="76">
    <w:name w:val="стиль7"/>
    <w:rsid w:val="00A35D3F"/>
  </w:style>
  <w:style w:type="character" w:customStyle="1" w:styleId="Heading122">
    <w:name w:val="Heading 12 Знак Знак2"/>
    <w:rsid w:val="00A35D3F"/>
    <w:rPr>
      <w:rFonts w:ascii="Courier New" w:hAnsi="Courier New"/>
      <w:lang w:bidi="ar-SA"/>
    </w:rPr>
  </w:style>
  <w:style w:type="character" w:customStyle="1" w:styleId="Heading3Char1">
    <w:name w:val="Heading 3 Char1"/>
    <w:locked/>
    <w:rsid w:val="00A35D3F"/>
    <w:rPr>
      <w:b/>
      <w:sz w:val="27"/>
      <w:lang w:val="ru-RU" w:eastAsia="ru-RU"/>
    </w:rPr>
  </w:style>
  <w:style w:type="paragraph" w:customStyle="1" w:styleId="129">
    <w:name w:val="Абзац списка12"/>
    <w:basedOn w:val="a3"/>
    <w:rsid w:val="00A35D3F"/>
    <w:pPr>
      <w:ind w:left="720"/>
      <w:contextualSpacing/>
    </w:pPr>
    <w:rPr>
      <w:szCs w:val="20"/>
    </w:rPr>
  </w:style>
  <w:style w:type="character" w:customStyle="1" w:styleId="BodyText2Char2">
    <w:name w:val="Body Text 2 Char2"/>
    <w:locked/>
    <w:rsid w:val="00A35D3F"/>
    <w:rPr>
      <w:sz w:val="24"/>
    </w:rPr>
  </w:style>
  <w:style w:type="character" w:customStyle="1" w:styleId="Heading2Char1">
    <w:name w:val="Heading 2 Char1"/>
    <w:aliases w:val="Знак3 Знак Char1,Heading 2 Char11,Знак3 Знак Char11"/>
    <w:locked/>
    <w:rsid w:val="00A35D3F"/>
    <w:rPr>
      <w:rFonts w:ascii="Arial" w:hAnsi="Arial"/>
      <w:b/>
      <w:i/>
      <w:sz w:val="28"/>
      <w:lang w:val="ru-RU" w:eastAsia="en-US"/>
    </w:rPr>
  </w:style>
  <w:style w:type="character" w:customStyle="1" w:styleId="Heading4Char1">
    <w:name w:val="Heading 4 Char1"/>
    <w:locked/>
    <w:rsid w:val="00A35D3F"/>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A35D3F"/>
    <w:rPr>
      <w:rFonts w:ascii="Times New Roman" w:hAnsi="Times New Roman"/>
      <w:sz w:val="24"/>
      <w:lang w:eastAsia="ru-RU"/>
    </w:rPr>
  </w:style>
  <w:style w:type="paragraph" w:customStyle="1" w:styleId="1ffffff">
    <w:name w:val="Стиль 1"/>
    <w:basedOn w:val="a3"/>
    <w:rsid w:val="00A35D3F"/>
    <w:pPr>
      <w:ind w:firstLine="709"/>
      <w:jc w:val="both"/>
    </w:pPr>
    <w:rPr>
      <w:sz w:val="28"/>
      <w:szCs w:val="28"/>
    </w:rPr>
  </w:style>
  <w:style w:type="character" w:customStyle="1" w:styleId="b">
    <w:name w:val="b"/>
    <w:rsid w:val="00A35D3F"/>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A35D3F"/>
    <w:rPr>
      <w:lang w:val="ru-RU" w:eastAsia="ru-RU" w:bidi="ar-SA"/>
    </w:rPr>
  </w:style>
  <w:style w:type="paragraph" w:customStyle="1" w:styleId="tab">
    <w:name w:val="tab"/>
    <w:basedOn w:val="a3"/>
    <w:rsid w:val="00A35D3F"/>
    <w:pPr>
      <w:spacing w:before="100" w:beforeAutospacing="1" w:after="100" w:afterAutospacing="1"/>
    </w:pPr>
  </w:style>
  <w:style w:type="paragraph" w:customStyle="1" w:styleId="212000">
    <w:name w:val="Стиль Заголовок 2 + 12 пт Слева:  0 см Первая строка:  0 см"/>
    <w:basedOn w:val="21"/>
    <w:rsid w:val="00A35D3F"/>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A35D3F"/>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A35D3F"/>
    <w:rPr>
      <w:rFonts w:ascii="Times New Roman" w:hAnsi="Times New Roman"/>
      <w:i w:val="0"/>
      <w:kern w:val="32"/>
      <w:sz w:val="24"/>
      <w:szCs w:val="32"/>
      <w:lang w:eastAsia="ru-RU"/>
    </w:rPr>
  </w:style>
  <w:style w:type="character" w:customStyle="1" w:styleId="affffffffff7">
    <w:name w:val="Знак Знак Знак"/>
    <w:locked/>
    <w:rsid w:val="00A35D3F"/>
    <w:rPr>
      <w:b/>
      <w:caps/>
      <w:sz w:val="24"/>
      <w:szCs w:val="24"/>
      <w:lang w:val="ru-RU" w:eastAsia="ru-RU" w:bidi="ar-SA"/>
    </w:rPr>
  </w:style>
  <w:style w:type="character" w:customStyle="1" w:styleId="328">
    <w:name w:val="Знак Знак32"/>
    <w:rsid w:val="00A35D3F"/>
    <w:rPr>
      <w:rFonts w:ascii="Arial" w:hAnsi="Arial" w:cs="Arial"/>
      <w:b/>
      <w:bCs/>
      <w:i/>
      <w:iCs/>
      <w:sz w:val="28"/>
      <w:szCs w:val="28"/>
      <w:lang w:val="ru-RU" w:eastAsia="en-US" w:bidi="ar-SA"/>
    </w:rPr>
  </w:style>
  <w:style w:type="character" w:customStyle="1" w:styleId="31d">
    <w:name w:val="Знак Знак31"/>
    <w:locked/>
    <w:rsid w:val="00A35D3F"/>
    <w:rPr>
      <w:b/>
      <w:bCs/>
      <w:sz w:val="27"/>
      <w:szCs w:val="27"/>
      <w:lang w:val="ru-RU" w:eastAsia="ru-RU" w:bidi="ar-SA"/>
    </w:rPr>
  </w:style>
  <w:style w:type="character" w:customStyle="1" w:styleId="302">
    <w:name w:val="Знак Знак30"/>
    <w:locked/>
    <w:rsid w:val="00A35D3F"/>
    <w:rPr>
      <w:b/>
      <w:bCs/>
      <w:sz w:val="28"/>
      <w:szCs w:val="28"/>
      <w:lang w:bidi="ar-SA"/>
    </w:rPr>
  </w:style>
  <w:style w:type="character" w:customStyle="1" w:styleId="292">
    <w:name w:val="Знак Знак29"/>
    <w:locked/>
    <w:rsid w:val="00A35D3F"/>
    <w:rPr>
      <w:b/>
      <w:bCs/>
      <w:i/>
      <w:iCs/>
      <w:sz w:val="26"/>
      <w:szCs w:val="26"/>
      <w:lang w:bidi="ar-SA"/>
    </w:rPr>
  </w:style>
  <w:style w:type="character" w:customStyle="1" w:styleId="hlto-search">
    <w:name w:val="hl to-search"/>
    <w:rsid w:val="00A35D3F"/>
  </w:style>
  <w:style w:type="paragraph" w:customStyle="1" w:styleId="source">
    <w:name w:val="source"/>
    <w:basedOn w:val="a3"/>
    <w:rsid w:val="00A35D3F"/>
    <w:pPr>
      <w:spacing w:before="100" w:beforeAutospacing="1" w:after="100" w:afterAutospacing="1"/>
    </w:pPr>
  </w:style>
  <w:style w:type="paragraph" w:customStyle="1" w:styleId="affffffffff8">
    <w:name w:val="словарная статья"/>
    <w:basedOn w:val="Default"/>
    <w:next w:val="Default"/>
    <w:rsid w:val="00A35D3F"/>
    <w:rPr>
      <w:color w:val="auto"/>
    </w:rPr>
  </w:style>
  <w:style w:type="paragraph" w:customStyle="1" w:styleId="affffffffff9">
    <w:name w:val="Подзаголовок для информации об изменениях"/>
    <w:basedOn w:val="a3"/>
    <w:next w:val="a3"/>
    <w:uiPriority w:val="99"/>
    <w:rsid w:val="00A35D3F"/>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A35D3F"/>
    <w:rPr>
      <w:i/>
      <w:iCs/>
      <w:color w:val="000000"/>
    </w:rPr>
  </w:style>
  <w:style w:type="paragraph" w:customStyle="1" w:styleId="1ffffff0">
    <w:name w:val="Выделенная цитата1"/>
    <w:basedOn w:val="a3"/>
    <w:next w:val="a3"/>
    <w:rsid w:val="00A35D3F"/>
    <w:pPr>
      <w:pBdr>
        <w:bottom w:val="single" w:sz="4" w:space="4" w:color="4F81BD"/>
      </w:pBdr>
      <w:spacing w:before="200" w:after="280"/>
      <w:ind w:left="936" w:right="936"/>
    </w:pPr>
    <w:rPr>
      <w:b/>
      <w:bCs/>
      <w:i/>
      <w:iCs/>
      <w:color w:val="4F81BD"/>
    </w:rPr>
  </w:style>
  <w:style w:type="character" w:customStyle="1" w:styleId="1ffffff1">
    <w:name w:val="Слабая ссылка1"/>
    <w:rsid w:val="00A35D3F"/>
    <w:rPr>
      <w:rFonts w:cs="Times New Roman"/>
      <w:smallCaps/>
      <w:color w:val="C0504D"/>
      <w:u w:val="single"/>
    </w:rPr>
  </w:style>
  <w:style w:type="character" w:customStyle="1" w:styleId="1ffffff2">
    <w:name w:val="Сильная ссылка1"/>
    <w:rsid w:val="00A35D3F"/>
    <w:rPr>
      <w:rFonts w:cs="Times New Roman"/>
      <w:b/>
      <w:smallCaps/>
      <w:color w:val="C0504D"/>
      <w:spacing w:val="5"/>
      <w:u w:val="single"/>
    </w:rPr>
  </w:style>
  <w:style w:type="character" w:customStyle="1" w:styleId="1ffffff3">
    <w:name w:val="Название книги1"/>
    <w:rsid w:val="00A35D3F"/>
    <w:rPr>
      <w:rFonts w:cs="Times New Roman"/>
      <w:b/>
      <w:smallCaps/>
      <w:spacing w:val="5"/>
    </w:rPr>
  </w:style>
  <w:style w:type="paragraph" w:customStyle="1" w:styleId="1ffffff4">
    <w:name w:val="Заголовок оглавления1"/>
    <w:basedOn w:val="11"/>
    <w:next w:val="a3"/>
    <w:rsid w:val="00A35D3F"/>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A35D3F"/>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A35D3F"/>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A35D3F"/>
    <w:rPr>
      <w:b/>
      <w:bCs/>
      <w:sz w:val="28"/>
      <w:szCs w:val="28"/>
      <w:lang w:val="ru-RU" w:eastAsia="ru-RU" w:bidi="ar-SA"/>
    </w:rPr>
  </w:style>
  <w:style w:type="paragraph" w:customStyle="1" w:styleId="329">
    <w:name w:val="Заголовок 32"/>
    <w:basedOn w:val="a3"/>
    <w:next w:val="a3"/>
    <w:rsid w:val="00A35D3F"/>
    <w:pPr>
      <w:keepNext/>
      <w:snapToGrid w:val="0"/>
      <w:spacing w:before="240" w:after="60"/>
    </w:pPr>
    <w:rPr>
      <w:rFonts w:ascii="Arial" w:hAnsi="Arial"/>
      <w:szCs w:val="20"/>
    </w:rPr>
  </w:style>
  <w:style w:type="character" w:customStyle="1" w:styleId="1ffffff6">
    <w:name w:val="Замещающий текст1"/>
    <w:rsid w:val="00A35D3F"/>
    <w:rPr>
      <w:color w:val="808080"/>
    </w:rPr>
  </w:style>
  <w:style w:type="paragraph" w:customStyle="1" w:styleId="1ffffff7">
    <w:name w:val="Подзаголовок1"/>
    <w:basedOn w:val="a3"/>
    <w:rsid w:val="00A35D3F"/>
    <w:pPr>
      <w:spacing w:line="312" w:lineRule="auto"/>
    </w:pPr>
    <w:rPr>
      <w:rFonts w:ascii="Arial" w:hAnsi="Arial" w:cs="Arial"/>
      <w:b/>
      <w:bCs/>
      <w:color w:val="000000"/>
      <w:sz w:val="20"/>
      <w:szCs w:val="20"/>
    </w:rPr>
  </w:style>
  <w:style w:type="character" w:customStyle="1" w:styleId="2fff5">
    <w:name w:val="Основной шрифт абзаца2"/>
    <w:rsid w:val="00A35D3F"/>
  </w:style>
  <w:style w:type="paragraph" w:customStyle="1" w:styleId="623">
    <w:name w:val="Заголовок 62"/>
    <w:rsid w:val="00A35D3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A35D3F"/>
    <w:rPr>
      <w:rFonts w:ascii="Arial" w:hAnsi="Arial"/>
      <w:b/>
      <w:bCs/>
      <w:sz w:val="26"/>
      <w:szCs w:val="26"/>
    </w:rPr>
  </w:style>
  <w:style w:type="character" w:customStyle="1" w:styleId="661">
    <w:name w:val="Знак Знак66"/>
    <w:rsid w:val="00A35D3F"/>
    <w:rPr>
      <w:b/>
      <w:bCs/>
      <w:sz w:val="28"/>
      <w:szCs w:val="28"/>
      <w:lang w:bidi="ar-SA"/>
    </w:rPr>
  </w:style>
  <w:style w:type="character" w:customStyle="1" w:styleId="651">
    <w:name w:val="Знак Знак65"/>
    <w:rsid w:val="00A35D3F"/>
    <w:rPr>
      <w:b/>
      <w:bCs/>
      <w:i/>
      <w:iCs/>
      <w:sz w:val="26"/>
      <w:szCs w:val="26"/>
      <w:lang w:bidi="ar-SA"/>
    </w:rPr>
  </w:style>
  <w:style w:type="character" w:customStyle="1" w:styleId="701">
    <w:name w:val="Знак Знак70"/>
    <w:rsid w:val="00A35D3F"/>
    <w:rPr>
      <w:rFonts w:ascii="Arial" w:hAnsi="Arial"/>
      <w:b/>
      <w:bCs/>
      <w:sz w:val="26"/>
      <w:szCs w:val="26"/>
    </w:rPr>
  </w:style>
  <w:style w:type="character" w:customStyle="1" w:styleId="690">
    <w:name w:val="Знак Знак69"/>
    <w:rsid w:val="00A35D3F"/>
    <w:rPr>
      <w:b/>
      <w:bCs/>
      <w:sz w:val="28"/>
      <w:szCs w:val="28"/>
      <w:lang w:bidi="ar-SA"/>
    </w:rPr>
  </w:style>
  <w:style w:type="character" w:customStyle="1" w:styleId="680">
    <w:name w:val="Знак Знак68"/>
    <w:rsid w:val="00A35D3F"/>
    <w:rPr>
      <w:b/>
      <w:bCs/>
      <w:i/>
      <w:iCs/>
      <w:sz w:val="26"/>
      <w:szCs w:val="26"/>
      <w:lang w:bidi="ar-SA"/>
    </w:rPr>
  </w:style>
  <w:style w:type="character" w:customStyle="1" w:styleId="Heading4Char2">
    <w:name w:val="Heading 4 Char2"/>
    <w:locked/>
    <w:rsid w:val="00A35D3F"/>
    <w:rPr>
      <w:rFonts w:ascii="Times New Roman" w:hAnsi="Times New Roman" w:cs="Times New Roman"/>
      <w:b/>
      <w:bCs/>
      <w:sz w:val="28"/>
      <w:szCs w:val="28"/>
    </w:rPr>
  </w:style>
  <w:style w:type="character" w:customStyle="1" w:styleId="Heading5Char2">
    <w:name w:val="Heading 5 Char2"/>
    <w:locked/>
    <w:rsid w:val="00A35D3F"/>
    <w:rPr>
      <w:rFonts w:ascii="Times New Roman" w:hAnsi="Times New Roman" w:cs="Times New Roman"/>
      <w:b/>
      <w:bCs/>
      <w:i/>
      <w:iCs/>
      <w:sz w:val="26"/>
      <w:szCs w:val="26"/>
    </w:rPr>
  </w:style>
  <w:style w:type="character" w:customStyle="1" w:styleId="Heading6Char2">
    <w:name w:val="Heading 6 Char2"/>
    <w:locked/>
    <w:rsid w:val="00A35D3F"/>
    <w:rPr>
      <w:rFonts w:ascii="Times New Roman" w:hAnsi="Times New Roman" w:cs="Times New Roman"/>
      <w:b/>
      <w:bCs/>
      <w:sz w:val="20"/>
      <w:szCs w:val="20"/>
    </w:rPr>
  </w:style>
  <w:style w:type="character" w:customStyle="1" w:styleId="Heading7Char2">
    <w:name w:val="Heading 7 Char2"/>
    <w:locked/>
    <w:rsid w:val="00A35D3F"/>
    <w:rPr>
      <w:rFonts w:ascii="Times New Roman" w:hAnsi="Times New Roman" w:cs="Times New Roman"/>
      <w:sz w:val="20"/>
      <w:szCs w:val="20"/>
    </w:rPr>
  </w:style>
  <w:style w:type="character" w:customStyle="1" w:styleId="Heading8Char2">
    <w:name w:val="Heading 8 Char2"/>
    <w:locked/>
    <w:rsid w:val="00A35D3F"/>
    <w:rPr>
      <w:rFonts w:ascii="Calibri" w:hAnsi="Calibri" w:cs="Times New Roman"/>
      <w:i/>
      <w:iCs/>
      <w:sz w:val="24"/>
      <w:szCs w:val="24"/>
    </w:rPr>
  </w:style>
  <w:style w:type="character" w:customStyle="1" w:styleId="Heading9Char2">
    <w:name w:val="Heading 9 Char2"/>
    <w:locked/>
    <w:rsid w:val="00A35D3F"/>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A35D3F"/>
    <w:rPr>
      <w:rFonts w:ascii="Arial" w:hAnsi="Arial"/>
      <w:b/>
      <w:kern w:val="32"/>
      <w:sz w:val="20"/>
    </w:rPr>
  </w:style>
  <w:style w:type="character" w:customStyle="1" w:styleId="Heading2Char3">
    <w:name w:val="Heading 2 Char3"/>
    <w:aliases w:val="Знак3 Знак Char3"/>
    <w:locked/>
    <w:rsid w:val="00A35D3F"/>
    <w:rPr>
      <w:rFonts w:ascii="Arial" w:hAnsi="Arial"/>
      <w:b/>
      <w:kern w:val="32"/>
      <w:sz w:val="20"/>
    </w:rPr>
  </w:style>
  <w:style w:type="character" w:customStyle="1" w:styleId="Heading3Char3">
    <w:name w:val="Heading 3 Char3"/>
    <w:aliases w:val="Знак2 Char1"/>
    <w:locked/>
    <w:rsid w:val="00A35D3F"/>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A35D3F"/>
    <w:rPr>
      <w:rFonts w:ascii="Times New Roman" w:hAnsi="Times New Roman"/>
      <w:sz w:val="20"/>
    </w:rPr>
  </w:style>
  <w:style w:type="character" w:customStyle="1" w:styleId="BodyText3Char5">
    <w:name w:val="Body Text 3 Char5"/>
    <w:aliases w:val="Знак5 Char5"/>
    <w:locked/>
    <w:rsid w:val="00A35D3F"/>
    <w:rPr>
      <w:rFonts w:ascii="Times New Roman" w:hAnsi="Times New Roman"/>
      <w:sz w:val="16"/>
    </w:rPr>
  </w:style>
  <w:style w:type="character" w:customStyle="1" w:styleId="BodyTextIndent3Char3">
    <w:name w:val="Body Text Indent 3 Char3"/>
    <w:locked/>
    <w:rsid w:val="00A35D3F"/>
    <w:rPr>
      <w:rFonts w:ascii="Calibri" w:hAnsi="Calibri"/>
      <w:sz w:val="16"/>
      <w:lang w:val="ru-RU" w:eastAsia="ru-RU" w:bidi="ar-SA"/>
    </w:rPr>
  </w:style>
  <w:style w:type="character" w:customStyle="1" w:styleId="PlainTextChar3">
    <w:name w:val="Plain Text Char3"/>
    <w:aliases w:val="Heading 12 Char2,Знак8 Char1"/>
    <w:locked/>
    <w:rsid w:val="00A35D3F"/>
    <w:rPr>
      <w:rFonts w:ascii="Courier New" w:hAnsi="Courier New" w:cs="Times New Roman"/>
      <w:sz w:val="20"/>
      <w:szCs w:val="20"/>
    </w:rPr>
  </w:style>
  <w:style w:type="character" w:customStyle="1" w:styleId="BodyTextIndent2Char3">
    <w:name w:val="Body Text Indent 2 Char3"/>
    <w:locked/>
    <w:rsid w:val="00A35D3F"/>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A35D3F"/>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A35D3F"/>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A35D3F"/>
    <w:rPr>
      <w:rFonts w:ascii="Times New Roman" w:hAnsi="Times New Roman"/>
      <w:sz w:val="24"/>
    </w:rPr>
  </w:style>
  <w:style w:type="character" w:customStyle="1" w:styleId="BodyTextChar5">
    <w:name w:val="Body Text Char5"/>
    <w:aliases w:val="Знак1 Char3"/>
    <w:locked/>
    <w:rsid w:val="00A35D3F"/>
    <w:rPr>
      <w:rFonts w:ascii="Times New Roman" w:hAnsi="Times New Roman"/>
      <w:sz w:val="20"/>
    </w:rPr>
  </w:style>
  <w:style w:type="character" w:customStyle="1" w:styleId="FooterChar3">
    <w:name w:val="Footer Char3"/>
    <w:locked/>
    <w:rsid w:val="00A35D3F"/>
    <w:rPr>
      <w:rFonts w:ascii="Times New Roman" w:hAnsi="Times New Roman" w:cs="Times New Roman"/>
      <w:sz w:val="24"/>
      <w:szCs w:val="24"/>
    </w:rPr>
  </w:style>
  <w:style w:type="character" w:customStyle="1" w:styleId="BodyText2Char3">
    <w:name w:val="Body Text 2 Char3"/>
    <w:locked/>
    <w:rsid w:val="00A35D3F"/>
    <w:rPr>
      <w:rFonts w:ascii="Times New Roman" w:hAnsi="Times New Roman" w:cs="Times New Roman"/>
      <w:sz w:val="24"/>
      <w:szCs w:val="24"/>
    </w:rPr>
  </w:style>
  <w:style w:type="character" w:customStyle="1" w:styleId="DocumentMapChar3">
    <w:name w:val="Document Map Char3"/>
    <w:locked/>
    <w:rsid w:val="00A35D3F"/>
    <w:rPr>
      <w:rFonts w:ascii="Tahoma" w:hAnsi="Tahoma" w:cs="Times New Roman"/>
      <w:sz w:val="20"/>
      <w:szCs w:val="20"/>
      <w:shd w:val="clear" w:color="auto" w:fill="000080"/>
    </w:rPr>
  </w:style>
  <w:style w:type="character" w:customStyle="1" w:styleId="HeaderChar3">
    <w:name w:val="Header Char3"/>
    <w:locked/>
    <w:rsid w:val="00A35D3F"/>
    <w:rPr>
      <w:rFonts w:ascii="Times New Roman" w:hAnsi="Times New Roman" w:cs="Times New Roman"/>
      <w:sz w:val="24"/>
      <w:szCs w:val="24"/>
    </w:rPr>
  </w:style>
  <w:style w:type="character" w:customStyle="1" w:styleId="CommentSubjectChar2">
    <w:name w:val="Comment Subject Char2"/>
    <w:locked/>
    <w:rsid w:val="00A35D3F"/>
    <w:rPr>
      <w:sz w:val="16"/>
    </w:rPr>
  </w:style>
  <w:style w:type="character" w:customStyle="1" w:styleId="CommentTextChar3">
    <w:name w:val="Comment Text Char3"/>
    <w:locked/>
    <w:rsid w:val="00A35D3F"/>
    <w:rPr>
      <w:rFonts w:ascii="Times New Roman" w:hAnsi="Times New Roman" w:cs="Times New Roman"/>
      <w:sz w:val="20"/>
      <w:szCs w:val="20"/>
    </w:rPr>
  </w:style>
  <w:style w:type="character" w:customStyle="1" w:styleId="CommentSubjectChar4">
    <w:name w:val="Comment Subject Char4"/>
    <w:locked/>
    <w:rsid w:val="00A35D3F"/>
    <w:rPr>
      <w:b/>
    </w:rPr>
  </w:style>
  <w:style w:type="character" w:customStyle="1" w:styleId="730">
    <w:name w:val="Знак Знак73"/>
    <w:rsid w:val="00A35D3F"/>
    <w:rPr>
      <w:sz w:val="16"/>
      <w:lang w:val="ru-RU" w:eastAsia="ru-RU"/>
    </w:rPr>
  </w:style>
  <w:style w:type="character" w:customStyle="1" w:styleId="Heading1Char3">
    <w:name w:val="Heading 1 Char3"/>
    <w:aliases w:val="Знак Char3,Заголовок 1 Знак Знак Char2,Знак Заголовок 1 Char2"/>
    <w:locked/>
    <w:rsid w:val="00A35D3F"/>
    <w:rPr>
      <w:rFonts w:ascii="Cambria" w:hAnsi="Cambria"/>
      <w:b/>
      <w:kern w:val="32"/>
      <w:sz w:val="32"/>
    </w:rPr>
  </w:style>
  <w:style w:type="character" w:customStyle="1" w:styleId="BodyText3Char3">
    <w:name w:val="Body Text 3 Char3"/>
    <w:aliases w:val="Знак5 Char3"/>
    <w:locked/>
    <w:rsid w:val="00A35D3F"/>
    <w:rPr>
      <w:sz w:val="16"/>
    </w:rPr>
  </w:style>
  <w:style w:type="paragraph" w:customStyle="1" w:styleId="12a">
    <w:name w:val="Стиль12"/>
    <w:rsid w:val="00A35D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A35D3F"/>
    <w:rPr>
      <w:rFonts w:ascii="PragmaticaCTT" w:hAnsi="PragmaticaCTT" w:cs="Times New Roman"/>
      <w:sz w:val="20"/>
      <w:szCs w:val="20"/>
    </w:rPr>
  </w:style>
  <w:style w:type="character" w:customStyle="1" w:styleId="6100">
    <w:name w:val="Знак Знак610"/>
    <w:locked/>
    <w:rsid w:val="00A35D3F"/>
    <w:rPr>
      <w:b/>
      <w:caps/>
      <w:sz w:val="24"/>
      <w:lang w:val="ru-RU" w:eastAsia="ru-RU"/>
    </w:rPr>
  </w:style>
  <w:style w:type="character" w:customStyle="1" w:styleId="Heading2Char2">
    <w:name w:val="Heading 2 Char2"/>
    <w:aliases w:val="Знак3 Знак Char2"/>
    <w:locked/>
    <w:rsid w:val="00A35D3F"/>
    <w:rPr>
      <w:rFonts w:ascii="Times New Roman" w:hAnsi="Times New Roman"/>
      <w:sz w:val="24"/>
    </w:rPr>
  </w:style>
  <w:style w:type="character" w:customStyle="1" w:styleId="SubtitleChar3">
    <w:name w:val="Subtitle Char3"/>
    <w:locked/>
    <w:rsid w:val="00A35D3F"/>
    <w:rPr>
      <w:rFonts w:ascii="PragmaticaCTT" w:hAnsi="PragmaticaCTT" w:cs="Times New Roman"/>
      <w:b/>
      <w:bCs/>
      <w:sz w:val="24"/>
      <w:szCs w:val="24"/>
    </w:rPr>
  </w:style>
  <w:style w:type="character" w:customStyle="1" w:styleId="BodyTextFirstIndent2Char3">
    <w:name w:val="Body Text First Indent 2 Char3"/>
    <w:locked/>
    <w:rsid w:val="00A35D3F"/>
    <w:rPr>
      <w:rFonts w:ascii="Times New Roman" w:hAnsi="Times New Roman" w:cs="Times New Roman"/>
      <w:sz w:val="24"/>
      <w:szCs w:val="24"/>
    </w:rPr>
  </w:style>
  <w:style w:type="character" w:customStyle="1" w:styleId="BalloonTextChar3">
    <w:name w:val="Balloon Text Char3"/>
    <w:locked/>
    <w:rsid w:val="00A35D3F"/>
    <w:rPr>
      <w:rFonts w:ascii="Tahoma" w:hAnsi="Tahoma" w:cs="Times New Roman"/>
      <w:sz w:val="16"/>
      <w:szCs w:val="16"/>
    </w:rPr>
  </w:style>
  <w:style w:type="paragraph" w:customStyle="1" w:styleId="BodyText212">
    <w:name w:val="Body Text 212"/>
    <w:basedOn w:val="a3"/>
    <w:rsid w:val="00A35D3F"/>
    <w:pPr>
      <w:spacing w:line="360" w:lineRule="auto"/>
      <w:jc w:val="both"/>
    </w:pPr>
    <w:rPr>
      <w:szCs w:val="20"/>
    </w:rPr>
  </w:style>
  <w:style w:type="character" w:customStyle="1" w:styleId="HTMLPreformattedChar2">
    <w:name w:val="HTML Preformatted Char2"/>
    <w:locked/>
    <w:rsid w:val="00A35D3F"/>
    <w:rPr>
      <w:rFonts w:ascii="Courier New" w:hAnsi="Courier New"/>
      <w:sz w:val="20"/>
    </w:rPr>
  </w:style>
  <w:style w:type="character" w:customStyle="1" w:styleId="HTMLAddressChar1">
    <w:name w:val="HTML Address Char1"/>
    <w:locked/>
    <w:rsid w:val="00A35D3F"/>
    <w:rPr>
      <w:i/>
      <w:sz w:val="24"/>
      <w:lang w:eastAsia="ru-RU"/>
    </w:rPr>
  </w:style>
  <w:style w:type="character" w:customStyle="1" w:styleId="HTMLAddressChar3">
    <w:name w:val="HTML Address Char3"/>
    <w:locked/>
    <w:rsid w:val="00A35D3F"/>
    <w:rPr>
      <w:rFonts w:ascii="Calibri" w:hAnsi="Calibri" w:cs="Times New Roman"/>
      <w:i/>
      <w:sz w:val="20"/>
      <w:szCs w:val="20"/>
    </w:rPr>
  </w:style>
  <w:style w:type="character" w:customStyle="1" w:styleId="1280">
    <w:name w:val="Знак1 Знак Знак28"/>
    <w:aliases w:val="Знак1 Знак11"/>
    <w:locked/>
    <w:rsid w:val="00A35D3F"/>
    <w:rPr>
      <w:sz w:val="24"/>
      <w:lang w:val="ru-RU" w:eastAsia="ru-RU"/>
    </w:rPr>
  </w:style>
  <w:style w:type="paragraph" w:customStyle="1" w:styleId="BlockText1">
    <w:name w:val="Block Text1"/>
    <w:basedOn w:val="a3"/>
    <w:rsid w:val="00A35D3F"/>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A35D3F"/>
    <w:rPr>
      <w:i/>
      <w:color w:val="000000"/>
      <w:sz w:val="24"/>
      <w:lang w:eastAsia="ru-RU"/>
    </w:rPr>
  </w:style>
  <w:style w:type="character" w:customStyle="1" w:styleId="IntenseQuoteChar3">
    <w:name w:val="Intense Quote Char3"/>
    <w:locked/>
    <w:rsid w:val="00A35D3F"/>
    <w:rPr>
      <w:b/>
      <w:i/>
      <w:color w:val="4F81BD"/>
      <w:sz w:val="24"/>
      <w:lang w:eastAsia="ru-RU"/>
    </w:rPr>
  </w:style>
  <w:style w:type="paragraph" w:customStyle="1" w:styleId="BodyTextIndent21">
    <w:name w:val="Body Text Indent 21"/>
    <w:basedOn w:val="a3"/>
    <w:rsid w:val="00A35D3F"/>
    <w:pPr>
      <w:overflowPunct w:val="0"/>
      <w:autoSpaceDE w:val="0"/>
      <w:ind w:firstLine="567"/>
      <w:jc w:val="both"/>
    </w:pPr>
    <w:rPr>
      <w:sz w:val="20"/>
      <w:szCs w:val="20"/>
      <w:lang w:eastAsia="ar-SA"/>
    </w:rPr>
  </w:style>
  <w:style w:type="paragraph" w:customStyle="1" w:styleId="BodyTextIndent31">
    <w:name w:val="Body Text Indent 31"/>
    <w:basedOn w:val="a3"/>
    <w:rsid w:val="00A35D3F"/>
    <w:pPr>
      <w:spacing w:line="360" w:lineRule="auto"/>
      <w:ind w:firstLine="709"/>
      <w:jc w:val="both"/>
    </w:pPr>
    <w:rPr>
      <w:sz w:val="28"/>
      <w:szCs w:val="20"/>
    </w:rPr>
  </w:style>
  <w:style w:type="paragraph" w:customStyle="1" w:styleId="230">
    <w:name w:val="Обычный23"/>
    <w:rsid w:val="00A35D3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A35D3F"/>
    <w:pPr>
      <w:tabs>
        <w:tab w:val="center" w:pos="4153"/>
        <w:tab w:val="right" w:pos="8306"/>
      </w:tabs>
    </w:pPr>
    <w:rPr>
      <w:rFonts w:ascii="Arial" w:hAnsi="Arial"/>
      <w:szCs w:val="20"/>
    </w:rPr>
  </w:style>
  <w:style w:type="paragraph" w:customStyle="1" w:styleId="Normal11">
    <w:name w:val="Normal11"/>
    <w:rsid w:val="00A35D3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A35D3F"/>
    <w:pPr>
      <w:keepNext/>
      <w:snapToGrid/>
      <w:outlineLvl w:val="2"/>
    </w:pPr>
    <w:rPr>
      <w:sz w:val="24"/>
    </w:rPr>
  </w:style>
  <w:style w:type="paragraph" w:customStyle="1" w:styleId="BodyText11">
    <w:name w:val="Body Text11"/>
    <w:basedOn w:val="Normal11"/>
    <w:rsid w:val="00A35D3F"/>
    <w:pPr>
      <w:snapToGrid/>
      <w:spacing w:line="360" w:lineRule="auto"/>
    </w:pPr>
    <w:rPr>
      <w:sz w:val="24"/>
    </w:rPr>
  </w:style>
  <w:style w:type="paragraph" w:customStyle="1" w:styleId="ListParagraph11">
    <w:name w:val="List Paragraph11"/>
    <w:basedOn w:val="a3"/>
    <w:rsid w:val="00A35D3F"/>
    <w:pPr>
      <w:spacing w:after="200" w:line="276" w:lineRule="auto"/>
      <w:ind w:left="720"/>
      <w:contextualSpacing/>
    </w:pPr>
    <w:rPr>
      <w:rFonts w:ascii="Calibri" w:hAnsi="Calibri"/>
      <w:sz w:val="22"/>
      <w:szCs w:val="22"/>
    </w:rPr>
  </w:style>
  <w:style w:type="paragraph" w:customStyle="1" w:styleId="PlainText11">
    <w:name w:val="Plain Text11"/>
    <w:basedOn w:val="a3"/>
    <w:rsid w:val="00A35D3F"/>
    <w:rPr>
      <w:rFonts w:ascii="Courier New" w:hAnsi="Courier New"/>
      <w:sz w:val="20"/>
      <w:szCs w:val="20"/>
    </w:rPr>
  </w:style>
  <w:style w:type="paragraph" w:customStyle="1" w:styleId="BodyText311">
    <w:name w:val="Body Text 311"/>
    <w:basedOn w:val="Normal11"/>
    <w:rsid w:val="00A35D3F"/>
    <w:pPr>
      <w:snapToGrid/>
      <w:jc w:val="both"/>
    </w:pPr>
    <w:rPr>
      <w:i/>
      <w:sz w:val="26"/>
    </w:rPr>
  </w:style>
  <w:style w:type="character" w:customStyle="1" w:styleId="SubtleEmphasis1">
    <w:name w:val="Subtle Emphasis1"/>
    <w:rsid w:val="00A35D3F"/>
    <w:rPr>
      <w:i/>
      <w:color w:val="808080"/>
    </w:rPr>
  </w:style>
  <w:style w:type="character" w:customStyle="1" w:styleId="2160">
    <w:name w:val="Знак Знак216"/>
    <w:aliases w:val="Основной текст с отступом Знак Знак Зна Знак"/>
    <w:locked/>
    <w:rsid w:val="00A35D3F"/>
    <w:rPr>
      <w:rFonts w:ascii="Arial" w:hAnsi="Arial"/>
      <w:b/>
      <w:i/>
      <w:sz w:val="28"/>
      <w:lang w:val="ru-RU" w:eastAsia="en-US"/>
    </w:rPr>
  </w:style>
  <w:style w:type="character" w:customStyle="1" w:styleId="DefaultParagraphFont1">
    <w:name w:val="Default Paragraph Font1"/>
    <w:rsid w:val="00A35D3F"/>
  </w:style>
  <w:style w:type="paragraph" w:customStyle="1" w:styleId="NoSpacing1">
    <w:name w:val="No Spacing1"/>
    <w:rsid w:val="00A35D3F"/>
    <w:pPr>
      <w:spacing w:after="0" w:line="240" w:lineRule="auto"/>
    </w:pPr>
    <w:rPr>
      <w:rFonts w:ascii="Calibri" w:eastAsia="Times New Roman" w:hAnsi="Calibri" w:cs="Times New Roman"/>
      <w:sz w:val="24"/>
      <w:szCs w:val="24"/>
    </w:rPr>
  </w:style>
  <w:style w:type="character" w:customStyle="1" w:styleId="z-TopofFormChar">
    <w:name w:val="z-Top of Form Char"/>
    <w:locked/>
    <w:rsid w:val="00A35D3F"/>
    <w:rPr>
      <w:rFonts w:ascii="Arial" w:hAnsi="Arial" w:cs="Times New Roman"/>
      <w:b/>
      <w:sz w:val="20"/>
    </w:rPr>
  </w:style>
  <w:style w:type="character" w:customStyle="1" w:styleId="z-TopofFormChar1">
    <w:name w:val="z-Top of Form Char1"/>
    <w:locked/>
    <w:rsid w:val="00A35D3F"/>
    <w:rPr>
      <w:rFonts w:ascii="Arial" w:hAnsi="Arial" w:cs="Times New Roman"/>
      <w:b/>
      <w:sz w:val="20"/>
      <w:szCs w:val="20"/>
    </w:rPr>
  </w:style>
  <w:style w:type="character" w:customStyle="1" w:styleId="z-BottomofFormChar">
    <w:name w:val="z-Bottom of Form Char"/>
    <w:locked/>
    <w:rsid w:val="00A35D3F"/>
    <w:rPr>
      <w:rFonts w:ascii="Arial" w:hAnsi="Arial" w:cs="Times New Roman"/>
      <w:vanish/>
      <w:sz w:val="16"/>
      <w:lang w:eastAsia="ru-RU"/>
    </w:rPr>
  </w:style>
  <w:style w:type="character" w:customStyle="1" w:styleId="z-BottomofFormChar1">
    <w:name w:val="z-Bottom of Form Char1"/>
    <w:locked/>
    <w:rsid w:val="00A35D3F"/>
    <w:rPr>
      <w:rFonts w:ascii="Arial" w:hAnsi="Arial" w:cs="Times New Roman"/>
      <w:vanish/>
      <w:sz w:val="16"/>
      <w:szCs w:val="16"/>
    </w:rPr>
  </w:style>
  <w:style w:type="paragraph" w:customStyle="1" w:styleId="Heading41">
    <w:name w:val="Heading 41"/>
    <w:basedOn w:val="Normal1"/>
    <w:next w:val="Normal1"/>
    <w:rsid w:val="00A35D3F"/>
    <w:pPr>
      <w:keepNext/>
      <w:widowControl/>
    </w:pPr>
    <w:rPr>
      <w:sz w:val="24"/>
    </w:rPr>
  </w:style>
  <w:style w:type="character" w:customStyle="1" w:styleId="MacroTextChar2">
    <w:name w:val="Macro Text Char2"/>
    <w:locked/>
    <w:rsid w:val="00A35D3F"/>
    <w:rPr>
      <w:rFonts w:ascii="Courier New" w:hAnsi="Courier New" w:cs="Times New Roman"/>
      <w:sz w:val="22"/>
      <w:lang w:val="en-US" w:eastAsia="en-US" w:bidi="ar-SA"/>
    </w:rPr>
  </w:style>
  <w:style w:type="character" w:customStyle="1" w:styleId="5111">
    <w:name w:val="Знак5 Знак Знак11"/>
    <w:locked/>
    <w:rsid w:val="00A35D3F"/>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A35D3F"/>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A35D3F"/>
    <w:rPr>
      <w:sz w:val="24"/>
    </w:rPr>
  </w:style>
  <w:style w:type="character" w:customStyle="1" w:styleId="PlaceholderText1">
    <w:name w:val="Placeholder Text1"/>
    <w:rsid w:val="00A35D3F"/>
    <w:rPr>
      <w:color w:val="808080"/>
    </w:rPr>
  </w:style>
  <w:style w:type="paragraph" w:customStyle="1" w:styleId="TextBody">
    <w:name w:val="Text Body"/>
    <w:basedOn w:val="a3"/>
    <w:rsid w:val="00A35D3F"/>
    <w:pPr>
      <w:suppressAutoHyphens/>
      <w:spacing w:after="120"/>
    </w:pPr>
    <w:rPr>
      <w:lang w:val="en-US" w:eastAsia="zh-CN"/>
    </w:rPr>
  </w:style>
  <w:style w:type="character" w:customStyle="1" w:styleId="WW8Num13z3">
    <w:name w:val="WW8Num13z3"/>
    <w:rsid w:val="00A35D3F"/>
  </w:style>
  <w:style w:type="character" w:customStyle="1" w:styleId="WW8Num13z4">
    <w:name w:val="WW8Num13z4"/>
    <w:rsid w:val="00A35D3F"/>
  </w:style>
  <w:style w:type="character" w:customStyle="1" w:styleId="WW8Num13z5">
    <w:name w:val="WW8Num13z5"/>
    <w:rsid w:val="00A35D3F"/>
  </w:style>
  <w:style w:type="character" w:customStyle="1" w:styleId="WW8Num13z6">
    <w:name w:val="WW8Num13z6"/>
    <w:rsid w:val="00A35D3F"/>
  </w:style>
  <w:style w:type="character" w:customStyle="1" w:styleId="WW8Num13z7">
    <w:name w:val="WW8Num13z7"/>
    <w:rsid w:val="00A35D3F"/>
  </w:style>
  <w:style w:type="character" w:customStyle="1" w:styleId="WW8Num13z8">
    <w:name w:val="WW8Num13z8"/>
    <w:rsid w:val="00A35D3F"/>
  </w:style>
  <w:style w:type="character" w:customStyle="1" w:styleId="WW8Num14z4">
    <w:name w:val="WW8Num14z4"/>
    <w:rsid w:val="00A35D3F"/>
  </w:style>
  <w:style w:type="character" w:customStyle="1" w:styleId="WW8Num14z5">
    <w:name w:val="WW8Num14z5"/>
    <w:rsid w:val="00A35D3F"/>
  </w:style>
  <w:style w:type="character" w:customStyle="1" w:styleId="WW8Num14z6">
    <w:name w:val="WW8Num14z6"/>
    <w:rsid w:val="00A35D3F"/>
  </w:style>
  <w:style w:type="character" w:customStyle="1" w:styleId="WW8Num14z7">
    <w:name w:val="WW8Num14z7"/>
    <w:rsid w:val="00A35D3F"/>
  </w:style>
  <w:style w:type="character" w:customStyle="1" w:styleId="WW8Num14z8">
    <w:name w:val="WW8Num14z8"/>
    <w:rsid w:val="00A35D3F"/>
  </w:style>
  <w:style w:type="paragraph" w:customStyle="1" w:styleId="1ffffff8">
    <w:name w:val="Текст примечания1"/>
    <w:basedOn w:val="a3"/>
    <w:rsid w:val="00A35D3F"/>
    <w:pPr>
      <w:suppressAutoHyphens/>
    </w:pPr>
    <w:rPr>
      <w:sz w:val="20"/>
      <w:szCs w:val="20"/>
      <w:lang w:eastAsia="ar-SA"/>
    </w:rPr>
  </w:style>
  <w:style w:type="paragraph" w:customStyle="1" w:styleId="21f2">
    <w:name w:val="Маркированный список 21"/>
    <w:basedOn w:val="a3"/>
    <w:rsid w:val="00A35D3F"/>
    <w:pPr>
      <w:tabs>
        <w:tab w:val="left" w:pos="360"/>
      </w:tabs>
      <w:suppressAutoHyphens/>
      <w:ind w:left="360" w:hanging="360"/>
    </w:pPr>
    <w:rPr>
      <w:lang w:eastAsia="ar-SA"/>
    </w:rPr>
  </w:style>
  <w:style w:type="paragraph" w:customStyle="1" w:styleId="1ffffff9">
    <w:name w:val="Название объекта1"/>
    <w:basedOn w:val="a3"/>
    <w:next w:val="a3"/>
    <w:rsid w:val="00A35D3F"/>
    <w:pPr>
      <w:suppressAutoHyphens/>
    </w:pPr>
    <w:rPr>
      <w:b/>
      <w:bCs/>
      <w:color w:val="4F81BD"/>
      <w:sz w:val="18"/>
      <w:szCs w:val="18"/>
      <w:lang w:eastAsia="ar-SA"/>
    </w:rPr>
  </w:style>
  <w:style w:type="paragraph" w:customStyle="1" w:styleId="21f3">
    <w:name w:val="Список 21"/>
    <w:basedOn w:val="a3"/>
    <w:rsid w:val="00A35D3F"/>
    <w:pPr>
      <w:suppressAutoHyphens/>
      <w:ind w:left="566" w:hanging="283"/>
    </w:pPr>
    <w:rPr>
      <w:lang w:eastAsia="ar-SA"/>
    </w:rPr>
  </w:style>
  <w:style w:type="paragraph" w:customStyle="1" w:styleId="416">
    <w:name w:val="Список 41"/>
    <w:basedOn w:val="a3"/>
    <w:rsid w:val="00A35D3F"/>
    <w:pPr>
      <w:suppressAutoHyphens/>
      <w:ind w:left="1132" w:hanging="283"/>
    </w:pPr>
    <w:rPr>
      <w:lang w:eastAsia="ar-SA"/>
    </w:rPr>
  </w:style>
  <w:style w:type="paragraph" w:customStyle="1" w:styleId="Heading22">
    <w:name w:val="Heading 22"/>
    <w:basedOn w:val="a3"/>
    <w:next w:val="a3"/>
    <w:rsid w:val="00A35D3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A35D3F"/>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A35D3F"/>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A35D3F"/>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A35D3F"/>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A35D3F"/>
    <w:rPr>
      <w:rFonts w:ascii="Times New Roman" w:hAnsi="Times New Roman" w:cs="Times New Roman"/>
      <w:color w:val="000000"/>
      <w:sz w:val="20"/>
      <w:szCs w:val="20"/>
    </w:rPr>
  </w:style>
  <w:style w:type="paragraph" w:customStyle="1" w:styleId="Heading911">
    <w:name w:val="Heading 9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A35D3F"/>
    <w:rPr>
      <w:rFonts w:ascii="Times New Roman" w:hAnsi="Times New Roman"/>
      <w:sz w:val="20"/>
    </w:rPr>
  </w:style>
  <w:style w:type="character" w:customStyle="1" w:styleId="343">
    <w:name w:val="Знак3 Знак Знак4"/>
    <w:locked/>
    <w:rsid w:val="00A35D3F"/>
    <w:rPr>
      <w:rFonts w:ascii="Courier New" w:hAnsi="Courier New"/>
      <w:lang w:val="ru-RU" w:eastAsia="ru-RU"/>
    </w:rPr>
  </w:style>
  <w:style w:type="paragraph" w:customStyle="1" w:styleId="CharChar0">
    <w:name w:val="первый Char Char"/>
    <w:basedOn w:val="a3"/>
    <w:rsid w:val="00A35D3F"/>
    <w:pPr>
      <w:spacing w:before="120" w:line="240" w:lineRule="exact"/>
      <w:ind w:firstLine="284"/>
      <w:jc w:val="both"/>
    </w:pPr>
    <w:rPr>
      <w:sz w:val="22"/>
    </w:rPr>
  </w:style>
  <w:style w:type="paragraph" w:customStyle="1" w:styleId="Char">
    <w:name w:val="первый Char"/>
    <w:basedOn w:val="a3"/>
    <w:rsid w:val="00A35D3F"/>
    <w:pPr>
      <w:spacing w:before="120" w:line="240" w:lineRule="exact"/>
      <w:ind w:firstLine="284"/>
      <w:jc w:val="both"/>
    </w:pPr>
    <w:rPr>
      <w:sz w:val="22"/>
    </w:rPr>
  </w:style>
  <w:style w:type="character" w:customStyle="1" w:styleId="gray1">
    <w:name w:val="gray1"/>
    <w:rsid w:val="00A35D3F"/>
    <w:rPr>
      <w:color w:val="808080"/>
    </w:rPr>
  </w:style>
  <w:style w:type="character" w:customStyle="1" w:styleId="style1610">
    <w:name w:val="style161"/>
    <w:rsid w:val="00A35D3F"/>
    <w:rPr>
      <w:rFonts w:ascii="Verdana" w:hAnsi="Verdana"/>
      <w:sz w:val="24"/>
    </w:rPr>
  </w:style>
  <w:style w:type="paragraph" w:customStyle="1" w:styleId="affffffffffc">
    <w:name w:val="Содержание"/>
    <w:basedOn w:val="a3"/>
    <w:rsid w:val="00A35D3F"/>
    <w:pPr>
      <w:ind w:firstLine="454"/>
      <w:jc w:val="both"/>
    </w:pPr>
  </w:style>
  <w:style w:type="paragraph" w:customStyle="1" w:styleId="affffffffffd">
    <w:name w:val="Модули"/>
    <w:basedOn w:val="a3"/>
    <w:rsid w:val="00A35D3F"/>
    <w:pPr>
      <w:keepNext/>
    </w:pPr>
    <w:rPr>
      <w:b/>
      <w:bCs/>
    </w:rPr>
  </w:style>
  <w:style w:type="character" w:customStyle="1" w:styleId="description2">
    <w:name w:val="description2"/>
    <w:rsid w:val="00A35D3F"/>
    <w:rPr>
      <w:color w:val="000000"/>
      <w:sz w:val="20"/>
    </w:rPr>
  </w:style>
  <w:style w:type="paragraph" w:customStyle="1" w:styleId="22a">
    <w:name w:val="Îñíî´2íîé òåêñò 2"/>
    <w:basedOn w:val="a3"/>
    <w:rsid w:val="00A35D3F"/>
    <w:pPr>
      <w:widowControl w:val="0"/>
      <w:ind w:firstLine="709"/>
      <w:jc w:val="both"/>
    </w:pPr>
    <w:rPr>
      <w:szCs w:val="20"/>
    </w:rPr>
  </w:style>
  <w:style w:type="paragraph" w:customStyle="1" w:styleId="Noeeu3">
    <w:name w:val="Noeeu3"/>
    <w:basedOn w:val="a3"/>
    <w:rsid w:val="00A35D3F"/>
    <w:pPr>
      <w:widowControl w:val="0"/>
      <w:ind w:firstLine="284"/>
      <w:jc w:val="both"/>
    </w:pPr>
    <w:rPr>
      <w:sz w:val="20"/>
      <w:szCs w:val="20"/>
    </w:rPr>
  </w:style>
  <w:style w:type="character" w:customStyle="1" w:styleId="c17">
    <w:name w:val="c17"/>
    <w:rsid w:val="00A35D3F"/>
  </w:style>
  <w:style w:type="paragraph" w:customStyle="1" w:styleId="affffffffffe">
    <w:name w:val="_Обычный"/>
    <w:basedOn w:val="a3"/>
    <w:rsid w:val="00A35D3F"/>
    <w:pPr>
      <w:spacing w:line="360" w:lineRule="auto"/>
      <w:ind w:firstLine="709"/>
      <w:jc w:val="both"/>
    </w:pPr>
  </w:style>
  <w:style w:type="character" w:customStyle="1" w:styleId="NoBreak">
    <w:name w:val="_NoBreak"/>
    <w:rsid w:val="00A35D3F"/>
  </w:style>
  <w:style w:type="paragraph" w:customStyle="1" w:styleId="1270">
    <w:name w:val="Стиль по ширине Первая строка:  127 см"/>
    <w:basedOn w:val="a3"/>
    <w:rsid w:val="00A35D3F"/>
    <w:pPr>
      <w:spacing w:line="360" w:lineRule="auto"/>
      <w:ind w:firstLine="720"/>
      <w:jc w:val="both"/>
    </w:pPr>
    <w:rPr>
      <w:szCs w:val="20"/>
    </w:rPr>
  </w:style>
  <w:style w:type="character" w:customStyle="1" w:styleId="Arial16">
    <w:name w:val="Стиль Arial 16 пт полужирный"/>
    <w:rsid w:val="00A35D3F"/>
    <w:rPr>
      <w:rFonts w:ascii="Arial" w:hAnsi="Arial"/>
      <w:b/>
      <w:sz w:val="32"/>
    </w:rPr>
  </w:style>
  <w:style w:type="paragraph" w:customStyle="1" w:styleId="12b">
    <w:name w:val="стиль12"/>
    <w:basedOn w:val="a3"/>
    <w:rsid w:val="00A35D3F"/>
    <w:pPr>
      <w:spacing w:before="100" w:beforeAutospacing="1" w:after="100" w:afterAutospacing="1"/>
    </w:pPr>
    <w:rPr>
      <w:rFonts w:ascii="Arial" w:hAnsi="Arial" w:cs="Arial"/>
      <w:color w:val="676767"/>
      <w:sz w:val="20"/>
      <w:szCs w:val="20"/>
    </w:rPr>
  </w:style>
  <w:style w:type="character" w:customStyle="1" w:styleId="FontStyle61">
    <w:name w:val="Font Style61"/>
    <w:rsid w:val="00A35D3F"/>
    <w:rPr>
      <w:rFonts w:ascii="MS Reference Sans Serif" w:hAnsi="MS Reference Sans Serif"/>
      <w:sz w:val="12"/>
    </w:rPr>
  </w:style>
  <w:style w:type="character" w:customStyle="1" w:styleId="FontStyle60">
    <w:name w:val="Font Style60"/>
    <w:rsid w:val="00A35D3F"/>
    <w:rPr>
      <w:rFonts w:ascii="MS Reference Sans Serif" w:hAnsi="MS Reference Sans Serif"/>
      <w:sz w:val="16"/>
    </w:rPr>
  </w:style>
  <w:style w:type="paragraph" w:customStyle="1" w:styleId="Style102">
    <w:name w:val="Стиль Style10 + Черный"/>
    <w:basedOn w:val="a3"/>
    <w:next w:val="a3"/>
    <w:rsid w:val="00A35D3F"/>
    <w:rPr>
      <w:color w:val="000000"/>
    </w:rPr>
  </w:style>
  <w:style w:type="paragraph" w:customStyle="1" w:styleId="Style1010">
    <w:name w:val="Стиль Style10 + Черный1"/>
    <w:basedOn w:val="a3"/>
    <w:next w:val="a3"/>
    <w:rsid w:val="00A35D3F"/>
    <w:rPr>
      <w:color w:val="000000"/>
    </w:rPr>
  </w:style>
  <w:style w:type="paragraph" w:customStyle="1" w:styleId="Style48">
    <w:name w:val="Style48"/>
    <w:basedOn w:val="a3"/>
    <w:rsid w:val="00A35D3F"/>
    <w:pPr>
      <w:widowControl w:val="0"/>
      <w:autoSpaceDE w:val="0"/>
      <w:autoSpaceDN w:val="0"/>
      <w:adjustRightInd w:val="0"/>
    </w:pPr>
  </w:style>
  <w:style w:type="paragraph" w:customStyle="1" w:styleId="Textbody0">
    <w:name w:val="Text body"/>
    <w:basedOn w:val="Standard"/>
    <w:rsid w:val="00A35D3F"/>
    <w:pPr>
      <w:autoSpaceDN/>
      <w:spacing w:after="120"/>
      <w:textAlignment w:val="baseline"/>
    </w:pPr>
    <w:rPr>
      <w:rFonts w:eastAsia="SimSun" w:cs="Mangal"/>
      <w:kern w:val="1"/>
      <w:lang w:eastAsia="hi-IN" w:bidi="hi-IN"/>
    </w:rPr>
  </w:style>
  <w:style w:type="paragraph" w:customStyle="1" w:styleId="Index">
    <w:name w:val="Index"/>
    <w:basedOn w:val="Standard"/>
    <w:rsid w:val="00A35D3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A35D3F"/>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A35D3F"/>
    <w:rPr>
      <w:rFonts w:ascii="TimesET" w:eastAsia="Times New Roman" w:hAnsi="TimesET" w:cs="Times New Roman"/>
      <w:color w:val="000000"/>
      <w:sz w:val="20"/>
      <w:szCs w:val="20"/>
      <w:lang w:eastAsia="ru-RU"/>
    </w:rPr>
  </w:style>
  <w:style w:type="character" w:customStyle="1" w:styleId="IntenseEmphasis1">
    <w:name w:val="Intense Emphasis1"/>
    <w:rsid w:val="00A35D3F"/>
    <w:rPr>
      <w:b/>
    </w:rPr>
  </w:style>
  <w:style w:type="paragraph" w:customStyle="1" w:styleId="HTMLPreformatted1">
    <w:name w:val="HTML Preformatted1"/>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A35D3F"/>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A35D3F"/>
    <w:rPr>
      <w:sz w:val="24"/>
    </w:rPr>
  </w:style>
  <w:style w:type="character" w:customStyle="1" w:styleId="afffffffffff">
    <w:name w:val="Название Знак"/>
    <w:locked/>
    <w:rsid w:val="00A35D3F"/>
    <w:rPr>
      <w:sz w:val="24"/>
      <w:lang w:val="en-US"/>
    </w:rPr>
  </w:style>
  <w:style w:type="character" w:customStyle="1" w:styleId="2fff6">
    <w:name w:val="Красная строка Знак2"/>
    <w:rsid w:val="00A35D3F"/>
  </w:style>
  <w:style w:type="paragraph" w:customStyle="1" w:styleId="95">
    <w:name w:val="Знак9"/>
    <w:basedOn w:val="a3"/>
    <w:rsid w:val="00A35D3F"/>
    <w:pPr>
      <w:spacing w:after="160" w:line="240" w:lineRule="exact"/>
    </w:pPr>
    <w:rPr>
      <w:rFonts w:ascii="Verdana" w:hAnsi="Verdana"/>
      <w:lang w:val="en-US" w:eastAsia="en-US"/>
    </w:rPr>
  </w:style>
  <w:style w:type="paragraph" w:customStyle="1" w:styleId="useradditionalinfo1">
    <w:name w:val="useradditionalinfo1"/>
    <w:basedOn w:val="a3"/>
    <w:rsid w:val="00A35D3F"/>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A35D3F"/>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A35D3F"/>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A35D3F"/>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A35D3F"/>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A35D3F"/>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A35D3F"/>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A35D3F"/>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A35D3F"/>
    <w:pPr>
      <w:numPr>
        <w:numId w:val="0"/>
      </w:numPr>
      <w:tabs>
        <w:tab w:val="left" w:pos="360"/>
        <w:tab w:val="left" w:pos="1354"/>
      </w:tabs>
      <w:ind w:left="360" w:hanging="360"/>
    </w:pPr>
    <w:rPr>
      <w:sz w:val="24"/>
      <w:lang w:eastAsia="ru-RU"/>
    </w:rPr>
  </w:style>
  <w:style w:type="character" w:customStyle="1" w:styleId="77">
    <w:name w:val="Основной текст (7)_"/>
    <w:locked/>
    <w:rsid w:val="00A35D3F"/>
    <w:rPr>
      <w:b/>
      <w:i/>
    </w:rPr>
  </w:style>
  <w:style w:type="paragraph" w:customStyle="1" w:styleId="bloc">
    <w:name w:val="bloc"/>
    <w:basedOn w:val="a3"/>
    <w:rsid w:val="00A35D3F"/>
    <w:pPr>
      <w:spacing w:before="100" w:beforeAutospacing="1" w:after="100" w:afterAutospacing="1"/>
    </w:pPr>
  </w:style>
  <w:style w:type="paragraph" w:customStyle="1" w:styleId="bordered">
    <w:name w:val="bordered"/>
    <w:basedOn w:val="a3"/>
    <w:rsid w:val="00A35D3F"/>
    <w:pPr>
      <w:spacing w:before="100" w:beforeAutospacing="1" w:after="100" w:afterAutospacing="1"/>
    </w:pPr>
  </w:style>
  <w:style w:type="paragraph" w:customStyle="1" w:styleId="fr-collapsible-toggle">
    <w:name w:val="fr-collapsible-toggle"/>
    <w:basedOn w:val="a3"/>
    <w:rsid w:val="00A35D3F"/>
    <w:pPr>
      <w:spacing w:before="100" w:beforeAutospacing="1" w:after="100" w:afterAutospacing="1"/>
    </w:pPr>
  </w:style>
  <w:style w:type="paragraph" w:customStyle="1" w:styleId="fr-collapsible-toggle-collapsed">
    <w:name w:val="fr-collapsible-toggle-collapsed"/>
    <w:basedOn w:val="a3"/>
    <w:rsid w:val="00A35D3F"/>
    <w:pPr>
      <w:spacing w:before="100" w:beforeAutospacing="1" w:after="100" w:afterAutospacing="1"/>
    </w:pPr>
  </w:style>
  <w:style w:type="paragraph" w:customStyle="1" w:styleId="fr-collapsible-group-toogle-all">
    <w:name w:val="fr-collapsible-group-toogle-all"/>
    <w:basedOn w:val="a3"/>
    <w:rsid w:val="00A35D3F"/>
    <w:pPr>
      <w:spacing w:before="100" w:beforeAutospacing="1" w:after="100" w:afterAutospacing="1"/>
    </w:pPr>
    <w:rPr>
      <w:sz w:val="18"/>
      <w:szCs w:val="18"/>
    </w:rPr>
  </w:style>
  <w:style w:type="paragraph" w:customStyle="1" w:styleId="toogleboxnew">
    <w:name w:val="toogleboxnew"/>
    <w:basedOn w:val="a3"/>
    <w:rsid w:val="00A35D3F"/>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A35D3F"/>
    <w:pPr>
      <w:shd w:val="clear" w:color="auto" w:fill="EFEFEF"/>
      <w:spacing w:after="30"/>
      <w:jc w:val="center"/>
    </w:pPr>
    <w:rPr>
      <w:b/>
      <w:bCs/>
    </w:rPr>
  </w:style>
  <w:style w:type="paragraph" w:customStyle="1" w:styleId="navboxnew">
    <w:name w:val="navboxnew"/>
    <w:basedOn w:val="a3"/>
    <w:rsid w:val="00A35D3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A35D3F"/>
    <w:pPr>
      <w:spacing w:before="100" w:beforeAutospacing="1" w:after="100" w:afterAutospacing="1"/>
      <w:ind w:left="-1200"/>
    </w:pPr>
    <w:rPr>
      <w:sz w:val="19"/>
      <w:szCs w:val="19"/>
    </w:rPr>
  </w:style>
  <w:style w:type="paragraph" w:customStyle="1" w:styleId="navboxnewoldie">
    <w:name w:val="navboxnew_oldie"/>
    <w:basedOn w:val="a3"/>
    <w:rsid w:val="00A35D3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A35D3F"/>
    <w:pPr>
      <w:spacing w:before="100" w:beforeAutospacing="1" w:after="100" w:afterAutospacing="1"/>
    </w:pPr>
  </w:style>
  <w:style w:type="paragraph" w:customStyle="1" w:styleId="mw-hiero-outer">
    <w:name w:val="mw-hiero-outer"/>
    <w:basedOn w:val="a3"/>
    <w:rsid w:val="00A35D3F"/>
    <w:pPr>
      <w:spacing w:before="100" w:beforeAutospacing="1" w:after="100" w:afterAutospacing="1"/>
    </w:pPr>
  </w:style>
  <w:style w:type="paragraph" w:customStyle="1" w:styleId="mw-hiero-box">
    <w:name w:val="mw-hiero-box"/>
    <w:basedOn w:val="a3"/>
    <w:rsid w:val="00A35D3F"/>
    <w:pPr>
      <w:shd w:val="clear" w:color="auto" w:fill="000000"/>
      <w:spacing w:before="100" w:beforeAutospacing="1" w:after="100" w:afterAutospacing="1"/>
    </w:pPr>
  </w:style>
  <w:style w:type="paragraph" w:customStyle="1" w:styleId="ui-helper-hidden">
    <w:name w:val="ui-helper-hidden"/>
    <w:basedOn w:val="a3"/>
    <w:rsid w:val="00A35D3F"/>
    <w:pPr>
      <w:spacing w:before="100" w:beforeAutospacing="1" w:after="100" w:afterAutospacing="1"/>
    </w:pPr>
    <w:rPr>
      <w:vanish/>
    </w:rPr>
  </w:style>
  <w:style w:type="paragraph" w:customStyle="1" w:styleId="ui-helper-reset">
    <w:name w:val="ui-helper-reset"/>
    <w:basedOn w:val="a3"/>
    <w:rsid w:val="00A35D3F"/>
  </w:style>
  <w:style w:type="paragraph" w:customStyle="1" w:styleId="ui-helper-clearfix">
    <w:name w:val="ui-helper-clearfix"/>
    <w:basedOn w:val="a3"/>
    <w:rsid w:val="00A35D3F"/>
    <w:pPr>
      <w:spacing w:before="100" w:beforeAutospacing="1" w:after="100" w:afterAutospacing="1"/>
    </w:pPr>
  </w:style>
  <w:style w:type="paragraph" w:customStyle="1" w:styleId="ui-helper-zfix">
    <w:name w:val="ui-helper-zfix"/>
    <w:basedOn w:val="a3"/>
    <w:rsid w:val="00A35D3F"/>
    <w:pPr>
      <w:spacing w:before="100" w:beforeAutospacing="1" w:after="100" w:afterAutospacing="1"/>
    </w:pPr>
  </w:style>
  <w:style w:type="paragraph" w:customStyle="1" w:styleId="ui-icon">
    <w:name w:val="ui-icon"/>
    <w:basedOn w:val="a3"/>
    <w:rsid w:val="00A35D3F"/>
    <w:pPr>
      <w:spacing w:before="100" w:beforeAutospacing="1" w:after="100" w:afterAutospacing="1"/>
      <w:ind w:firstLine="7343"/>
    </w:pPr>
  </w:style>
  <w:style w:type="paragraph" w:customStyle="1" w:styleId="ui-widget-overlay">
    <w:name w:val="ui-widget-overlay"/>
    <w:basedOn w:val="a3"/>
    <w:rsid w:val="00A35D3F"/>
    <w:pPr>
      <w:shd w:val="clear" w:color="auto" w:fill="000000"/>
      <w:spacing w:before="100" w:beforeAutospacing="1" w:after="100" w:afterAutospacing="1"/>
    </w:pPr>
  </w:style>
  <w:style w:type="paragraph" w:customStyle="1" w:styleId="ui-widget">
    <w:name w:val="ui-widget"/>
    <w:basedOn w:val="a3"/>
    <w:rsid w:val="00A35D3F"/>
    <w:pPr>
      <w:spacing w:before="100" w:beforeAutospacing="1" w:after="100" w:afterAutospacing="1"/>
    </w:pPr>
    <w:rPr>
      <w:rFonts w:ascii="Arial" w:hAnsi="Arial" w:cs="Arial"/>
      <w:sz w:val="19"/>
      <w:szCs w:val="19"/>
    </w:rPr>
  </w:style>
  <w:style w:type="paragraph" w:customStyle="1" w:styleId="ui-widget-content">
    <w:name w:val="ui-widget-content"/>
    <w:basedOn w:val="a3"/>
    <w:rsid w:val="00A35D3F"/>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A35D3F"/>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A35D3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A35D3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A35D3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A35D3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A35D3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A35D3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A35D3F"/>
    <w:pPr>
      <w:spacing w:before="100" w:beforeAutospacing="1" w:after="100" w:afterAutospacing="1"/>
    </w:pPr>
    <w:rPr>
      <w:color w:val="FFFFFF"/>
    </w:rPr>
  </w:style>
  <w:style w:type="paragraph" w:customStyle="1" w:styleId="ui-priority-primary">
    <w:name w:val="ui-priority-primary"/>
    <w:basedOn w:val="a3"/>
    <w:rsid w:val="00A35D3F"/>
    <w:pPr>
      <w:spacing w:before="100" w:beforeAutospacing="1" w:after="100" w:afterAutospacing="1"/>
    </w:pPr>
    <w:rPr>
      <w:b/>
      <w:bCs/>
    </w:rPr>
  </w:style>
  <w:style w:type="paragraph" w:customStyle="1" w:styleId="ui-priority-secondary">
    <w:name w:val="ui-priority-secondary"/>
    <w:basedOn w:val="a3"/>
    <w:rsid w:val="00A35D3F"/>
    <w:pPr>
      <w:spacing w:before="100" w:beforeAutospacing="1" w:after="100" w:afterAutospacing="1"/>
    </w:pPr>
  </w:style>
  <w:style w:type="paragraph" w:customStyle="1" w:styleId="ui-state-disabled">
    <w:name w:val="ui-state-disabled"/>
    <w:basedOn w:val="a3"/>
    <w:rsid w:val="00A35D3F"/>
    <w:pPr>
      <w:spacing w:before="100" w:beforeAutospacing="1" w:after="100" w:afterAutospacing="1"/>
    </w:pPr>
  </w:style>
  <w:style w:type="paragraph" w:customStyle="1" w:styleId="ui-widget-shadow">
    <w:name w:val="ui-widget-shadow"/>
    <w:basedOn w:val="a3"/>
    <w:rsid w:val="00A35D3F"/>
    <w:pPr>
      <w:shd w:val="clear" w:color="auto" w:fill="000000"/>
      <w:ind w:left="-105"/>
    </w:pPr>
  </w:style>
  <w:style w:type="paragraph" w:customStyle="1" w:styleId="ui-resizable-handle">
    <w:name w:val="ui-resizable-handle"/>
    <w:basedOn w:val="a3"/>
    <w:rsid w:val="00A35D3F"/>
    <w:pPr>
      <w:spacing w:before="100" w:beforeAutospacing="1" w:after="100" w:afterAutospacing="1"/>
    </w:pPr>
    <w:rPr>
      <w:sz w:val="2"/>
      <w:szCs w:val="2"/>
    </w:rPr>
  </w:style>
  <w:style w:type="paragraph" w:customStyle="1" w:styleId="ui-resizable-n">
    <w:name w:val="ui-resizable-n"/>
    <w:basedOn w:val="a3"/>
    <w:rsid w:val="00A35D3F"/>
    <w:pPr>
      <w:spacing w:before="100" w:beforeAutospacing="1" w:after="100" w:afterAutospacing="1"/>
    </w:pPr>
  </w:style>
  <w:style w:type="paragraph" w:customStyle="1" w:styleId="ui-resizable-s">
    <w:name w:val="ui-resizable-s"/>
    <w:basedOn w:val="a3"/>
    <w:rsid w:val="00A35D3F"/>
    <w:pPr>
      <w:spacing w:before="100" w:beforeAutospacing="1" w:after="100" w:afterAutospacing="1"/>
    </w:pPr>
  </w:style>
  <w:style w:type="paragraph" w:customStyle="1" w:styleId="ui-resizable-e">
    <w:name w:val="ui-resizable-e"/>
    <w:basedOn w:val="a3"/>
    <w:rsid w:val="00A35D3F"/>
    <w:pPr>
      <w:spacing w:before="100" w:beforeAutospacing="1" w:after="100" w:afterAutospacing="1"/>
    </w:pPr>
  </w:style>
  <w:style w:type="paragraph" w:customStyle="1" w:styleId="ui-resizable-w">
    <w:name w:val="ui-resizable-w"/>
    <w:basedOn w:val="a3"/>
    <w:rsid w:val="00A35D3F"/>
    <w:pPr>
      <w:spacing w:before="100" w:beforeAutospacing="1" w:after="100" w:afterAutospacing="1"/>
    </w:pPr>
  </w:style>
  <w:style w:type="paragraph" w:customStyle="1" w:styleId="ui-resizable-se">
    <w:name w:val="ui-resizable-se"/>
    <w:basedOn w:val="a3"/>
    <w:rsid w:val="00A35D3F"/>
    <w:pPr>
      <w:spacing w:before="100" w:beforeAutospacing="1" w:after="100" w:afterAutospacing="1"/>
    </w:pPr>
  </w:style>
  <w:style w:type="paragraph" w:customStyle="1" w:styleId="ui-resizable-sw">
    <w:name w:val="ui-resizable-sw"/>
    <w:basedOn w:val="a3"/>
    <w:rsid w:val="00A35D3F"/>
    <w:pPr>
      <w:spacing w:before="100" w:beforeAutospacing="1" w:after="100" w:afterAutospacing="1"/>
    </w:pPr>
  </w:style>
  <w:style w:type="paragraph" w:customStyle="1" w:styleId="ui-resizable-nw">
    <w:name w:val="ui-resizable-nw"/>
    <w:basedOn w:val="a3"/>
    <w:rsid w:val="00A35D3F"/>
    <w:pPr>
      <w:spacing w:before="100" w:beforeAutospacing="1" w:after="100" w:afterAutospacing="1"/>
    </w:pPr>
  </w:style>
  <w:style w:type="paragraph" w:customStyle="1" w:styleId="ui-resizable-ne">
    <w:name w:val="ui-resizable-ne"/>
    <w:basedOn w:val="a3"/>
    <w:rsid w:val="00A35D3F"/>
    <w:pPr>
      <w:spacing w:before="100" w:beforeAutospacing="1" w:after="100" w:afterAutospacing="1"/>
    </w:pPr>
  </w:style>
  <w:style w:type="paragraph" w:customStyle="1" w:styleId="ui-button">
    <w:name w:val="ui-button"/>
    <w:basedOn w:val="a3"/>
    <w:rsid w:val="00A35D3F"/>
    <w:pPr>
      <w:spacing w:before="100" w:beforeAutospacing="1" w:after="100" w:afterAutospacing="1"/>
      <w:ind w:right="24"/>
      <w:jc w:val="center"/>
    </w:pPr>
  </w:style>
  <w:style w:type="paragraph" w:customStyle="1" w:styleId="ui-button-icon-only">
    <w:name w:val="ui-button-icon-only"/>
    <w:basedOn w:val="a3"/>
    <w:rsid w:val="00A35D3F"/>
    <w:pPr>
      <w:spacing w:before="100" w:beforeAutospacing="1" w:after="100" w:afterAutospacing="1"/>
    </w:pPr>
  </w:style>
  <w:style w:type="paragraph" w:customStyle="1" w:styleId="ui-button-icons-only">
    <w:name w:val="ui-button-icons-only"/>
    <w:basedOn w:val="a3"/>
    <w:rsid w:val="00A35D3F"/>
    <w:pPr>
      <w:spacing w:before="100" w:beforeAutospacing="1" w:after="100" w:afterAutospacing="1"/>
    </w:pPr>
  </w:style>
  <w:style w:type="paragraph" w:customStyle="1" w:styleId="ui-buttonset">
    <w:name w:val="ui-buttonset"/>
    <w:basedOn w:val="a3"/>
    <w:rsid w:val="00A35D3F"/>
    <w:pPr>
      <w:spacing w:before="100" w:beforeAutospacing="1" w:after="100" w:afterAutospacing="1"/>
      <w:ind w:right="105"/>
    </w:pPr>
  </w:style>
  <w:style w:type="paragraph" w:customStyle="1" w:styleId="ui-dialog">
    <w:name w:val="ui-dialog"/>
    <w:basedOn w:val="a3"/>
    <w:rsid w:val="00A35D3F"/>
    <w:pPr>
      <w:spacing w:before="100" w:beforeAutospacing="1" w:after="100" w:afterAutospacing="1"/>
    </w:pPr>
  </w:style>
  <w:style w:type="paragraph" w:customStyle="1" w:styleId="suggestions">
    <w:name w:val="suggestions"/>
    <w:basedOn w:val="a3"/>
    <w:rsid w:val="00A35D3F"/>
    <w:pPr>
      <w:ind w:right="-15"/>
    </w:pPr>
  </w:style>
  <w:style w:type="paragraph" w:customStyle="1" w:styleId="suggestions-special">
    <w:name w:val="suggestions-special"/>
    <w:basedOn w:val="a3"/>
    <w:rsid w:val="00A35D3F"/>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A35D3F"/>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A35D3F"/>
    <w:pPr>
      <w:spacing w:line="360" w:lineRule="atLeast"/>
    </w:pPr>
    <w:rPr>
      <w:color w:val="000000"/>
    </w:rPr>
  </w:style>
  <w:style w:type="paragraph" w:customStyle="1" w:styleId="suggestions-result-current">
    <w:name w:val="suggestions-result-current"/>
    <w:basedOn w:val="a3"/>
    <w:rsid w:val="00A35D3F"/>
    <w:pPr>
      <w:shd w:val="clear" w:color="auto" w:fill="4C59A6"/>
      <w:spacing w:before="100" w:beforeAutospacing="1" w:after="100" w:afterAutospacing="1"/>
    </w:pPr>
    <w:rPr>
      <w:color w:val="FFFFFF"/>
    </w:rPr>
  </w:style>
  <w:style w:type="paragraph" w:customStyle="1" w:styleId="autoellipsis-matched">
    <w:name w:val="autoellipsis-matched"/>
    <w:basedOn w:val="a3"/>
    <w:rsid w:val="00A35D3F"/>
    <w:pPr>
      <w:spacing w:before="100" w:beforeAutospacing="1" w:after="100" w:afterAutospacing="1"/>
    </w:pPr>
    <w:rPr>
      <w:b/>
      <w:bCs/>
    </w:rPr>
  </w:style>
  <w:style w:type="paragraph" w:customStyle="1" w:styleId="mwembedplayer">
    <w:name w:val="mwembedplayer"/>
    <w:basedOn w:val="a3"/>
    <w:rsid w:val="00A35D3F"/>
    <w:pPr>
      <w:spacing w:before="100" w:beforeAutospacing="1" w:after="100" w:afterAutospacing="1"/>
    </w:pPr>
  </w:style>
  <w:style w:type="paragraph" w:customStyle="1" w:styleId="loadingspinner">
    <w:name w:val="loadingspinner"/>
    <w:basedOn w:val="a3"/>
    <w:rsid w:val="00A35D3F"/>
    <w:pPr>
      <w:spacing w:before="100" w:beforeAutospacing="1" w:after="100" w:afterAutospacing="1"/>
    </w:pPr>
  </w:style>
  <w:style w:type="paragraph" w:customStyle="1" w:styleId="mw-imported-resource">
    <w:name w:val="mw-imported-resource"/>
    <w:basedOn w:val="a3"/>
    <w:rsid w:val="00A35D3F"/>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A35D3F"/>
    <w:pPr>
      <w:spacing w:before="30" w:after="100" w:afterAutospacing="1"/>
      <w:ind w:left="45"/>
    </w:pPr>
  </w:style>
  <w:style w:type="paragraph" w:customStyle="1" w:styleId="mw-fullscreen-overlay">
    <w:name w:val="mw-fullscreen-overlay"/>
    <w:basedOn w:val="a3"/>
    <w:rsid w:val="00A35D3F"/>
    <w:pPr>
      <w:shd w:val="clear" w:color="auto" w:fill="000000"/>
      <w:spacing w:before="100" w:beforeAutospacing="1" w:after="100" w:afterAutospacing="1"/>
    </w:pPr>
  </w:style>
  <w:style w:type="paragraph" w:customStyle="1" w:styleId="play-btn-large">
    <w:name w:val="play-btn-large"/>
    <w:basedOn w:val="a3"/>
    <w:rsid w:val="00A35D3F"/>
    <w:pPr>
      <w:spacing w:before="100" w:beforeAutospacing="1" w:after="100" w:afterAutospacing="1"/>
    </w:pPr>
  </w:style>
  <w:style w:type="paragraph" w:customStyle="1" w:styleId="carouselcontainer">
    <w:name w:val="carouselcontainer"/>
    <w:basedOn w:val="a3"/>
    <w:rsid w:val="00A35D3F"/>
    <w:pPr>
      <w:spacing w:before="100" w:beforeAutospacing="1" w:after="100" w:afterAutospacing="1"/>
    </w:pPr>
  </w:style>
  <w:style w:type="paragraph" w:customStyle="1" w:styleId="carouselvideotitle">
    <w:name w:val="carouselvideotitle"/>
    <w:basedOn w:val="a3"/>
    <w:rsid w:val="00A35D3F"/>
    <w:pPr>
      <w:spacing w:before="100" w:beforeAutospacing="1" w:after="100" w:afterAutospacing="1"/>
    </w:pPr>
    <w:rPr>
      <w:b/>
      <w:bCs/>
      <w:color w:val="FFFFFF"/>
    </w:rPr>
  </w:style>
  <w:style w:type="paragraph" w:customStyle="1" w:styleId="carouselvideotitletext">
    <w:name w:val="carouselvideotitletext"/>
    <w:basedOn w:val="a3"/>
    <w:rsid w:val="00A35D3F"/>
    <w:pPr>
      <w:spacing w:before="100" w:beforeAutospacing="1" w:after="100" w:afterAutospacing="1"/>
    </w:pPr>
  </w:style>
  <w:style w:type="paragraph" w:customStyle="1" w:styleId="carouseltitleduration">
    <w:name w:val="carouseltitleduration"/>
    <w:basedOn w:val="a3"/>
    <w:rsid w:val="00A35D3F"/>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A35D3F"/>
    <w:pPr>
      <w:spacing w:before="100" w:beforeAutospacing="1" w:after="100" w:afterAutospacing="1"/>
      <w:jc w:val="center"/>
    </w:pPr>
    <w:rPr>
      <w:color w:val="FFFFFF"/>
    </w:rPr>
  </w:style>
  <w:style w:type="paragraph" w:customStyle="1" w:styleId="carouselimgduration">
    <w:name w:val="carouselimgduration"/>
    <w:basedOn w:val="a3"/>
    <w:rsid w:val="00A35D3F"/>
    <w:pPr>
      <w:spacing w:before="100" w:beforeAutospacing="1" w:after="100" w:afterAutospacing="1"/>
    </w:pPr>
    <w:rPr>
      <w:color w:val="FFFFFF"/>
    </w:rPr>
  </w:style>
  <w:style w:type="paragraph" w:customStyle="1" w:styleId="carouselprevbutton">
    <w:name w:val="carouselprevbutton"/>
    <w:basedOn w:val="a3"/>
    <w:rsid w:val="00A35D3F"/>
    <w:pPr>
      <w:spacing w:before="100" w:beforeAutospacing="1" w:after="100" w:afterAutospacing="1"/>
    </w:pPr>
  </w:style>
  <w:style w:type="paragraph" w:customStyle="1" w:styleId="carouselnextbutton">
    <w:name w:val="carouselnextbutton"/>
    <w:basedOn w:val="a3"/>
    <w:rsid w:val="00A35D3F"/>
    <w:pPr>
      <w:spacing w:before="100" w:beforeAutospacing="1" w:after="100" w:afterAutospacing="1"/>
    </w:pPr>
  </w:style>
  <w:style w:type="paragraph" w:customStyle="1" w:styleId="alert-container">
    <w:name w:val="alert-container"/>
    <w:basedOn w:val="a3"/>
    <w:rsid w:val="00A35D3F"/>
    <w:pPr>
      <w:spacing w:before="100" w:beforeAutospacing="1" w:after="100" w:afterAutospacing="1"/>
    </w:pPr>
  </w:style>
  <w:style w:type="paragraph" w:customStyle="1" w:styleId="alert-title">
    <w:name w:val="alert-title"/>
    <w:basedOn w:val="a3"/>
    <w:rsid w:val="00A35D3F"/>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A35D3F"/>
    <w:pPr>
      <w:spacing w:before="100" w:beforeAutospacing="1" w:after="100" w:afterAutospacing="1"/>
      <w:jc w:val="center"/>
    </w:pPr>
    <w:rPr>
      <w:sz w:val="21"/>
      <w:szCs w:val="21"/>
    </w:rPr>
  </w:style>
  <w:style w:type="paragraph" w:customStyle="1" w:styleId="alert-buttons-container">
    <w:name w:val="alert-buttons-container"/>
    <w:basedOn w:val="a3"/>
    <w:rsid w:val="00A35D3F"/>
    <w:pPr>
      <w:spacing w:before="100" w:beforeAutospacing="1" w:after="100" w:afterAutospacing="1"/>
      <w:jc w:val="center"/>
    </w:pPr>
  </w:style>
  <w:style w:type="paragraph" w:customStyle="1" w:styleId="alert-button">
    <w:name w:val="alert-button"/>
    <w:basedOn w:val="a3"/>
    <w:rsid w:val="00A35D3F"/>
    <w:pPr>
      <w:shd w:val="clear" w:color="auto" w:fill="474747"/>
      <w:spacing w:before="100" w:beforeAutospacing="1" w:after="100" w:afterAutospacing="1"/>
    </w:pPr>
    <w:rPr>
      <w:color w:val="FFFFFF"/>
    </w:rPr>
  </w:style>
  <w:style w:type="paragraph" w:customStyle="1" w:styleId="mw-plusminus-pos">
    <w:name w:val="mw-plusminus-pos"/>
    <w:basedOn w:val="a3"/>
    <w:rsid w:val="00A35D3F"/>
    <w:pPr>
      <w:spacing w:before="100" w:beforeAutospacing="1" w:after="100" w:afterAutospacing="1"/>
    </w:pPr>
    <w:rPr>
      <w:color w:val="00B000"/>
    </w:rPr>
  </w:style>
  <w:style w:type="paragraph" w:customStyle="1" w:styleId="mw-plusminus-neg">
    <w:name w:val="mw-plusminus-neg"/>
    <w:basedOn w:val="a3"/>
    <w:rsid w:val="00A35D3F"/>
    <w:pPr>
      <w:spacing w:before="100" w:beforeAutospacing="1" w:after="100" w:afterAutospacing="1"/>
    </w:pPr>
    <w:rPr>
      <w:color w:val="FF2050"/>
    </w:rPr>
  </w:style>
  <w:style w:type="paragraph" w:customStyle="1" w:styleId="mw-plusminus-null">
    <w:name w:val="mw-plusminus-null"/>
    <w:basedOn w:val="a3"/>
    <w:rsid w:val="00A35D3F"/>
    <w:pPr>
      <w:spacing w:before="100" w:beforeAutospacing="1" w:after="100" w:afterAutospacing="1"/>
    </w:pPr>
    <w:rPr>
      <w:color w:val="999999"/>
    </w:rPr>
  </w:style>
  <w:style w:type="paragraph" w:customStyle="1" w:styleId="mw-tag-markers">
    <w:name w:val="mw-tag-markers"/>
    <w:basedOn w:val="a3"/>
    <w:rsid w:val="00A35D3F"/>
    <w:pPr>
      <w:spacing w:before="100" w:beforeAutospacing="1" w:after="100" w:afterAutospacing="1"/>
    </w:pPr>
    <w:rPr>
      <w:rFonts w:ascii="Arial" w:hAnsi="Arial" w:cs="Arial"/>
      <w:i/>
      <w:iCs/>
      <w:sz w:val="22"/>
      <w:szCs w:val="22"/>
    </w:rPr>
  </w:style>
  <w:style w:type="paragraph" w:customStyle="1" w:styleId="history-size">
    <w:name w:val="history-size"/>
    <w:basedOn w:val="a3"/>
    <w:rsid w:val="00A35D3F"/>
    <w:pPr>
      <w:spacing w:before="100" w:beforeAutospacing="1" w:after="100" w:afterAutospacing="1"/>
    </w:pPr>
    <w:rPr>
      <w:sz w:val="19"/>
      <w:szCs w:val="19"/>
    </w:rPr>
  </w:style>
  <w:style w:type="paragraph" w:customStyle="1" w:styleId="mw-whatlinkshere-tools">
    <w:name w:val="mw-whatlinkshere-tools"/>
    <w:basedOn w:val="a3"/>
    <w:rsid w:val="00A35D3F"/>
    <w:pPr>
      <w:spacing w:before="100" w:beforeAutospacing="1" w:after="100" w:afterAutospacing="1"/>
    </w:pPr>
    <w:rPr>
      <w:sz w:val="19"/>
      <w:szCs w:val="19"/>
    </w:rPr>
  </w:style>
  <w:style w:type="paragraph" w:customStyle="1" w:styleId="italique">
    <w:name w:val="italique"/>
    <w:basedOn w:val="a3"/>
    <w:rsid w:val="00A35D3F"/>
    <w:pPr>
      <w:spacing w:before="100" w:beforeAutospacing="1" w:after="100" w:afterAutospacing="1"/>
    </w:pPr>
    <w:rPr>
      <w:i/>
      <w:iCs/>
    </w:rPr>
  </w:style>
  <w:style w:type="paragraph" w:customStyle="1" w:styleId="nowrap">
    <w:name w:val="nowrap"/>
    <w:basedOn w:val="a3"/>
    <w:rsid w:val="00A35D3F"/>
    <w:pPr>
      <w:spacing w:before="100" w:beforeAutospacing="1" w:after="100" w:afterAutospacing="1"/>
    </w:pPr>
  </w:style>
  <w:style w:type="paragraph" w:customStyle="1" w:styleId="rcoptions">
    <w:name w:val="rcoptions"/>
    <w:basedOn w:val="a3"/>
    <w:rsid w:val="00A35D3F"/>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A35D3F"/>
    <w:pPr>
      <w:spacing w:before="100" w:beforeAutospacing="1" w:after="100" w:afterAutospacing="1"/>
    </w:pPr>
    <w:rPr>
      <w:vanish/>
    </w:rPr>
  </w:style>
  <w:style w:type="paragraph" w:customStyle="1" w:styleId="fieldsetlike">
    <w:name w:val="fieldsetlike"/>
    <w:basedOn w:val="a3"/>
    <w:rsid w:val="00A35D3F"/>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A35D3F"/>
    <w:pPr>
      <w:pBdr>
        <w:bottom w:val="single" w:sz="6" w:space="6" w:color="AAAAAA"/>
      </w:pBdr>
      <w:shd w:val="clear" w:color="auto" w:fill="FFFFFF"/>
      <w:spacing w:after="120"/>
    </w:pPr>
    <w:rPr>
      <w:i/>
      <w:iCs/>
    </w:rPr>
  </w:style>
  <w:style w:type="paragraph" w:customStyle="1" w:styleId="indicateur-langue">
    <w:name w:val="indicateur-langue"/>
    <w:basedOn w:val="a3"/>
    <w:rsid w:val="00A35D3F"/>
    <w:pPr>
      <w:spacing w:before="100" w:beforeAutospacing="1" w:after="100" w:afterAutospacing="1"/>
    </w:pPr>
    <w:rPr>
      <w:rFonts w:ascii="Courier New" w:hAnsi="Courier New" w:cs="Courier New"/>
      <w:b/>
      <w:bCs/>
    </w:rPr>
  </w:style>
  <w:style w:type="paragraph" w:customStyle="1" w:styleId="romain">
    <w:name w:val="romain"/>
    <w:basedOn w:val="a3"/>
    <w:rsid w:val="00A35D3F"/>
    <w:pPr>
      <w:spacing w:before="100" w:beforeAutospacing="1" w:after="100" w:afterAutospacing="1"/>
    </w:pPr>
    <w:rPr>
      <w:smallCaps/>
    </w:rPr>
  </w:style>
  <w:style w:type="paragraph" w:customStyle="1" w:styleId="reference">
    <w:name w:val="reference"/>
    <w:basedOn w:val="a3"/>
    <w:rsid w:val="00A35D3F"/>
    <w:pPr>
      <w:spacing w:before="100" w:beforeAutospacing="1" w:after="100" w:afterAutospacing="1"/>
    </w:pPr>
    <w:rPr>
      <w:sz w:val="19"/>
      <w:szCs w:val="19"/>
    </w:rPr>
  </w:style>
  <w:style w:type="paragraph" w:customStyle="1" w:styleId="exposant">
    <w:name w:val="exposant"/>
    <w:basedOn w:val="a3"/>
    <w:rsid w:val="00A35D3F"/>
    <w:pPr>
      <w:spacing w:before="100" w:beforeAutospacing="1" w:after="100" w:afterAutospacing="1"/>
    </w:pPr>
    <w:rPr>
      <w:sz w:val="19"/>
      <w:szCs w:val="19"/>
    </w:rPr>
  </w:style>
  <w:style w:type="paragraph" w:customStyle="1" w:styleId="mw-magiclink-isbn">
    <w:name w:val="mw-magiclink-isbn"/>
    <w:basedOn w:val="a3"/>
    <w:rsid w:val="00A35D3F"/>
    <w:pPr>
      <w:spacing w:before="100" w:beforeAutospacing="1" w:after="100" w:afterAutospacing="1"/>
    </w:pPr>
  </w:style>
  <w:style w:type="paragraph" w:customStyle="1" w:styleId="biblist">
    <w:name w:val="biblist"/>
    <w:basedOn w:val="a3"/>
    <w:rsid w:val="00A35D3F"/>
    <w:pPr>
      <w:spacing w:before="100" w:beforeAutospacing="1" w:after="100" w:afterAutospacing="1"/>
    </w:pPr>
  </w:style>
  <w:style w:type="paragraph" w:customStyle="1" w:styleId="wikinorme">
    <w:name w:val="wikinorme"/>
    <w:basedOn w:val="a3"/>
    <w:rsid w:val="00A35D3F"/>
    <w:pPr>
      <w:spacing w:before="100" w:beforeAutospacing="1" w:after="100" w:afterAutospacing="1"/>
    </w:pPr>
    <w:rPr>
      <w:vanish/>
    </w:rPr>
  </w:style>
  <w:style w:type="paragraph" w:customStyle="1" w:styleId="bibtex">
    <w:name w:val="bibtex"/>
    <w:basedOn w:val="a3"/>
    <w:rsid w:val="00A35D3F"/>
    <w:pPr>
      <w:spacing w:before="100" w:beforeAutospacing="1" w:after="100" w:afterAutospacing="1"/>
    </w:pPr>
    <w:rPr>
      <w:vanish/>
    </w:rPr>
  </w:style>
  <w:style w:type="paragraph" w:customStyle="1" w:styleId="isbd">
    <w:name w:val="isbd"/>
    <w:basedOn w:val="a3"/>
    <w:rsid w:val="00A35D3F"/>
    <w:pPr>
      <w:spacing w:before="100" w:beforeAutospacing="1" w:after="100" w:afterAutospacing="1"/>
    </w:pPr>
    <w:rPr>
      <w:vanish/>
    </w:rPr>
  </w:style>
  <w:style w:type="paragraph" w:customStyle="1" w:styleId="iso690">
    <w:name w:val="iso690"/>
    <w:basedOn w:val="a3"/>
    <w:rsid w:val="00A35D3F"/>
    <w:pPr>
      <w:spacing w:before="100" w:beforeAutospacing="1" w:after="100" w:afterAutospacing="1"/>
    </w:pPr>
    <w:rPr>
      <w:vanish/>
    </w:rPr>
  </w:style>
  <w:style w:type="paragraph" w:customStyle="1" w:styleId="specialbib">
    <w:name w:val="specialbib"/>
    <w:basedOn w:val="a3"/>
    <w:rsid w:val="00A35D3F"/>
    <w:pPr>
      <w:spacing w:before="100" w:beforeAutospacing="1" w:after="100" w:afterAutospacing="1"/>
    </w:pPr>
    <w:rPr>
      <w:vanish/>
    </w:rPr>
  </w:style>
  <w:style w:type="paragraph" w:customStyle="1" w:styleId="citevirgule">
    <w:name w:val="cite_virgule"/>
    <w:basedOn w:val="a3"/>
    <w:rsid w:val="00A35D3F"/>
    <w:pPr>
      <w:spacing w:before="100" w:beforeAutospacing="1" w:after="100" w:afterAutospacing="1"/>
    </w:pPr>
  </w:style>
  <w:style w:type="paragraph" w:customStyle="1" w:styleId="boite-sans-fond">
    <w:name w:val="boite-sans-fond"/>
    <w:basedOn w:val="a3"/>
    <w:rsid w:val="00A35D3F"/>
    <w:pPr>
      <w:spacing w:before="100" w:beforeAutospacing="1" w:after="100" w:afterAutospacing="1"/>
    </w:pPr>
  </w:style>
  <w:style w:type="paragraph" w:customStyle="1" w:styleId="boite-grise">
    <w:name w:val="boite-grise"/>
    <w:basedOn w:val="a3"/>
    <w:rsid w:val="00A35D3F"/>
    <w:pPr>
      <w:shd w:val="clear" w:color="auto" w:fill="F9F9F9"/>
      <w:spacing w:before="100" w:beforeAutospacing="1" w:after="100" w:afterAutospacing="1"/>
    </w:pPr>
  </w:style>
  <w:style w:type="paragraph" w:customStyle="1" w:styleId="bandeau-niveau-grave">
    <w:name w:val="bandeau-niveau-grave"/>
    <w:basedOn w:val="a3"/>
    <w:rsid w:val="00A35D3F"/>
    <w:pPr>
      <w:shd w:val="clear" w:color="auto" w:fill="FFCCCC"/>
      <w:spacing w:before="100" w:beforeAutospacing="1" w:after="100" w:afterAutospacing="1"/>
    </w:pPr>
  </w:style>
  <w:style w:type="paragraph" w:customStyle="1" w:styleId="bandeau-niveau-modere">
    <w:name w:val="bandeau-niveau-modere"/>
    <w:basedOn w:val="a3"/>
    <w:rsid w:val="00A35D3F"/>
    <w:pPr>
      <w:shd w:val="clear" w:color="auto" w:fill="FFEEDD"/>
      <w:spacing w:before="100" w:beforeAutospacing="1" w:after="100" w:afterAutospacing="1"/>
    </w:pPr>
  </w:style>
  <w:style w:type="paragraph" w:customStyle="1" w:styleId="bandeau-niveau-ebauche">
    <w:name w:val="bandeau-niveau-ebauche"/>
    <w:basedOn w:val="a3"/>
    <w:rsid w:val="00A35D3F"/>
    <w:pPr>
      <w:shd w:val="clear" w:color="auto" w:fill="FBFBFB"/>
      <w:spacing w:before="100" w:beforeAutospacing="1" w:after="100" w:afterAutospacing="1"/>
    </w:pPr>
  </w:style>
  <w:style w:type="paragraph" w:customStyle="1" w:styleId="bandeau-niveau-information">
    <w:name w:val="bandeau-niveau-information"/>
    <w:basedOn w:val="a3"/>
    <w:rsid w:val="00A35D3F"/>
    <w:pPr>
      <w:shd w:val="clear" w:color="auto" w:fill="FBFBFB"/>
      <w:spacing w:before="100" w:beforeAutospacing="1" w:after="100" w:afterAutospacing="1"/>
    </w:pPr>
  </w:style>
  <w:style w:type="paragraph" w:customStyle="1" w:styleId="bandeau">
    <w:name w:val="bandeau"/>
    <w:basedOn w:val="a3"/>
    <w:rsid w:val="00A35D3F"/>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A35D3F"/>
    <w:pPr>
      <w:spacing w:before="100" w:beforeAutospacing="1" w:after="100" w:afterAutospacing="1"/>
      <w:jc w:val="center"/>
    </w:pPr>
  </w:style>
  <w:style w:type="paragraph" w:customStyle="1" w:styleId="bandeau-titre">
    <w:name w:val="bandeau-titre"/>
    <w:basedOn w:val="a3"/>
    <w:rsid w:val="00A35D3F"/>
    <w:pPr>
      <w:spacing w:before="100" w:beforeAutospacing="1" w:after="120" w:line="336" w:lineRule="atLeast"/>
    </w:pPr>
  </w:style>
  <w:style w:type="paragraph" w:customStyle="1" w:styleId="bandeau-texte">
    <w:name w:val="bandeau-texte"/>
    <w:basedOn w:val="a3"/>
    <w:rsid w:val="00A35D3F"/>
    <w:pPr>
      <w:spacing w:before="100" w:beforeAutospacing="1" w:after="100" w:afterAutospacing="1" w:line="288" w:lineRule="atLeast"/>
    </w:pPr>
    <w:rPr>
      <w:sz w:val="22"/>
      <w:szCs w:val="22"/>
    </w:rPr>
  </w:style>
  <w:style w:type="paragraph" w:customStyle="1" w:styleId="indentation">
    <w:name w:val="indentation"/>
    <w:basedOn w:val="a3"/>
    <w:rsid w:val="00A35D3F"/>
    <w:pPr>
      <w:spacing w:before="100" w:beforeAutospacing="1" w:after="100" w:afterAutospacing="1" w:line="360" w:lineRule="atLeast"/>
      <w:ind w:firstLine="345"/>
    </w:pPr>
  </w:style>
  <w:style w:type="paragraph" w:customStyle="1" w:styleId="loupe">
    <w:name w:val="loupe"/>
    <w:basedOn w:val="a3"/>
    <w:rsid w:val="00A35D3F"/>
    <w:pPr>
      <w:spacing w:before="100" w:beforeAutospacing="1" w:after="100" w:afterAutospacing="1" w:line="360" w:lineRule="atLeast"/>
      <w:ind w:firstLine="345"/>
    </w:pPr>
  </w:style>
  <w:style w:type="paragraph" w:customStyle="1" w:styleId="general">
    <w:name w:val="general"/>
    <w:basedOn w:val="a3"/>
    <w:rsid w:val="00A35D3F"/>
    <w:pPr>
      <w:spacing w:before="100" w:beforeAutospacing="1" w:after="100" w:afterAutospacing="1" w:line="360" w:lineRule="atLeast"/>
      <w:ind w:firstLine="345"/>
    </w:pPr>
  </w:style>
  <w:style w:type="paragraph" w:customStyle="1" w:styleId="accessibilite">
    <w:name w:val="accessibilite"/>
    <w:basedOn w:val="a3"/>
    <w:rsid w:val="00A35D3F"/>
    <w:pPr>
      <w:spacing w:before="100" w:beforeAutospacing="1" w:after="100" w:afterAutospacing="1" w:line="360" w:lineRule="atLeast"/>
      <w:ind w:firstLine="345"/>
    </w:pPr>
  </w:style>
  <w:style w:type="paragraph" w:customStyle="1" w:styleId="etoile-or">
    <w:name w:val="etoile-or"/>
    <w:basedOn w:val="a3"/>
    <w:rsid w:val="00A35D3F"/>
    <w:pPr>
      <w:spacing w:before="100" w:beforeAutospacing="1" w:after="100" w:afterAutospacing="1" w:line="360" w:lineRule="atLeast"/>
      <w:ind w:firstLine="345"/>
    </w:pPr>
  </w:style>
  <w:style w:type="paragraph" w:customStyle="1" w:styleId="etoile-argent">
    <w:name w:val="etoile-argent"/>
    <w:basedOn w:val="a3"/>
    <w:rsid w:val="00A35D3F"/>
    <w:pPr>
      <w:spacing w:before="100" w:beforeAutospacing="1" w:after="100" w:afterAutospacing="1" w:line="360" w:lineRule="atLeast"/>
      <w:ind w:firstLine="345"/>
    </w:pPr>
  </w:style>
  <w:style w:type="paragraph" w:customStyle="1" w:styleId="categorie">
    <w:name w:val="categorie"/>
    <w:basedOn w:val="a3"/>
    <w:rsid w:val="00A35D3F"/>
    <w:pPr>
      <w:spacing w:before="100" w:beforeAutospacing="1" w:after="100" w:afterAutospacing="1" w:line="360" w:lineRule="atLeast"/>
      <w:ind w:firstLine="345"/>
    </w:pPr>
  </w:style>
  <w:style w:type="paragraph" w:customStyle="1" w:styleId="recyclage">
    <w:name w:val="recyclage"/>
    <w:basedOn w:val="a3"/>
    <w:rsid w:val="00A35D3F"/>
    <w:pPr>
      <w:spacing w:before="100" w:beforeAutospacing="1" w:after="100" w:afterAutospacing="1" w:line="360" w:lineRule="atLeast"/>
      <w:ind w:firstLine="345"/>
    </w:pPr>
  </w:style>
  <w:style w:type="paragraph" w:customStyle="1" w:styleId="archives">
    <w:name w:val="archives"/>
    <w:basedOn w:val="a3"/>
    <w:rsid w:val="00A35D3F"/>
    <w:pPr>
      <w:spacing w:before="100" w:beforeAutospacing="1" w:after="100" w:afterAutospacing="1" w:line="360" w:lineRule="atLeast"/>
      <w:ind w:firstLine="345"/>
    </w:pPr>
  </w:style>
  <w:style w:type="paragraph" w:customStyle="1" w:styleId="conflit-edition">
    <w:name w:val="conflit-edition"/>
    <w:basedOn w:val="a3"/>
    <w:rsid w:val="00A35D3F"/>
    <w:pPr>
      <w:spacing w:before="100" w:beforeAutospacing="1" w:after="100" w:afterAutospacing="1" w:line="360" w:lineRule="atLeast"/>
      <w:ind w:firstLine="345"/>
    </w:pPr>
  </w:style>
  <w:style w:type="paragraph" w:customStyle="1" w:styleId="sons">
    <w:name w:val="sons"/>
    <w:basedOn w:val="a3"/>
    <w:rsid w:val="00A35D3F"/>
    <w:pPr>
      <w:spacing w:before="100" w:beforeAutospacing="1" w:after="100" w:afterAutospacing="1" w:line="360" w:lineRule="atLeast"/>
      <w:ind w:firstLine="345"/>
    </w:pPr>
  </w:style>
  <w:style w:type="paragraph" w:customStyle="1" w:styleId="videos">
    <w:name w:val="videos"/>
    <w:basedOn w:val="a3"/>
    <w:rsid w:val="00A35D3F"/>
    <w:pPr>
      <w:spacing w:before="100" w:beforeAutospacing="1" w:after="100" w:afterAutospacing="1" w:line="360" w:lineRule="atLeast"/>
      <w:ind w:firstLine="345"/>
    </w:pPr>
  </w:style>
  <w:style w:type="paragraph" w:customStyle="1" w:styleId="incomplet">
    <w:name w:val="incomplet"/>
    <w:basedOn w:val="a3"/>
    <w:rsid w:val="00A35D3F"/>
    <w:pPr>
      <w:spacing w:before="100" w:beforeAutospacing="1" w:after="100" w:afterAutospacing="1" w:line="360" w:lineRule="atLeast"/>
      <w:ind w:firstLine="345"/>
    </w:pPr>
  </w:style>
  <w:style w:type="paragraph" w:customStyle="1" w:styleId="sources">
    <w:name w:val="sources"/>
    <w:basedOn w:val="a3"/>
    <w:rsid w:val="00A35D3F"/>
    <w:pPr>
      <w:spacing w:before="100" w:beforeAutospacing="1" w:after="100" w:afterAutospacing="1" w:line="360" w:lineRule="atLeast"/>
      <w:ind w:firstLine="345"/>
    </w:pPr>
  </w:style>
  <w:style w:type="paragraph" w:customStyle="1" w:styleId="important">
    <w:name w:val="important"/>
    <w:basedOn w:val="a3"/>
    <w:rsid w:val="00A35D3F"/>
    <w:pPr>
      <w:spacing w:before="100" w:beforeAutospacing="1" w:after="100" w:afterAutospacing="1" w:line="360" w:lineRule="atLeast"/>
      <w:ind w:firstLine="345"/>
    </w:pPr>
  </w:style>
  <w:style w:type="paragraph" w:customStyle="1" w:styleId="en-travaux">
    <w:name w:val="en-travaux"/>
    <w:basedOn w:val="a3"/>
    <w:rsid w:val="00A35D3F"/>
    <w:pPr>
      <w:spacing w:before="100" w:beforeAutospacing="1" w:after="100" w:afterAutospacing="1" w:line="360" w:lineRule="atLeast"/>
      <w:ind w:firstLine="345"/>
    </w:pPr>
  </w:style>
  <w:style w:type="paragraph" w:customStyle="1" w:styleId="incubator">
    <w:name w:val="incubator"/>
    <w:basedOn w:val="a3"/>
    <w:rsid w:val="00A35D3F"/>
    <w:pPr>
      <w:spacing w:before="100" w:beforeAutospacing="1" w:after="100" w:afterAutospacing="1" w:line="360" w:lineRule="atLeast"/>
      <w:ind w:firstLine="345"/>
    </w:pPr>
  </w:style>
  <w:style w:type="paragraph" w:customStyle="1" w:styleId="extension">
    <w:name w:val="extension"/>
    <w:basedOn w:val="a3"/>
    <w:rsid w:val="00A35D3F"/>
    <w:pPr>
      <w:spacing w:before="100" w:beforeAutospacing="1" w:after="100" w:afterAutospacing="1" w:line="360" w:lineRule="atLeast"/>
      <w:ind w:firstLine="345"/>
    </w:pPr>
  </w:style>
  <w:style w:type="paragraph" w:customStyle="1" w:styleId="wikispecies">
    <w:name w:val="wikispecies"/>
    <w:basedOn w:val="a3"/>
    <w:rsid w:val="00A35D3F"/>
    <w:pPr>
      <w:spacing w:before="100" w:beforeAutospacing="1" w:after="100" w:afterAutospacing="1" w:line="360" w:lineRule="atLeast"/>
      <w:ind w:firstLine="345"/>
    </w:pPr>
  </w:style>
  <w:style w:type="paragraph" w:customStyle="1" w:styleId="metawiki">
    <w:name w:val="metawiki"/>
    <w:basedOn w:val="a3"/>
    <w:rsid w:val="00A35D3F"/>
    <w:pPr>
      <w:spacing w:before="100" w:beforeAutospacing="1" w:after="100" w:afterAutospacing="1" w:line="360" w:lineRule="atLeast"/>
      <w:ind w:firstLine="345"/>
    </w:pPr>
  </w:style>
  <w:style w:type="paragraph" w:customStyle="1" w:styleId="wikiversity">
    <w:name w:val="wikiversity"/>
    <w:basedOn w:val="a3"/>
    <w:rsid w:val="00A35D3F"/>
    <w:pPr>
      <w:spacing w:before="100" w:beforeAutospacing="1" w:after="100" w:afterAutospacing="1" w:line="360" w:lineRule="atLeast"/>
      <w:ind w:firstLine="345"/>
    </w:pPr>
  </w:style>
  <w:style w:type="paragraph" w:customStyle="1" w:styleId="wikipedia">
    <w:name w:val="wikipedia"/>
    <w:basedOn w:val="a3"/>
    <w:rsid w:val="00A35D3F"/>
    <w:pPr>
      <w:spacing w:before="100" w:beforeAutospacing="1" w:after="100" w:afterAutospacing="1" w:line="360" w:lineRule="atLeast"/>
      <w:ind w:firstLine="345"/>
    </w:pPr>
  </w:style>
  <w:style w:type="paragraph" w:customStyle="1" w:styleId="wikibooks">
    <w:name w:val="wikibooks"/>
    <w:basedOn w:val="a3"/>
    <w:rsid w:val="00A35D3F"/>
    <w:pPr>
      <w:spacing w:before="100" w:beforeAutospacing="1" w:after="100" w:afterAutospacing="1" w:line="360" w:lineRule="atLeast"/>
      <w:ind w:firstLine="345"/>
    </w:pPr>
  </w:style>
  <w:style w:type="paragraph" w:customStyle="1" w:styleId="wikinews">
    <w:name w:val="wikinews"/>
    <w:basedOn w:val="a3"/>
    <w:rsid w:val="00A35D3F"/>
    <w:pPr>
      <w:spacing w:before="100" w:beforeAutospacing="1" w:after="100" w:afterAutospacing="1" w:line="360" w:lineRule="atLeast"/>
      <w:ind w:firstLine="345"/>
    </w:pPr>
  </w:style>
  <w:style w:type="paragraph" w:customStyle="1" w:styleId="wikiquote">
    <w:name w:val="wikiquote"/>
    <w:basedOn w:val="a3"/>
    <w:rsid w:val="00A35D3F"/>
    <w:pPr>
      <w:spacing w:before="100" w:beforeAutospacing="1" w:after="100" w:afterAutospacing="1" w:line="360" w:lineRule="atLeast"/>
      <w:ind w:firstLine="345"/>
    </w:pPr>
  </w:style>
  <w:style w:type="paragraph" w:customStyle="1" w:styleId="wikisource">
    <w:name w:val="wikisource"/>
    <w:basedOn w:val="a3"/>
    <w:rsid w:val="00A35D3F"/>
    <w:pPr>
      <w:spacing w:before="100" w:beforeAutospacing="1" w:after="100" w:afterAutospacing="1" w:line="360" w:lineRule="atLeast"/>
      <w:ind w:firstLine="345"/>
    </w:pPr>
  </w:style>
  <w:style w:type="paragraph" w:customStyle="1" w:styleId="commons">
    <w:name w:val="commons"/>
    <w:basedOn w:val="a3"/>
    <w:rsid w:val="00A35D3F"/>
    <w:pPr>
      <w:spacing w:before="100" w:beforeAutospacing="1" w:after="100" w:afterAutospacing="1" w:line="360" w:lineRule="atLeast"/>
      <w:ind w:firstLine="345"/>
    </w:pPr>
  </w:style>
  <w:style w:type="paragraph" w:customStyle="1" w:styleId="wikimedia">
    <w:name w:val="wikimedia"/>
    <w:basedOn w:val="a3"/>
    <w:rsid w:val="00A35D3F"/>
    <w:pPr>
      <w:spacing w:before="100" w:beforeAutospacing="1" w:after="100" w:afterAutospacing="1" w:line="360" w:lineRule="atLeast"/>
      <w:ind w:firstLine="345"/>
    </w:pPr>
  </w:style>
  <w:style w:type="paragraph" w:customStyle="1" w:styleId="wiktionary">
    <w:name w:val="wiktionary"/>
    <w:basedOn w:val="a3"/>
    <w:rsid w:val="00A35D3F"/>
    <w:pPr>
      <w:spacing w:before="100" w:beforeAutospacing="1" w:after="100" w:afterAutospacing="1" w:line="360" w:lineRule="atLeast"/>
      <w:ind w:firstLine="345"/>
    </w:pPr>
  </w:style>
  <w:style w:type="paragraph" w:customStyle="1" w:styleId="wikidata">
    <w:name w:val="wikidata"/>
    <w:basedOn w:val="a3"/>
    <w:rsid w:val="00A35D3F"/>
    <w:pPr>
      <w:spacing w:before="100" w:beforeAutospacing="1" w:after="100" w:afterAutospacing="1" w:line="360" w:lineRule="atLeast"/>
      <w:ind w:firstLine="345"/>
    </w:pPr>
  </w:style>
  <w:style w:type="paragraph" w:customStyle="1" w:styleId="wikivoyage">
    <w:name w:val="wikivoyage"/>
    <w:basedOn w:val="a3"/>
    <w:rsid w:val="00A35D3F"/>
    <w:pPr>
      <w:spacing w:before="100" w:beforeAutospacing="1" w:after="100" w:afterAutospacing="1" w:line="360" w:lineRule="atLeast"/>
      <w:ind w:firstLine="345"/>
    </w:pPr>
  </w:style>
  <w:style w:type="paragraph" w:customStyle="1" w:styleId="grosse-icone">
    <w:name w:val="grosse-icone"/>
    <w:basedOn w:val="a3"/>
    <w:rsid w:val="00A35D3F"/>
    <w:pPr>
      <w:spacing w:before="100" w:beforeAutospacing="1" w:after="100" w:afterAutospacing="1"/>
    </w:pPr>
  </w:style>
  <w:style w:type="paragraph" w:customStyle="1" w:styleId="alerte">
    <w:name w:val="alerte"/>
    <w:basedOn w:val="a3"/>
    <w:rsid w:val="00A35D3F"/>
    <w:pPr>
      <w:shd w:val="clear" w:color="auto" w:fill="FFFFDD"/>
      <w:spacing w:before="100" w:beforeAutospacing="1" w:after="96"/>
    </w:pPr>
    <w:rPr>
      <w:i/>
      <w:iCs/>
    </w:rPr>
  </w:style>
  <w:style w:type="paragraph" w:customStyle="1" w:styleId="grave">
    <w:name w:val="grave"/>
    <w:basedOn w:val="a3"/>
    <w:rsid w:val="00A35D3F"/>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A35D3F"/>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A35D3F"/>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A35D3F"/>
    <w:pPr>
      <w:spacing w:before="100" w:beforeAutospacing="1" w:after="100" w:afterAutospacing="1"/>
      <w:ind w:left="360" w:right="360"/>
    </w:pPr>
  </w:style>
  <w:style w:type="paragraph" w:customStyle="1" w:styleId="bandeau-portail-icone">
    <w:name w:val="bandeau-portail-icone"/>
    <w:basedOn w:val="a3"/>
    <w:rsid w:val="00A35D3F"/>
    <w:pPr>
      <w:spacing w:before="100" w:beforeAutospacing="1" w:after="100" w:afterAutospacing="1"/>
      <w:ind w:right="120"/>
    </w:pPr>
  </w:style>
  <w:style w:type="paragraph" w:customStyle="1" w:styleId="bandeau-portail-texte">
    <w:name w:val="bandeau-portail-texte"/>
    <w:basedOn w:val="a3"/>
    <w:rsid w:val="00A35D3F"/>
    <w:pPr>
      <w:spacing w:before="100" w:beforeAutospacing="1" w:after="100" w:afterAutospacing="1"/>
    </w:pPr>
    <w:rPr>
      <w:b/>
      <w:bCs/>
    </w:rPr>
  </w:style>
  <w:style w:type="paragraph" w:customStyle="1" w:styleId="exemple">
    <w:name w:val="exemple"/>
    <w:basedOn w:val="a3"/>
    <w:rsid w:val="00A35D3F"/>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A35D3F"/>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A35D3F"/>
    <w:pPr>
      <w:shd w:val="clear" w:color="auto" w:fill="A0A0FF"/>
    </w:pPr>
  </w:style>
  <w:style w:type="paragraph" w:customStyle="1" w:styleId="avancetexte">
    <w:name w:val="avance_texte"/>
    <w:basedOn w:val="a3"/>
    <w:rsid w:val="00A35D3F"/>
    <w:pPr>
      <w:spacing w:line="240" w:lineRule="atLeast"/>
      <w:jc w:val="center"/>
    </w:pPr>
    <w:rPr>
      <w:sz w:val="21"/>
      <w:szCs w:val="21"/>
    </w:rPr>
  </w:style>
  <w:style w:type="paragraph" w:customStyle="1" w:styleId="mw-lag-warn-normal">
    <w:name w:val="mw-lag-warn-normal"/>
    <w:basedOn w:val="a3"/>
    <w:rsid w:val="00A35D3F"/>
    <w:pPr>
      <w:spacing w:before="100" w:beforeAutospacing="1" w:after="100" w:afterAutospacing="1"/>
    </w:pPr>
    <w:rPr>
      <w:vanish/>
    </w:rPr>
  </w:style>
  <w:style w:type="paragraph" w:customStyle="1" w:styleId="mw-alerte">
    <w:name w:val="mw-alerte"/>
    <w:basedOn w:val="a3"/>
    <w:rsid w:val="00A35D3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A35D3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A35D3F"/>
    <w:pPr>
      <w:spacing w:before="100" w:beforeAutospacing="1" w:after="100" w:afterAutospacing="1"/>
    </w:pPr>
    <w:rPr>
      <w:sz w:val="22"/>
      <w:szCs w:val="22"/>
    </w:rPr>
  </w:style>
  <w:style w:type="paragraph" w:customStyle="1" w:styleId="navtoggle">
    <w:name w:val="navtoggle"/>
    <w:basedOn w:val="a3"/>
    <w:rsid w:val="00A35D3F"/>
    <w:pPr>
      <w:spacing w:before="100" w:beforeAutospacing="1" w:after="100" w:afterAutospacing="1"/>
    </w:pPr>
    <w:rPr>
      <w:sz w:val="22"/>
      <w:szCs w:val="22"/>
    </w:rPr>
  </w:style>
  <w:style w:type="paragraph" w:customStyle="1" w:styleId="alternance">
    <w:name w:val="alternance"/>
    <w:basedOn w:val="a3"/>
    <w:rsid w:val="00A35D3F"/>
    <w:pPr>
      <w:spacing w:before="100" w:beforeAutospacing="1" w:after="100" w:afterAutospacing="1"/>
    </w:pPr>
  </w:style>
  <w:style w:type="paragraph" w:customStyle="1" w:styleId="alternance2">
    <w:name w:val="alternance2"/>
    <w:basedOn w:val="a3"/>
    <w:rsid w:val="00A35D3F"/>
    <w:pPr>
      <w:spacing w:before="100" w:beforeAutospacing="1" w:after="100" w:afterAutospacing="1"/>
    </w:pPr>
  </w:style>
  <w:style w:type="paragraph" w:customStyle="1" w:styleId="infobox">
    <w:name w:val="infobox"/>
    <w:basedOn w:val="a3"/>
    <w:rsid w:val="00A35D3F"/>
    <w:pPr>
      <w:shd w:val="clear" w:color="auto" w:fill="EEEEEE"/>
      <w:spacing w:after="120"/>
      <w:ind w:left="240"/>
    </w:pPr>
    <w:rPr>
      <w:color w:val="000000"/>
      <w:sz w:val="23"/>
      <w:szCs w:val="23"/>
    </w:rPr>
  </w:style>
  <w:style w:type="paragraph" w:customStyle="1" w:styleId="globegris">
    <w:name w:val="globegris"/>
    <w:basedOn w:val="a3"/>
    <w:rsid w:val="00A35D3F"/>
    <w:pPr>
      <w:spacing w:before="100" w:beforeAutospacing="1" w:after="100" w:afterAutospacing="1"/>
    </w:pPr>
  </w:style>
  <w:style w:type="paragraph" w:customStyle="1" w:styleId="assistant">
    <w:name w:val="assistant"/>
    <w:basedOn w:val="a3"/>
    <w:rsid w:val="00A35D3F"/>
    <w:pPr>
      <w:spacing w:before="100" w:beforeAutospacing="1" w:after="100" w:afterAutospacing="1"/>
    </w:pPr>
  </w:style>
  <w:style w:type="paragraph" w:customStyle="1" w:styleId="headergris">
    <w:name w:val="headergris"/>
    <w:basedOn w:val="a3"/>
    <w:rsid w:val="00A35D3F"/>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A35D3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A35D3F"/>
    <w:pPr>
      <w:spacing w:before="100" w:beforeAutospacing="1" w:after="100" w:afterAutospacing="1"/>
      <w:ind w:right="120"/>
      <w:jc w:val="right"/>
    </w:pPr>
    <w:rPr>
      <w:sz w:val="15"/>
      <w:szCs w:val="15"/>
    </w:rPr>
  </w:style>
  <w:style w:type="paragraph" w:customStyle="1" w:styleId="geo-default">
    <w:name w:val="geo-default"/>
    <w:basedOn w:val="a3"/>
    <w:rsid w:val="00A35D3F"/>
    <w:pPr>
      <w:spacing w:before="100" w:beforeAutospacing="1" w:after="100" w:afterAutospacing="1"/>
    </w:pPr>
  </w:style>
  <w:style w:type="paragraph" w:customStyle="1" w:styleId="geo-nondefault">
    <w:name w:val="geo-nondefault"/>
    <w:basedOn w:val="a3"/>
    <w:rsid w:val="00A35D3F"/>
    <w:pPr>
      <w:spacing w:before="100" w:beforeAutospacing="1" w:after="100" w:afterAutospacing="1"/>
    </w:pPr>
    <w:rPr>
      <w:vanish/>
    </w:rPr>
  </w:style>
  <w:style w:type="paragraph" w:customStyle="1" w:styleId="geo-dms">
    <w:name w:val="geo-dms"/>
    <w:basedOn w:val="a3"/>
    <w:rsid w:val="00A35D3F"/>
    <w:pPr>
      <w:spacing w:before="100" w:beforeAutospacing="1" w:after="100" w:afterAutospacing="1"/>
    </w:pPr>
  </w:style>
  <w:style w:type="paragraph" w:customStyle="1" w:styleId="geo-dec">
    <w:name w:val="geo-dec"/>
    <w:basedOn w:val="a3"/>
    <w:rsid w:val="00A35D3F"/>
    <w:pPr>
      <w:spacing w:before="100" w:beforeAutospacing="1" w:after="100" w:afterAutospacing="1"/>
    </w:pPr>
  </w:style>
  <w:style w:type="paragraph" w:customStyle="1" w:styleId="geo-multi-punct">
    <w:name w:val="geo-multi-punct"/>
    <w:basedOn w:val="a3"/>
    <w:rsid w:val="00A35D3F"/>
    <w:pPr>
      <w:spacing w:before="100" w:beforeAutospacing="1" w:after="100" w:afterAutospacing="1"/>
    </w:pPr>
    <w:rPr>
      <w:vanish/>
    </w:rPr>
  </w:style>
  <w:style w:type="paragraph" w:customStyle="1" w:styleId="infoboxv2">
    <w:name w:val="infobox_v2"/>
    <w:basedOn w:val="a3"/>
    <w:rsid w:val="00A35D3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A35D3F"/>
    <w:pPr>
      <w:spacing w:before="100" w:beforeAutospacing="1" w:after="100" w:afterAutospacing="1"/>
    </w:pPr>
  </w:style>
  <w:style w:type="paragraph" w:customStyle="1" w:styleId="degrade">
    <w:name w:val="degrade"/>
    <w:basedOn w:val="a3"/>
    <w:rsid w:val="00A35D3F"/>
    <w:pPr>
      <w:spacing w:before="100" w:beforeAutospacing="1" w:after="100" w:afterAutospacing="1"/>
    </w:pPr>
  </w:style>
  <w:style w:type="paragraph" w:customStyle="1" w:styleId="degraderev">
    <w:name w:val="degrade_rev"/>
    <w:basedOn w:val="a3"/>
    <w:rsid w:val="00A35D3F"/>
    <w:pPr>
      <w:spacing w:before="100" w:beforeAutospacing="1" w:after="100" w:afterAutospacing="1"/>
    </w:pPr>
  </w:style>
  <w:style w:type="paragraph" w:customStyle="1" w:styleId="ombre">
    <w:name w:val="ombre"/>
    <w:basedOn w:val="a3"/>
    <w:rsid w:val="00A35D3F"/>
    <w:pPr>
      <w:spacing w:before="100" w:beforeAutospacing="1" w:after="100" w:afterAutospacing="1"/>
    </w:pPr>
  </w:style>
  <w:style w:type="paragraph" w:customStyle="1" w:styleId="ombrepale">
    <w:name w:val="ombre_pale"/>
    <w:basedOn w:val="a3"/>
    <w:rsid w:val="00A35D3F"/>
    <w:pPr>
      <w:spacing w:before="100" w:beforeAutospacing="1" w:after="100" w:afterAutospacing="1"/>
    </w:pPr>
  </w:style>
  <w:style w:type="paragraph" w:customStyle="1" w:styleId="ombrebl">
    <w:name w:val="ombre_bl"/>
    <w:basedOn w:val="a3"/>
    <w:rsid w:val="00A35D3F"/>
    <w:pPr>
      <w:spacing w:before="100" w:beforeAutospacing="1" w:after="100" w:afterAutospacing="1"/>
    </w:pPr>
  </w:style>
  <w:style w:type="paragraph" w:customStyle="1" w:styleId="ombreblpale">
    <w:name w:val="ombre_blpale"/>
    <w:basedOn w:val="a3"/>
    <w:rsid w:val="00A35D3F"/>
    <w:pPr>
      <w:spacing w:before="100" w:beforeAutospacing="1" w:after="100" w:afterAutospacing="1"/>
    </w:pPr>
  </w:style>
  <w:style w:type="paragraph" w:customStyle="1" w:styleId="ombrerg">
    <w:name w:val="ombre_rg"/>
    <w:basedOn w:val="a3"/>
    <w:rsid w:val="00A35D3F"/>
    <w:pPr>
      <w:spacing w:before="100" w:beforeAutospacing="1" w:after="100" w:afterAutospacing="1"/>
    </w:pPr>
  </w:style>
  <w:style w:type="paragraph" w:customStyle="1" w:styleId="ombrergpale">
    <w:name w:val="ombre_rgpale"/>
    <w:basedOn w:val="a3"/>
    <w:rsid w:val="00A35D3F"/>
    <w:pPr>
      <w:spacing w:before="100" w:beforeAutospacing="1" w:after="100" w:afterAutospacing="1"/>
    </w:pPr>
  </w:style>
  <w:style w:type="paragraph" w:customStyle="1" w:styleId="hidden">
    <w:name w:val="hidden"/>
    <w:basedOn w:val="a3"/>
    <w:rsid w:val="00A35D3F"/>
    <w:pPr>
      <w:spacing w:before="100" w:beforeAutospacing="1" w:after="100" w:afterAutospacing="1"/>
    </w:pPr>
  </w:style>
  <w:style w:type="paragraph" w:customStyle="1" w:styleId="cinema-bandeau">
    <w:name w:val="cinema-bandeau"/>
    <w:basedOn w:val="a3"/>
    <w:rsid w:val="00A35D3F"/>
    <w:pPr>
      <w:spacing w:before="100" w:beforeAutospacing="1" w:after="100" w:afterAutospacing="1"/>
    </w:pPr>
  </w:style>
  <w:style w:type="paragraph" w:customStyle="1" w:styleId="mw-textarea-protected">
    <w:name w:val="mw-textarea-protected"/>
    <w:basedOn w:val="a3"/>
    <w:rsid w:val="00A35D3F"/>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A35D3F"/>
    <w:pPr>
      <w:spacing w:before="100" w:beforeAutospacing="1" w:after="100" w:afterAutospacing="1"/>
    </w:pPr>
  </w:style>
  <w:style w:type="paragraph" w:customStyle="1" w:styleId="wikimagtitre">
    <w:name w:val="wikimag_titre"/>
    <w:basedOn w:val="a3"/>
    <w:rsid w:val="00A35D3F"/>
    <w:pPr>
      <w:spacing w:before="100" w:beforeAutospacing="1" w:after="100" w:afterAutospacing="1"/>
    </w:pPr>
  </w:style>
  <w:style w:type="paragraph" w:customStyle="1" w:styleId="ui-button-large">
    <w:name w:val="ui-button-large"/>
    <w:basedOn w:val="a3"/>
    <w:rsid w:val="00A35D3F"/>
    <w:pPr>
      <w:spacing w:before="100" w:beforeAutospacing="1" w:after="100" w:afterAutospacing="1"/>
    </w:pPr>
  </w:style>
  <w:style w:type="paragraph" w:customStyle="1" w:styleId="fr-collapsible-content">
    <w:name w:val="fr-collapsible-content"/>
    <w:basedOn w:val="a3"/>
    <w:rsid w:val="00A35D3F"/>
    <w:pPr>
      <w:spacing w:before="100" w:beforeAutospacing="1" w:after="100" w:afterAutospacing="1"/>
    </w:pPr>
  </w:style>
  <w:style w:type="paragraph" w:customStyle="1" w:styleId="navboxnewtitle">
    <w:name w:val="navboxnew_title"/>
    <w:basedOn w:val="a3"/>
    <w:rsid w:val="00A35D3F"/>
    <w:pPr>
      <w:spacing w:before="100" w:beforeAutospacing="1" w:after="100" w:afterAutospacing="1"/>
    </w:pPr>
  </w:style>
  <w:style w:type="paragraph" w:customStyle="1" w:styleId="navboxnewtitlesub">
    <w:name w:val="navboxnew_titlesub"/>
    <w:basedOn w:val="a3"/>
    <w:rsid w:val="00A35D3F"/>
    <w:pPr>
      <w:spacing w:before="100" w:beforeAutospacing="1" w:after="100" w:afterAutospacing="1"/>
    </w:pPr>
  </w:style>
  <w:style w:type="paragraph" w:customStyle="1" w:styleId="navboxnewcell">
    <w:name w:val="navboxnew_cell"/>
    <w:basedOn w:val="a3"/>
    <w:rsid w:val="00A35D3F"/>
    <w:pPr>
      <w:spacing w:before="100" w:beforeAutospacing="1" w:after="100" w:afterAutospacing="1"/>
    </w:pPr>
  </w:style>
  <w:style w:type="paragraph" w:customStyle="1" w:styleId="navboxnewth">
    <w:name w:val="navboxnew_th"/>
    <w:basedOn w:val="a3"/>
    <w:rsid w:val="00A35D3F"/>
    <w:pPr>
      <w:spacing w:before="100" w:beforeAutospacing="1" w:after="100" w:afterAutospacing="1"/>
    </w:pPr>
  </w:style>
  <w:style w:type="paragraph" w:customStyle="1" w:styleId="impair">
    <w:name w:val="impair"/>
    <w:basedOn w:val="a3"/>
    <w:rsid w:val="00A35D3F"/>
    <w:pPr>
      <w:spacing w:before="100" w:beforeAutospacing="1" w:after="100" w:afterAutospacing="1"/>
    </w:pPr>
  </w:style>
  <w:style w:type="paragraph" w:customStyle="1" w:styleId="pair">
    <w:name w:val="pair"/>
    <w:basedOn w:val="a3"/>
    <w:rsid w:val="00A35D3F"/>
    <w:pPr>
      <w:spacing w:before="100" w:beforeAutospacing="1" w:after="100" w:afterAutospacing="1"/>
    </w:pPr>
  </w:style>
  <w:style w:type="paragraph" w:customStyle="1" w:styleId="navboxnewbanner">
    <w:name w:val="navboxnew_banner"/>
    <w:basedOn w:val="a3"/>
    <w:rsid w:val="00A35D3F"/>
    <w:pPr>
      <w:spacing w:before="100" w:beforeAutospacing="1" w:after="100" w:afterAutospacing="1"/>
    </w:pPr>
  </w:style>
  <w:style w:type="paragraph" w:customStyle="1" w:styleId="navboxnewimage">
    <w:name w:val="navboxnew_image"/>
    <w:basedOn w:val="a3"/>
    <w:rsid w:val="00A35D3F"/>
    <w:pPr>
      <w:spacing w:before="100" w:beforeAutospacing="1" w:after="100" w:afterAutospacing="1"/>
    </w:pPr>
  </w:style>
  <w:style w:type="paragraph" w:customStyle="1" w:styleId="navboxnewrow">
    <w:name w:val="navboxnew_row"/>
    <w:basedOn w:val="a3"/>
    <w:rsid w:val="00A35D3F"/>
    <w:pPr>
      <w:spacing w:before="100" w:beforeAutospacing="1" w:after="100" w:afterAutospacing="1"/>
    </w:pPr>
  </w:style>
  <w:style w:type="paragraph" w:customStyle="1" w:styleId="navboxnewie">
    <w:name w:val="navboxnew_ie"/>
    <w:basedOn w:val="a3"/>
    <w:rsid w:val="00A35D3F"/>
    <w:pPr>
      <w:spacing w:before="100" w:beforeAutospacing="1" w:after="100" w:afterAutospacing="1"/>
    </w:pPr>
  </w:style>
  <w:style w:type="paragraph" w:customStyle="1" w:styleId="navboxnewinline">
    <w:name w:val="navboxnew_inline"/>
    <w:basedOn w:val="a3"/>
    <w:rsid w:val="00A35D3F"/>
    <w:pPr>
      <w:spacing w:before="100" w:beforeAutospacing="1" w:after="100" w:afterAutospacing="1"/>
    </w:pPr>
  </w:style>
  <w:style w:type="paragraph" w:customStyle="1" w:styleId="ui-button-text">
    <w:name w:val="ui-button-text"/>
    <w:basedOn w:val="a3"/>
    <w:rsid w:val="00A35D3F"/>
    <w:pPr>
      <w:spacing w:before="100" w:beforeAutospacing="1" w:after="100" w:afterAutospacing="1"/>
    </w:pPr>
  </w:style>
  <w:style w:type="paragraph" w:customStyle="1" w:styleId="ui-dialog-titlebar">
    <w:name w:val="ui-dialog-titlebar"/>
    <w:basedOn w:val="a3"/>
    <w:rsid w:val="00A35D3F"/>
    <w:pPr>
      <w:spacing w:before="100" w:beforeAutospacing="1" w:after="100" w:afterAutospacing="1"/>
    </w:pPr>
  </w:style>
  <w:style w:type="paragraph" w:customStyle="1" w:styleId="ui-dialog-title">
    <w:name w:val="ui-dialog-title"/>
    <w:basedOn w:val="a3"/>
    <w:rsid w:val="00A35D3F"/>
    <w:pPr>
      <w:spacing w:before="100" w:beforeAutospacing="1" w:after="100" w:afterAutospacing="1"/>
    </w:pPr>
  </w:style>
  <w:style w:type="paragraph" w:customStyle="1" w:styleId="ui-dialog-titlebar-close">
    <w:name w:val="ui-dialog-titlebar-close"/>
    <w:basedOn w:val="a3"/>
    <w:rsid w:val="00A35D3F"/>
    <w:pPr>
      <w:spacing w:before="100" w:beforeAutospacing="1" w:after="100" w:afterAutospacing="1"/>
    </w:pPr>
  </w:style>
  <w:style w:type="paragraph" w:customStyle="1" w:styleId="ui-dialog-content">
    <w:name w:val="ui-dialog-content"/>
    <w:basedOn w:val="a3"/>
    <w:rsid w:val="00A35D3F"/>
    <w:pPr>
      <w:spacing w:before="100" w:beforeAutospacing="1" w:after="100" w:afterAutospacing="1"/>
    </w:pPr>
  </w:style>
  <w:style w:type="paragraph" w:customStyle="1" w:styleId="ui-dialog-buttonpane">
    <w:name w:val="ui-dialog-buttonpane"/>
    <w:basedOn w:val="a3"/>
    <w:rsid w:val="00A35D3F"/>
    <w:pPr>
      <w:spacing w:before="100" w:beforeAutospacing="1" w:after="100" w:afterAutospacing="1"/>
    </w:pPr>
  </w:style>
  <w:style w:type="paragraph" w:customStyle="1" w:styleId="fr-collapsible-toggle-keyboard">
    <w:name w:val="fr-collapsible-toggle-keyboard"/>
    <w:basedOn w:val="a3"/>
    <w:rsid w:val="00A35D3F"/>
    <w:pPr>
      <w:spacing w:before="100" w:beforeAutospacing="1" w:after="100" w:afterAutospacing="1"/>
    </w:pPr>
  </w:style>
  <w:style w:type="paragraph" w:customStyle="1" w:styleId="navboxnewlast">
    <w:name w:val="navboxnew_last"/>
    <w:basedOn w:val="a3"/>
    <w:rsid w:val="00A35D3F"/>
    <w:pPr>
      <w:spacing w:before="100" w:beforeAutospacing="1" w:after="100" w:afterAutospacing="1"/>
    </w:pPr>
  </w:style>
  <w:style w:type="paragraph" w:customStyle="1" w:styleId="special-label">
    <w:name w:val="special-label"/>
    <w:basedOn w:val="a3"/>
    <w:rsid w:val="00A35D3F"/>
    <w:pPr>
      <w:spacing w:before="100" w:beforeAutospacing="1" w:after="100" w:afterAutospacing="1"/>
    </w:pPr>
  </w:style>
  <w:style w:type="paragraph" w:customStyle="1" w:styleId="special-query">
    <w:name w:val="special-query"/>
    <w:basedOn w:val="a3"/>
    <w:rsid w:val="00A35D3F"/>
    <w:pPr>
      <w:spacing w:before="100" w:beforeAutospacing="1" w:after="100" w:afterAutospacing="1"/>
    </w:pPr>
  </w:style>
  <w:style w:type="paragraph" w:customStyle="1" w:styleId="special-hover">
    <w:name w:val="special-hover"/>
    <w:basedOn w:val="a3"/>
    <w:rsid w:val="00A35D3F"/>
    <w:pPr>
      <w:spacing w:before="100" w:beforeAutospacing="1" w:after="100" w:afterAutospacing="1"/>
    </w:pPr>
  </w:style>
  <w:style w:type="paragraph" w:customStyle="1" w:styleId="mw-specialpage-summary">
    <w:name w:val="mw-specialpage-summary"/>
    <w:basedOn w:val="a3"/>
    <w:rsid w:val="00A35D3F"/>
    <w:pPr>
      <w:spacing w:before="100" w:beforeAutospacing="1" w:after="100" w:afterAutospacing="1"/>
    </w:pPr>
  </w:style>
  <w:style w:type="paragraph" w:customStyle="1" w:styleId="legendlike">
    <w:name w:val="legendlike"/>
    <w:basedOn w:val="a3"/>
    <w:rsid w:val="00A35D3F"/>
    <w:pPr>
      <w:spacing w:before="100" w:beforeAutospacing="1" w:after="100" w:afterAutospacing="1"/>
    </w:pPr>
  </w:style>
  <w:style w:type="paragraph" w:customStyle="1" w:styleId="legendtextlike">
    <w:name w:val="legendtextlike"/>
    <w:basedOn w:val="a3"/>
    <w:rsid w:val="00A35D3F"/>
    <w:pPr>
      <w:spacing w:before="100" w:beforeAutospacing="1" w:after="100" w:afterAutospacing="1"/>
    </w:pPr>
  </w:style>
  <w:style w:type="paragraph" w:customStyle="1" w:styleId="scrollbar">
    <w:name w:val="scrollbar"/>
    <w:basedOn w:val="a3"/>
    <w:rsid w:val="00A35D3F"/>
    <w:pPr>
      <w:spacing w:before="100" w:beforeAutospacing="1" w:after="100" w:afterAutospacing="1"/>
    </w:pPr>
  </w:style>
  <w:style w:type="paragraph" w:customStyle="1" w:styleId="scrollbarcontainer">
    <w:name w:val="scrollbarcontainer"/>
    <w:basedOn w:val="a3"/>
    <w:rsid w:val="00A35D3F"/>
    <w:pPr>
      <w:spacing w:before="100" w:beforeAutospacing="1" w:after="100" w:afterAutospacing="1"/>
    </w:pPr>
  </w:style>
  <w:style w:type="paragraph" w:customStyle="1" w:styleId="magnify">
    <w:name w:val="magnify"/>
    <w:basedOn w:val="a3"/>
    <w:rsid w:val="00A35D3F"/>
    <w:pPr>
      <w:spacing w:before="100" w:beforeAutospacing="1" w:after="100" w:afterAutospacing="1"/>
    </w:pPr>
  </w:style>
  <w:style w:type="paragraph" w:customStyle="1" w:styleId="infoboximage">
    <w:name w:val="infoboximage"/>
    <w:basedOn w:val="a3"/>
    <w:rsid w:val="00A35D3F"/>
    <w:pPr>
      <w:spacing w:before="100" w:beforeAutospacing="1" w:after="100" w:afterAutospacing="1"/>
    </w:pPr>
  </w:style>
  <w:style w:type="paragraph" w:customStyle="1" w:styleId="infoboxsoustitre">
    <w:name w:val="infoboxsoustitre"/>
    <w:basedOn w:val="a3"/>
    <w:rsid w:val="00A35D3F"/>
    <w:pPr>
      <w:spacing w:before="100" w:beforeAutospacing="1" w:after="100" w:afterAutospacing="1"/>
    </w:pPr>
  </w:style>
  <w:style w:type="paragraph" w:customStyle="1" w:styleId="latitude">
    <w:name w:val="latitude"/>
    <w:basedOn w:val="a3"/>
    <w:rsid w:val="00A35D3F"/>
    <w:pPr>
      <w:spacing w:before="100" w:beforeAutospacing="1" w:after="100" w:afterAutospacing="1"/>
    </w:pPr>
  </w:style>
  <w:style w:type="paragraph" w:customStyle="1" w:styleId="entete">
    <w:name w:val="entete"/>
    <w:basedOn w:val="a3"/>
    <w:rsid w:val="00A35D3F"/>
    <w:pPr>
      <w:spacing w:before="100" w:beforeAutospacing="1" w:after="100" w:afterAutospacing="1"/>
    </w:pPr>
  </w:style>
  <w:style w:type="paragraph" w:customStyle="1" w:styleId="media">
    <w:name w:val="media"/>
    <w:basedOn w:val="a3"/>
    <w:rsid w:val="00A35D3F"/>
    <w:pPr>
      <w:spacing w:before="100" w:beforeAutospacing="1" w:after="100" w:afterAutospacing="1"/>
    </w:pPr>
  </w:style>
  <w:style w:type="paragraph" w:customStyle="1" w:styleId="thumbimage">
    <w:name w:val="thumbimage"/>
    <w:basedOn w:val="a3"/>
    <w:rsid w:val="00A35D3F"/>
    <w:pPr>
      <w:spacing w:before="100" w:beforeAutospacing="1" w:after="100" w:afterAutospacing="1"/>
    </w:pPr>
  </w:style>
  <w:style w:type="paragraph" w:customStyle="1" w:styleId="thumbinner">
    <w:name w:val="thumbinner"/>
    <w:basedOn w:val="a3"/>
    <w:rsid w:val="00A35D3F"/>
    <w:pPr>
      <w:spacing w:before="100" w:beforeAutospacing="1" w:after="100" w:afterAutospacing="1"/>
    </w:pPr>
  </w:style>
  <w:style w:type="paragraph" w:customStyle="1" w:styleId="thumb">
    <w:name w:val="thumb"/>
    <w:basedOn w:val="a3"/>
    <w:rsid w:val="00A35D3F"/>
    <w:pPr>
      <w:spacing w:before="100" w:beforeAutospacing="1" w:after="100" w:afterAutospacing="1"/>
    </w:pPr>
  </w:style>
  <w:style w:type="paragraph" w:customStyle="1" w:styleId="thumbcaption">
    <w:name w:val="thumbcaption"/>
    <w:basedOn w:val="a3"/>
    <w:rsid w:val="00A35D3F"/>
    <w:pPr>
      <w:spacing w:before="100" w:beforeAutospacing="1" w:after="100" w:afterAutospacing="1"/>
    </w:pPr>
  </w:style>
  <w:style w:type="paragraph" w:customStyle="1" w:styleId="legend">
    <w:name w:val="legend"/>
    <w:basedOn w:val="a3"/>
    <w:rsid w:val="00A35D3F"/>
    <w:pPr>
      <w:spacing w:before="100" w:beforeAutospacing="1" w:after="100" w:afterAutospacing="1"/>
    </w:pPr>
  </w:style>
  <w:style w:type="paragraph" w:customStyle="1" w:styleId="image2">
    <w:name w:val="image2"/>
    <w:basedOn w:val="a3"/>
    <w:rsid w:val="00A35D3F"/>
    <w:pPr>
      <w:spacing w:before="100" w:beforeAutospacing="1" w:after="100" w:afterAutospacing="1"/>
    </w:pPr>
  </w:style>
  <w:style w:type="paragraph" w:customStyle="1" w:styleId="hr">
    <w:name w:val="hr"/>
    <w:basedOn w:val="a3"/>
    <w:rsid w:val="00A35D3F"/>
    <w:pPr>
      <w:spacing w:before="100" w:beforeAutospacing="1" w:after="100" w:afterAutospacing="1"/>
    </w:pPr>
  </w:style>
  <w:style w:type="paragraph" w:customStyle="1" w:styleId="navbar">
    <w:name w:val="navbar"/>
    <w:basedOn w:val="a3"/>
    <w:rsid w:val="00A35D3F"/>
    <w:pPr>
      <w:spacing w:before="100" w:beforeAutospacing="1" w:after="100" w:afterAutospacing="1"/>
    </w:pPr>
  </w:style>
  <w:style w:type="paragraph" w:customStyle="1" w:styleId="prevbloc">
    <w:name w:val="prev_bloc"/>
    <w:basedOn w:val="a3"/>
    <w:rsid w:val="00A35D3F"/>
    <w:pPr>
      <w:spacing w:before="100" w:beforeAutospacing="1" w:after="100" w:afterAutospacing="1"/>
    </w:pPr>
  </w:style>
  <w:style w:type="paragraph" w:customStyle="1" w:styleId="nextbloc">
    <w:name w:val="next_bloc"/>
    <w:basedOn w:val="a3"/>
    <w:rsid w:val="00A35D3F"/>
    <w:pPr>
      <w:spacing w:before="100" w:beforeAutospacing="1" w:after="100" w:afterAutospacing="1"/>
    </w:pPr>
  </w:style>
  <w:style w:type="paragraph" w:customStyle="1" w:styleId="imgtoogle">
    <w:name w:val="img_toogle"/>
    <w:basedOn w:val="a3"/>
    <w:rsid w:val="00A35D3F"/>
    <w:pPr>
      <w:spacing w:before="100" w:beforeAutospacing="1" w:after="100" w:afterAutospacing="1"/>
    </w:pPr>
  </w:style>
  <w:style w:type="paragraph" w:customStyle="1" w:styleId="atoogle">
    <w:name w:val="a_toogle"/>
    <w:basedOn w:val="a3"/>
    <w:rsid w:val="00A35D3F"/>
    <w:pPr>
      <w:spacing w:before="100" w:beforeAutospacing="1" w:after="100" w:afterAutospacing="1"/>
    </w:pPr>
  </w:style>
  <w:style w:type="paragraph" w:customStyle="1" w:styleId="geopoint">
    <w:name w:val="geopoint"/>
    <w:basedOn w:val="a3"/>
    <w:rsid w:val="00A35D3F"/>
    <w:pPr>
      <w:spacing w:before="100" w:beforeAutospacing="1" w:after="100" w:afterAutospacing="1"/>
    </w:pPr>
  </w:style>
  <w:style w:type="paragraph" w:customStyle="1" w:styleId="titre">
    <w:name w:val="titre"/>
    <w:basedOn w:val="a3"/>
    <w:rsid w:val="00A35D3F"/>
    <w:pPr>
      <w:spacing w:before="100" w:beforeAutospacing="1" w:after="100" w:afterAutospacing="1"/>
    </w:pPr>
  </w:style>
  <w:style w:type="paragraph" w:customStyle="1" w:styleId="ui-icon-closethick">
    <w:name w:val="ui-icon-closethick"/>
    <w:basedOn w:val="a3"/>
    <w:rsid w:val="00A35D3F"/>
    <w:pPr>
      <w:spacing w:before="100" w:beforeAutospacing="1" w:after="100" w:afterAutospacing="1"/>
    </w:pPr>
  </w:style>
  <w:style w:type="paragraph" w:customStyle="1" w:styleId="taxoboxclassification">
    <w:name w:val="taxobox_classification"/>
    <w:basedOn w:val="a3"/>
    <w:rsid w:val="00A35D3F"/>
    <w:pPr>
      <w:spacing w:before="100" w:beforeAutospacing="1" w:after="100" w:afterAutospacing="1"/>
    </w:pPr>
  </w:style>
  <w:style w:type="paragraph" w:customStyle="1" w:styleId="rnormal">
    <w:name w:val="rnormal"/>
    <w:basedOn w:val="a3"/>
    <w:rsid w:val="00A35D3F"/>
    <w:pPr>
      <w:spacing w:before="100" w:beforeAutospacing="1" w:after="100" w:afterAutospacing="1"/>
    </w:pPr>
  </w:style>
  <w:style w:type="paragraph" w:customStyle="1" w:styleId="alert-text">
    <w:name w:val="alert-text"/>
    <w:basedOn w:val="a3"/>
    <w:rsid w:val="00A35D3F"/>
    <w:pPr>
      <w:spacing w:before="100" w:beforeAutospacing="1" w:after="100" w:afterAutospacing="1"/>
    </w:pPr>
    <w:rPr>
      <w:color w:val="000000"/>
    </w:rPr>
  </w:style>
  <w:style w:type="paragraph" w:customStyle="1" w:styleId="regardsactu">
    <w:name w:val="regards_actu"/>
    <w:basedOn w:val="a3"/>
    <w:rsid w:val="00A35D3F"/>
    <w:pPr>
      <w:spacing w:before="100" w:beforeAutospacing="1" w:after="100" w:afterAutospacing="1"/>
    </w:pPr>
  </w:style>
  <w:style w:type="paragraph" w:customStyle="1" w:styleId="mw-geshi">
    <w:name w:val="mw-geshi"/>
    <w:basedOn w:val="a3"/>
    <w:rsid w:val="00A35D3F"/>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A35D3F"/>
    <w:pPr>
      <w:spacing w:before="100" w:beforeAutospacing="1" w:after="100" w:afterAutospacing="1"/>
    </w:pPr>
    <w:rPr>
      <w:sz w:val="22"/>
      <w:szCs w:val="22"/>
    </w:rPr>
  </w:style>
  <w:style w:type="paragraph" w:customStyle="1" w:styleId="fr-collapsible-toggle1">
    <w:name w:val="fr-collapsible-toggle1"/>
    <w:basedOn w:val="a3"/>
    <w:rsid w:val="00A35D3F"/>
    <w:pPr>
      <w:spacing w:before="100" w:beforeAutospacing="1" w:after="100" w:afterAutospacing="1"/>
    </w:pPr>
    <w:rPr>
      <w:sz w:val="22"/>
      <w:szCs w:val="22"/>
    </w:rPr>
  </w:style>
  <w:style w:type="paragraph" w:customStyle="1" w:styleId="fr-collapsible-toggle2">
    <w:name w:val="fr-collapsible-toggle2"/>
    <w:basedOn w:val="a3"/>
    <w:rsid w:val="00A35D3F"/>
    <w:pPr>
      <w:spacing w:before="100" w:beforeAutospacing="1" w:after="100" w:afterAutospacing="1"/>
    </w:pPr>
    <w:rPr>
      <w:sz w:val="22"/>
      <w:szCs w:val="22"/>
    </w:rPr>
  </w:style>
  <w:style w:type="paragraph" w:customStyle="1" w:styleId="fr-collapsible-toggle3">
    <w:name w:val="fr-collapsible-toggle3"/>
    <w:basedOn w:val="a3"/>
    <w:rsid w:val="00A35D3F"/>
    <w:pPr>
      <w:spacing w:before="100" w:beforeAutospacing="1" w:after="100" w:afterAutospacing="1"/>
    </w:pPr>
    <w:rPr>
      <w:sz w:val="22"/>
      <w:szCs w:val="22"/>
    </w:rPr>
  </w:style>
  <w:style w:type="paragraph" w:customStyle="1" w:styleId="navboxnewtitle1">
    <w:name w:val="navboxnew_title1"/>
    <w:basedOn w:val="a3"/>
    <w:rsid w:val="00A35D3F"/>
    <w:pPr>
      <w:shd w:val="clear" w:color="auto" w:fill="CCCCFF"/>
      <w:spacing w:after="30"/>
      <w:jc w:val="center"/>
    </w:pPr>
    <w:rPr>
      <w:b/>
      <w:bCs/>
    </w:rPr>
  </w:style>
  <w:style w:type="paragraph" w:customStyle="1" w:styleId="navboxnewtitlesub1">
    <w:name w:val="navboxnew_titlesub1"/>
    <w:basedOn w:val="a3"/>
    <w:rsid w:val="00A35D3F"/>
    <w:pPr>
      <w:spacing w:before="100" w:beforeAutospacing="1" w:after="100" w:afterAutospacing="1"/>
    </w:pPr>
    <w:rPr>
      <w:sz w:val="19"/>
      <w:szCs w:val="19"/>
    </w:rPr>
  </w:style>
  <w:style w:type="paragraph" w:customStyle="1" w:styleId="fr-collapsible-content2">
    <w:name w:val="fr-collapsible-content2"/>
    <w:basedOn w:val="a3"/>
    <w:rsid w:val="00A35D3F"/>
    <w:pPr>
      <w:spacing w:before="100" w:beforeAutospacing="1" w:after="100" w:afterAutospacing="1"/>
    </w:pPr>
    <w:rPr>
      <w:sz w:val="22"/>
      <w:szCs w:val="22"/>
    </w:rPr>
  </w:style>
  <w:style w:type="paragraph" w:customStyle="1" w:styleId="navboxnewcell1">
    <w:name w:val="navboxnew_cell1"/>
    <w:basedOn w:val="a3"/>
    <w:rsid w:val="00A35D3F"/>
    <w:pPr>
      <w:spacing w:before="100" w:beforeAutospacing="1" w:after="100" w:afterAutospacing="1"/>
      <w:jc w:val="center"/>
    </w:pPr>
  </w:style>
  <w:style w:type="paragraph" w:customStyle="1" w:styleId="navboxnewth1">
    <w:name w:val="navboxnew_th1"/>
    <w:basedOn w:val="a3"/>
    <w:rsid w:val="00A35D3F"/>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A35D3F"/>
    <w:pPr>
      <w:spacing w:before="100" w:beforeAutospacing="1" w:after="100" w:afterAutospacing="1"/>
    </w:pPr>
  </w:style>
  <w:style w:type="paragraph" w:customStyle="1" w:styleId="impair1">
    <w:name w:val="impair1"/>
    <w:basedOn w:val="a3"/>
    <w:rsid w:val="00A35D3F"/>
    <w:pPr>
      <w:shd w:val="clear" w:color="auto" w:fill="EEEEFF"/>
      <w:spacing w:before="100" w:beforeAutospacing="1" w:after="100" w:afterAutospacing="1"/>
    </w:pPr>
  </w:style>
  <w:style w:type="paragraph" w:customStyle="1" w:styleId="pair1">
    <w:name w:val="pair1"/>
    <w:basedOn w:val="a3"/>
    <w:rsid w:val="00A35D3F"/>
    <w:pPr>
      <w:shd w:val="clear" w:color="auto" w:fill="F9F9F9"/>
      <w:spacing w:before="100" w:beforeAutospacing="1" w:after="100" w:afterAutospacing="1"/>
    </w:pPr>
  </w:style>
  <w:style w:type="paragraph" w:customStyle="1" w:styleId="navboxnewbanner1">
    <w:name w:val="navboxnew_banner1"/>
    <w:basedOn w:val="a3"/>
    <w:rsid w:val="00A35D3F"/>
    <w:pPr>
      <w:shd w:val="clear" w:color="auto" w:fill="DDDDFF"/>
      <w:spacing w:after="30"/>
      <w:jc w:val="center"/>
    </w:pPr>
  </w:style>
  <w:style w:type="paragraph" w:customStyle="1" w:styleId="navboxnewimage1">
    <w:name w:val="navboxnew_image1"/>
    <w:basedOn w:val="a3"/>
    <w:rsid w:val="00A35D3F"/>
    <w:pPr>
      <w:spacing w:before="100" w:beforeAutospacing="1" w:after="100" w:afterAutospacing="1"/>
    </w:pPr>
  </w:style>
  <w:style w:type="paragraph" w:customStyle="1" w:styleId="navboxnewcell2">
    <w:name w:val="navboxnew_cell2"/>
    <w:basedOn w:val="a3"/>
    <w:rsid w:val="00A35D3F"/>
    <w:pPr>
      <w:spacing w:before="100" w:beforeAutospacing="1" w:after="100" w:afterAutospacing="1"/>
      <w:jc w:val="center"/>
    </w:pPr>
  </w:style>
  <w:style w:type="paragraph" w:customStyle="1" w:styleId="navboxnewie1">
    <w:name w:val="navboxnew_ie1"/>
    <w:basedOn w:val="a3"/>
    <w:rsid w:val="00A35D3F"/>
    <w:pPr>
      <w:spacing w:before="100" w:beforeAutospacing="1" w:after="100" w:afterAutospacing="1"/>
    </w:pPr>
  </w:style>
  <w:style w:type="paragraph" w:customStyle="1" w:styleId="navboxnewtitle2">
    <w:name w:val="navboxnew_title2"/>
    <w:basedOn w:val="a3"/>
    <w:rsid w:val="00A35D3F"/>
    <w:pPr>
      <w:shd w:val="clear" w:color="auto" w:fill="99CC99"/>
      <w:spacing w:before="100" w:beforeAutospacing="1" w:after="100" w:afterAutospacing="1"/>
    </w:pPr>
  </w:style>
  <w:style w:type="paragraph" w:customStyle="1" w:styleId="navboxnewbanner2">
    <w:name w:val="navboxnew_banner2"/>
    <w:basedOn w:val="a3"/>
    <w:rsid w:val="00A35D3F"/>
    <w:pPr>
      <w:shd w:val="clear" w:color="auto" w:fill="99CC99"/>
      <w:spacing w:before="100" w:beforeAutospacing="1" w:after="100" w:afterAutospacing="1"/>
    </w:pPr>
  </w:style>
  <w:style w:type="paragraph" w:customStyle="1" w:styleId="navboxnewth2">
    <w:name w:val="navboxnew_th2"/>
    <w:basedOn w:val="a3"/>
    <w:rsid w:val="00A35D3F"/>
    <w:pPr>
      <w:shd w:val="clear" w:color="auto" w:fill="B3D9B3"/>
      <w:spacing w:before="100" w:beforeAutospacing="1" w:after="100" w:afterAutospacing="1"/>
    </w:pPr>
  </w:style>
  <w:style w:type="paragraph" w:customStyle="1" w:styleId="navboxnewtitle3">
    <w:name w:val="navboxnew_title3"/>
    <w:basedOn w:val="a3"/>
    <w:rsid w:val="00A35D3F"/>
    <w:pPr>
      <w:shd w:val="clear" w:color="auto" w:fill="DFEDFF"/>
      <w:spacing w:before="100" w:beforeAutospacing="1" w:after="100" w:afterAutospacing="1"/>
    </w:pPr>
  </w:style>
  <w:style w:type="paragraph" w:customStyle="1" w:styleId="navboxnewbanner3">
    <w:name w:val="navboxnew_banner3"/>
    <w:basedOn w:val="a3"/>
    <w:rsid w:val="00A35D3F"/>
    <w:pPr>
      <w:shd w:val="clear" w:color="auto" w:fill="DFEDFF"/>
      <w:spacing w:before="100" w:beforeAutospacing="1" w:after="100" w:afterAutospacing="1"/>
    </w:pPr>
  </w:style>
  <w:style w:type="paragraph" w:customStyle="1" w:styleId="navboxnewth3">
    <w:name w:val="navboxnew_th3"/>
    <w:basedOn w:val="a3"/>
    <w:rsid w:val="00A35D3F"/>
    <w:pPr>
      <w:shd w:val="clear" w:color="auto" w:fill="E7F2FF"/>
      <w:spacing w:before="100" w:beforeAutospacing="1" w:after="100" w:afterAutospacing="1"/>
    </w:pPr>
  </w:style>
  <w:style w:type="paragraph" w:customStyle="1" w:styleId="fr-collapsible-toggle4">
    <w:name w:val="fr-collapsible-toggle4"/>
    <w:basedOn w:val="a3"/>
    <w:rsid w:val="00A35D3F"/>
    <w:pPr>
      <w:spacing w:before="100" w:beforeAutospacing="1" w:after="100" w:afterAutospacing="1"/>
    </w:pPr>
    <w:rPr>
      <w:sz w:val="22"/>
      <w:szCs w:val="22"/>
    </w:rPr>
  </w:style>
  <w:style w:type="paragraph" w:customStyle="1" w:styleId="navboxnewtitle4">
    <w:name w:val="navboxnew_title4"/>
    <w:basedOn w:val="a3"/>
    <w:rsid w:val="00A35D3F"/>
    <w:pPr>
      <w:shd w:val="clear" w:color="auto" w:fill="CCCCFF"/>
      <w:spacing w:after="30"/>
      <w:jc w:val="center"/>
    </w:pPr>
    <w:rPr>
      <w:b/>
      <w:bCs/>
    </w:rPr>
  </w:style>
  <w:style w:type="paragraph" w:customStyle="1" w:styleId="navboxnewtitlesub2">
    <w:name w:val="navboxnew_titlesub2"/>
    <w:basedOn w:val="a3"/>
    <w:rsid w:val="00A35D3F"/>
    <w:pPr>
      <w:spacing w:before="100" w:beforeAutospacing="1" w:after="100" w:afterAutospacing="1"/>
    </w:pPr>
    <w:rPr>
      <w:sz w:val="19"/>
      <w:szCs w:val="19"/>
    </w:rPr>
  </w:style>
  <w:style w:type="paragraph" w:customStyle="1" w:styleId="fr-collapsible-content3">
    <w:name w:val="fr-collapsible-content3"/>
    <w:basedOn w:val="a3"/>
    <w:rsid w:val="00A35D3F"/>
    <w:pPr>
      <w:spacing w:before="100" w:beforeAutospacing="1" w:after="100" w:afterAutospacing="1"/>
    </w:pPr>
    <w:rPr>
      <w:sz w:val="22"/>
      <w:szCs w:val="22"/>
    </w:rPr>
  </w:style>
  <w:style w:type="paragraph" w:customStyle="1" w:styleId="navboxnewrow1">
    <w:name w:val="navboxnew_row1"/>
    <w:basedOn w:val="a3"/>
    <w:rsid w:val="00A35D3F"/>
    <w:pPr>
      <w:shd w:val="clear" w:color="auto" w:fill="DDDDFF"/>
      <w:spacing w:before="100" w:beforeAutospacing="1" w:after="100" w:afterAutospacing="1"/>
    </w:pPr>
  </w:style>
  <w:style w:type="paragraph" w:customStyle="1" w:styleId="navboxnewth4">
    <w:name w:val="navboxnew_th4"/>
    <w:basedOn w:val="a3"/>
    <w:rsid w:val="00A35D3F"/>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A35D3F"/>
    <w:pPr>
      <w:pBdr>
        <w:left w:val="single" w:sz="12" w:space="0" w:color="F9F9F9"/>
      </w:pBdr>
      <w:spacing w:before="100" w:beforeAutospacing="1" w:after="100" w:afterAutospacing="1"/>
    </w:pPr>
  </w:style>
  <w:style w:type="paragraph" w:customStyle="1" w:styleId="navboxnewinline1">
    <w:name w:val="navboxnew_inline1"/>
    <w:basedOn w:val="a3"/>
    <w:rsid w:val="00A35D3F"/>
    <w:pPr>
      <w:shd w:val="clear" w:color="auto" w:fill="F9F9F9"/>
      <w:spacing w:before="100" w:beforeAutospacing="1" w:after="100" w:afterAutospacing="1"/>
    </w:pPr>
  </w:style>
  <w:style w:type="paragraph" w:customStyle="1" w:styleId="navboxnewinline2">
    <w:name w:val="navboxnew_inline2"/>
    <w:basedOn w:val="a3"/>
    <w:rsid w:val="00A35D3F"/>
    <w:pPr>
      <w:shd w:val="clear" w:color="auto" w:fill="EEEEFF"/>
      <w:spacing w:before="100" w:beforeAutospacing="1" w:after="100" w:afterAutospacing="1"/>
    </w:pPr>
  </w:style>
  <w:style w:type="paragraph" w:customStyle="1" w:styleId="navboxnewimage2">
    <w:name w:val="navboxnew_image2"/>
    <w:basedOn w:val="a3"/>
    <w:rsid w:val="00A35D3F"/>
    <w:pPr>
      <w:spacing w:before="100" w:beforeAutospacing="1" w:after="100" w:afterAutospacing="1"/>
    </w:pPr>
    <w:rPr>
      <w:vanish/>
    </w:rPr>
  </w:style>
  <w:style w:type="paragraph" w:customStyle="1" w:styleId="navboxnewbanner4">
    <w:name w:val="navboxnew_banner4"/>
    <w:basedOn w:val="a3"/>
    <w:rsid w:val="00A35D3F"/>
    <w:pPr>
      <w:shd w:val="clear" w:color="auto" w:fill="CCCCFF"/>
      <w:spacing w:before="30"/>
      <w:jc w:val="center"/>
    </w:pPr>
  </w:style>
  <w:style w:type="paragraph" w:customStyle="1" w:styleId="navboxnew1">
    <w:name w:val="navboxnew1"/>
    <w:basedOn w:val="a3"/>
    <w:rsid w:val="00A35D3F"/>
    <w:pPr>
      <w:shd w:val="clear" w:color="auto" w:fill="F9F9F9"/>
      <w:spacing w:before="100" w:beforeAutospacing="1" w:after="100" w:afterAutospacing="1"/>
    </w:pPr>
  </w:style>
  <w:style w:type="paragraph" w:customStyle="1" w:styleId="play-btn-large1">
    <w:name w:val="play-btn-large1"/>
    <w:basedOn w:val="a3"/>
    <w:rsid w:val="00A35D3F"/>
    <w:pPr>
      <w:spacing w:after="100" w:afterAutospacing="1"/>
      <w:ind w:left="-525"/>
    </w:pPr>
  </w:style>
  <w:style w:type="paragraph" w:customStyle="1" w:styleId="ui-widget1">
    <w:name w:val="ui-widget1"/>
    <w:basedOn w:val="a3"/>
    <w:rsid w:val="00A35D3F"/>
    <w:pPr>
      <w:spacing w:before="100" w:beforeAutospacing="1" w:after="100" w:afterAutospacing="1"/>
    </w:pPr>
    <w:rPr>
      <w:rFonts w:ascii="Arial" w:hAnsi="Arial" w:cs="Arial"/>
    </w:rPr>
  </w:style>
  <w:style w:type="paragraph" w:customStyle="1" w:styleId="ui-state-default1">
    <w:name w:val="ui-state-default1"/>
    <w:basedOn w:val="a3"/>
    <w:rsid w:val="00A35D3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A35D3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A35D3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A35D3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A35D3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A35D3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A35D3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A35D3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A35D3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A35D3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A35D3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A35D3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A35D3F"/>
    <w:pPr>
      <w:spacing w:before="100" w:beforeAutospacing="1" w:after="100" w:afterAutospacing="1"/>
    </w:pPr>
    <w:rPr>
      <w:color w:val="FFFFFF"/>
    </w:rPr>
  </w:style>
  <w:style w:type="paragraph" w:customStyle="1" w:styleId="ui-state-error-text2">
    <w:name w:val="ui-state-error-text2"/>
    <w:basedOn w:val="a3"/>
    <w:rsid w:val="00A35D3F"/>
    <w:pPr>
      <w:spacing w:before="100" w:beforeAutospacing="1" w:after="100" w:afterAutospacing="1"/>
    </w:pPr>
    <w:rPr>
      <w:color w:val="FFFFFF"/>
    </w:rPr>
  </w:style>
  <w:style w:type="paragraph" w:customStyle="1" w:styleId="ui-priority-primary1">
    <w:name w:val="ui-priority-primary1"/>
    <w:basedOn w:val="a3"/>
    <w:rsid w:val="00A35D3F"/>
    <w:pPr>
      <w:spacing w:before="100" w:beforeAutospacing="1" w:after="100" w:afterAutospacing="1"/>
    </w:pPr>
    <w:rPr>
      <w:b/>
      <w:bCs/>
    </w:rPr>
  </w:style>
  <w:style w:type="paragraph" w:customStyle="1" w:styleId="ui-priority-primary2">
    <w:name w:val="ui-priority-primary2"/>
    <w:basedOn w:val="a3"/>
    <w:rsid w:val="00A35D3F"/>
    <w:pPr>
      <w:spacing w:before="100" w:beforeAutospacing="1" w:after="100" w:afterAutospacing="1"/>
    </w:pPr>
    <w:rPr>
      <w:b/>
      <w:bCs/>
    </w:rPr>
  </w:style>
  <w:style w:type="paragraph" w:customStyle="1" w:styleId="ui-priority-secondary1">
    <w:name w:val="ui-priority-secondary1"/>
    <w:basedOn w:val="a3"/>
    <w:rsid w:val="00A35D3F"/>
    <w:pPr>
      <w:spacing w:before="100" w:beforeAutospacing="1" w:after="100" w:afterAutospacing="1"/>
    </w:pPr>
  </w:style>
  <w:style w:type="paragraph" w:customStyle="1" w:styleId="ui-priority-secondary2">
    <w:name w:val="ui-priority-secondary2"/>
    <w:basedOn w:val="a3"/>
    <w:rsid w:val="00A35D3F"/>
    <w:pPr>
      <w:spacing w:before="100" w:beforeAutospacing="1" w:after="100" w:afterAutospacing="1"/>
    </w:pPr>
  </w:style>
  <w:style w:type="paragraph" w:customStyle="1" w:styleId="ui-state-disabled1">
    <w:name w:val="ui-state-disabled1"/>
    <w:basedOn w:val="a3"/>
    <w:rsid w:val="00A35D3F"/>
    <w:pPr>
      <w:spacing w:before="100" w:beforeAutospacing="1" w:after="100" w:afterAutospacing="1"/>
    </w:pPr>
  </w:style>
  <w:style w:type="paragraph" w:customStyle="1" w:styleId="ui-state-disabled2">
    <w:name w:val="ui-state-disabled2"/>
    <w:basedOn w:val="a3"/>
    <w:rsid w:val="00A35D3F"/>
    <w:pPr>
      <w:spacing w:before="100" w:beforeAutospacing="1" w:after="100" w:afterAutospacing="1"/>
    </w:pPr>
  </w:style>
  <w:style w:type="paragraph" w:customStyle="1" w:styleId="ui-icon1">
    <w:name w:val="ui-icon1"/>
    <w:basedOn w:val="a3"/>
    <w:rsid w:val="00A35D3F"/>
    <w:pPr>
      <w:spacing w:before="100" w:beforeAutospacing="1" w:after="100" w:afterAutospacing="1"/>
      <w:ind w:firstLine="7343"/>
    </w:pPr>
  </w:style>
  <w:style w:type="paragraph" w:customStyle="1" w:styleId="ui-icon2">
    <w:name w:val="ui-icon2"/>
    <w:basedOn w:val="a3"/>
    <w:rsid w:val="00A35D3F"/>
    <w:pPr>
      <w:spacing w:before="100" w:beforeAutospacing="1" w:after="100" w:afterAutospacing="1"/>
      <w:ind w:firstLine="7343"/>
    </w:pPr>
  </w:style>
  <w:style w:type="paragraph" w:customStyle="1" w:styleId="ui-icon3">
    <w:name w:val="ui-icon3"/>
    <w:basedOn w:val="a3"/>
    <w:rsid w:val="00A35D3F"/>
    <w:pPr>
      <w:spacing w:before="100" w:beforeAutospacing="1" w:after="100" w:afterAutospacing="1"/>
      <w:ind w:firstLine="7343"/>
    </w:pPr>
  </w:style>
  <w:style w:type="paragraph" w:customStyle="1" w:styleId="ui-icon4">
    <w:name w:val="ui-icon4"/>
    <w:basedOn w:val="a3"/>
    <w:rsid w:val="00A35D3F"/>
    <w:pPr>
      <w:spacing w:before="100" w:beforeAutospacing="1" w:after="100" w:afterAutospacing="1"/>
      <w:ind w:firstLine="7343"/>
    </w:pPr>
  </w:style>
  <w:style w:type="paragraph" w:customStyle="1" w:styleId="ui-icon5">
    <w:name w:val="ui-icon5"/>
    <w:basedOn w:val="a3"/>
    <w:rsid w:val="00A35D3F"/>
    <w:pPr>
      <w:spacing w:before="100" w:beforeAutospacing="1" w:after="100" w:afterAutospacing="1"/>
      <w:ind w:firstLine="7343"/>
    </w:pPr>
  </w:style>
  <w:style w:type="paragraph" w:customStyle="1" w:styleId="ui-icon6">
    <w:name w:val="ui-icon6"/>
    <w:basedOn w:val="a3"/>
    <w:rsid w:val="00A35D3F"/>
    <w:pPr>
      <w:spacing w:before="100" w:beforeAutospacing="1" w:after="100" w:afterAutospacing="1"/>
      <w:ind w:firstLine="7343"/>
    </w:pPr>
  </w:style>
  <w:style w:type="paragraph" w:customStyle="1" w:styleId="ui-icon7">
    <w:name w:val="ui-icon7"/>
    <w:basedOn w:val="a3"/>
    <w:rsid w:val="00A35D3F"/>
    <w:pPr>
      <w:spacing w:before="100" w:beforeAutospacing="1" w:after="100" w:afterAutospacing="1"/>
      <w:ind w:firstLine="7343"/>
    </w:pPr>
  </w:style>
  <w:style w:type="paragraph" w:customStyle="1" w:styleId="ui-icon8">
    <w:name w:val="ui-icon8"/>
    <w:basedOn w:val="a3"/>
    <w:rsid w:val="00A35D3F"/>
    <w:pPr>
      <w:spacing w:before="100" w:beforeAutospacing="1" w:after="100" w:afterAutospacing="1"/>
      <w:ind w:firstLine="7343"/>
    </w:pPr>
  </w:style>
  <w:style w:type="paragraph" w:customStyle="1" w:styleId="ui-icon9">
    <w:name w:val="ui-icon9"/>
    <w:basedOn w:val="a3"/>
    <w:rsid w:val="00A35D3F"/>
    <w:pPr>
      <w:spacing w:before="100" w:beforeAutospacing="1" w:after="100" w:afterAutospacing="1"/>
      <w:ind w:firstLine="7343"/>
    </w:pPr>
  </w:style>
  <w:style w:type="paragraph" w:customStyle="1" w:styleId="ui-resizable-handle1">
    <w:name w:val="ui-resizable-handle1"/>
    <w:basedOn w:val="a3"/>
    <w:rsid w:val="00A35D3F"/>
    <w:pPr>
      <w:spacing w:before="100" w:beforeAutospacing="1" w:after="100" w:afterAutospacing="1"/>
    </w:pPr>
    <w:rPr>
      <w:vanish/>
      <w:sz w:val="2"/>
      <w:szCs w:val="2"/>
    </w:rPr>
  </w:style>
  <w:style w:type="paragraph" w:customStyle="1" w:styleId="ui-resizable-handle2">
    <w:name w:val="ui-resizable-handle2"/>
    <w:basedOn w:val="a3"/>
    <w:rsid w:val="00A35D3F"/>
    <w:pPr>
      <w:spacing w:before="100" w:beforeAutospacing="1" w:after="100" w:afterAutospacing="1"/>
    </w:pPr>
    <w:rPr>
      <w:vanish/>
      <w:sz w:val="2"/>
      <w:szCs w:val="2"/>
    </w:rPr>
  </w:style>
  <w:style w:type="paragraph" w:customStyle="1" w:styleId="ui-button-text1">
    <w:name w:val="ui-button-text1"/>
    <w:basedOn w:val="a3"/>
    <w:rsid w:val="00A35D3F"/>
    <w:pPr>
      <w:spacing w:before="100" w:beforeAutospacing="1" w:after="100" w:afterAutospacing="1"/>
    </w:pPr>
  </w:style>
  <w:style w:type="paragraph" w:customStyle="1" w:styleId="ui-button-text2">
    <w:name w:val="ui-button-text2"/>
    <w:basedOn w:val="a3"/>
    <w:rsid w:val="00A35D3F"/>
    <w:pPr>
      <w:spacing w:before="100" w:beforeAutospacing="1" w:after="100" w:afterAutospacing="1"/>
    </w:pPr>
  </w:style>
  <w:style w:type="paragraph" w:customStyle="1" w:styleId="ui-button-text3">
    <w:name w:val="ui-button-text3"/>
    <w:basedOn w:val="a3"/>
    <w:rsid w:val="00A35D3F"/>
    <w:pPr>
      <w:spacing w:before="100" w:beforeAutospacing="1" w:after="100" w:afterAutospacing="1"/>
      <w:ind w:firstLine="11919"/>
    </w:pPr>
  </w:style>
  <w:style w:type="paragraph" w:customStyle="1" w:styleId="ui-button-text4">
    <w:name w:val="ui-button-text4"/>
    <w:basedOn w:val="a3"/>
    <w:rsid w:val="00A35D3F"/>
    <w:pPr>
      <w:spacing w:before="100" w:beforeAutospacing="1" w:after="100" w:afterAutospacing="1"/>
      <w:ind w:firstLine="11919"/>
    </w:pPr>
  </w:style>
  <w:style w:type="paragraph" w:customStyle="1" w:styleId="ui-button-text5">
    <w:name w:val="ui-button-text5"/>
    <w:basedOn w:val="a3"/>
    <w:rsid w:val="00A35D3F"/>
    <w:pPr>
      <w:spacing w:before="100" w:beforeAutospacing="1" w:after="100" w:afterAutospacing="1"/>
    </w:pPr>
  </w:style>
  <w:style w:type="paragraph" w:customStyle="1" w:styleId="ui-button-text6">
    <w:name w:val="ui-button-text6"/>
    <w:basedOn w:val="a3"/>
    <w:rsid w:val="00A35D3F"/>
    <w:pPr>
      <w:spacing w:before="100" w:beforeAutospacing="1" w:after="100" w:afterAutospacing="1"/>
    </w:pPr>
  </w:style>
  <w:style w:type="paragraph" w:customStyle="1" w:styleId="ui-button-text7">
    <w:name w:val="ui-button-text7"/>
    <w:basedOn w:val="a3"/>
    <w:rsid w:val="00A35D3F"/>
    <w:pPr>
      <w:spacing w:before="100" w:beforeAutospacing="1" w:after="100" w:afterAutospacing="1"/>
    </w:pPr>
  </w:style>
  <w:style w:type="paragraph" w:customStyle="1" w:styleId="ui-icon10">
    <w:name w:val="ui-icon10"/>
    <w:basedOn w:val="a3"/>
    <w:rsid w:val="00A35D3F"/>
    <w:pPr>
      <w:spacing w:after="100" w:afterAutospacing="1"/>
      <w:ind w:left="-120" w:firstLine="7343"/>
    </w:pPr>
  </w:style>
  <w:style w:type="paragraph" w:customStyle="1" w:styleId="ui-icon11">
    <w:name w:val="ui-icon11"/>
    <w:basedOn w:val="a3"/>
    <w:rsid w:val="00A35D3F"/>
    <w:pPr>
      <w:spacing w:after="100" w:afterAutospacing="1"/>
      <w:ind w:firstLine="7343"/>
    </w:pPr>
  </w:style>
  <w:style w:type="paragraph" w:customStyle="1" w:styleId="ui-icon12">
    <w:name w:val="ui-icon12"/>
    <w:basedOn w:val="a3"/>
    <w:rsid w:val="00A35D3F"/>
    <w:pPr>
      <w:spacing w:after="100" w:afterAutospacing="1"/>
      <w:ind w:firstLine="7343"/>
    </w:pPr>
  </w:style>
  <w:style w:type="paragraph" w:customStyle="1" w:styleId="ui-icon13">
    <w:name w:val="ui-icon13"/>
    <w:basedOn w:val="a3"/>
    <w:rsid w:val="00A35D3F"/>
    <w:pPr>
      <w:spacing w:after="100" w:afterAutospacing="1"/>
      <w:ind w:firstLine="7343"/>
    </w:pPr>
  </w:style>
  <w:style w:type="paragraph" w:customStyle="1" w:styleId="ui-icon14">
    <w:name w:val="ui-icon14"/>
    <w:basedOn w:val="a3"/>
    <w:rsid w:val="00A35D3F"/>
    <w:pPr>
      <w:spacing w:after="100" w:afterAutospacing="1"/>
      <w:ind w:firstLine="7343"/>
    </w:pPr>
  </w:style>
  <w:style w:type="paragraph" w:customStyle="1" w:styleId="ui-icon15">
    <w:name w:val="ui-icon15"/>
    <w:basedOn w:val="a3"/>
    <w:rsid w:val="00A35D3F"/>
    <w:pPr>
      <w:spacing w:after="100" w:afterAutospacing="1"/>
      <w:ind w:firstLine="7343"/>
    </w:pPr>
  </w:style>
  <w:style w:type="paragraph" w:customStyle="1" w:styleId="ui-button1">
    <w:name w:val="ui-button1"/>
    <w:basedOn w:val="a3"/>
    <w:rsid w:val="00A35D3F"/>
    <w:pPr>
      <w:spacing w:before="100" w:beforeAutospacing="1" w:after="100" w:afterAutospacing="1"/>
      <w:ind w:right="-72"/>
      <w:jc w:val="center"/>
    </w:pPr>
  </w:style>
  <w:style w:type="paragraph" w:customStyle="1" w:styleId="ui-button2">
    <w:name w:val="ui-button2"/>
    <w:basedOn w:val="a3"/>
    <w:rsid w:val="00A35D3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A35D3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A35D3F"/>
    <w:pPr>
      <w:spacing w:before="100" w:beforeAutospacing="1" w:after="100" w:afterAutospacing="1"/>
    </w:pPr>
  </w:style>
  <w:style w:type="paragraph" w:customStyle="1" w:styleId="ui-icon16">
    <w:name w:val="ui-icon16"/>
    <w:basedOn w:val="a3"/>
    <w:rsid w:val="00A35D3F"/>
    <w:pPr>
      <w:spacing w:before="100" w:beforeAutospacing="1" w:after="100" w:afterAutospacing="1"/>
      <w:ind w:firstLine="7343"/>
    </w:pPr>
  </w:style>
  <w:style w:type="paragraph" w:customStyle="1" w:styleId="ui-icon17">
    <w:name w:val="ui-icon17"/>
    <w:basedOn w:val="a3"/>
    <w:rsid w:val="00A35D3F"/>
    <w:pPr>
      <w:spacing w:before="100" w:beforeAutospacing="1" w:after="100" w:afterAutospacing="1"/>
      <w:ind w:firstLine="7343"/>
    </w:pPr>
  </w:style>
  <w:style w:type="paragraph" w:customStyle="1" w:styleId="ui-icon18">
    <w:name w:val="ui-icon18"/>
    <w:basedOn w:val="a3"/>
    <w:rsid w:val="00A35D3F"/>
    <w:pPr>
      <w:spacing w:before="100" w:beforeAutospacing="1" w:after="100" w:afterAutospacing="1"/>
      <w:ind w:firstLine="7343"/>
    </w:pPr>
  </w:style>
  <w:style w:type="paragraph" w:customStyle="1" w:styleId="ui-icon19">
    <w:name w:val="ui-icon19"/>
    <w:basedOn w:val="a3"/>
    <w:rsid w:val="00A35D3F"/>
    <w:pPr>
      <w:spacing w:before="100" w:beforeAutospacing="1" w:after="100" w:afterAutospacing="1"/>
      <w:ind w:firstLine="7343"/>
    </w:pPr>
  </w:style>
  <w:style w:type="paragraph" w:customStyle="1" w:styleId="ui-dialog-titlebar1">
    <w:name w:val="ui-dialog-titlebar1"/>
    <w:basedOn w:val="a3"/>
    <w:rsid w:val="00A35D3F"/>
    <w:pPr>
      <w:spacing w:before="100" w:beforeAutospacing="1" w:after="100" w:afterAutospacing="1"/>
    </w:pPr>
  </w:style>
  <w:style w:type="paragraph" w:customStyle="1" w:styleId="ui-dialog-title1">
    <w:name w:val="ui-dialog-title1"/>
    <w:basedOn w:val="a3"/>
    <w:rsid w:val="00A35D3F"/>
  </w:style>
  <w:style w:type="paragraph" w:customStyle="1" w:styleId="ui-dialog-titlebar-close1">
    <w:name w:val="ui-dialog-titlebar-close1"/>
    <w:basedOn w:val="a3"/>
    <w:rsid w:val="00A35D3F"/>
  </w:style>
  <w:style w:type="paragraph" w:customStyle="1" w:styleId="ui-dialog-titlebar-close2">
    <w:name w:val="ui-dialog-titlebar-close2"/>
    <w:basedOn w:val="a3"/>
    <w:rsid w:val="00A35D3F"/>
  </w:style>
  <w:style w:type="paragraph" w:customStyle="1" w:styleId="ui-dialog-content1">
    <w:name w:val="ui-dialog-content1"/>
    <w:basedOn w:val="a3"/>
    <w:rsid w:val="00A35D3F"/>
    <w:pPr>
      <w:spacing w:before="100" w:beforeAutospacing="1" w:after="100" w:afterAutospacing="1"/>
    </w:pPr>
  </w:style>
  <w:style w:type="paragraph" w:customStyle="1" w:styleId="ui-dialog-buttonpane1">
    <w:name w:val="ui-dialog-buttonpane1"/>
    <w:basedOn w:val="a3"/>
    <w:rsid w:val="00A35D3F"/>
    <w:pPr>
      <w:spacing w:before="120"/>
    </w:pPr>
  </w:style>
  <w:style w:type="paragraph" w:customStyle="1" w:styleId="ui-resizable-se1">
    <w:name w:val="ui-resizable-se1"/>
    <w:basedOn w:val="a3"/>
    <w:rsid w:val="00A35D3F"/>
    <w:pPr>
      <w:spacing w:before="100" w:beforeAutospacing="1" w:after="100" w:afterAutospacing="1"/>
    </w:pPr>
  </w:style>
  <w:style w:type="paragraph" w:customStyle="1" w:styleId="ui-dialog-titlebar-close3">
    <w:name w:val="ui-dialog-titlebar-close3"/>
    <w:basedOn w:val="a3"/>
    <w:rsid w:val="00A35D3F"/>
  </w:style>
  <w:style w:type="paragraph" w:customStyle="1" w:styleId="ui-dialog-titlebar2">
    <w:name w:val="ui-dialog-titlebar2"/>
    <w:basedOn w:val="a3"/>
    <w:rsid w:val="00A35D3F"/>
    <w:pPr>
      <w:spacing w:before="100" w:beforeAutospacing="1" w:after="100" w:afterAutospacing="1"/>
    </w:pPr>
  </w:style>
  <w:style w:type="paragraph" w:customStyle="1" w:styleId="ui-widget-header1">
    <w:name w:val="ui-widget-header1"/>
    <w:basedOn w:val="a3"/>
    <w:rsid w:val="00A35D3F"/>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A35D3F"/>
    <w:pPr>
      <w:spacing w:before="100" w:beforeAutospacing="1" w:after="100" w:afterAutospacing="1"/>
    </w:pPr>
  </w:style>
  <w:style w:type="paragraph" w:customStyle="1" w:styleId="ui-dialog-buttonpane2">
    <w:name w:val="ui-dialog-buttonpane2"/>
    <w:basedOn w:val="a3"/>
    <w:rsid w:val="00A35D3F"/>
  </w:style>
  <w:style w:type="paragraph" w:customStyle="1" w:styleId="special-label1">
    <w:name w:val="special-label1"/>
    <w:basedOn w:val="a3"/>
    <w:rsid w:val="00A35D3F"/>
    <w:pPr>
      <w:spacing w:before="100" w:beforeAutospacing="1" w:after="100" w:afterAutospacing="1"/>
    </w:pPr>
    <w:rPr>
      <w:color w:val="808080"/>
    </w:rPr>
  </w:style>
  <w:style w:type="paragraph" w:customStyle="1" w:styleId="special-query1">
    <w:name w:val="special-query1"/>
    <w:basedOn w:val="a3"/>
    <w:rsid w:val="00A35D3F"/>
    <w:pPr>
      <w:spacing w:before="100" w:beforeAutospacing="1" w:after="100" w:afterAutospacing="1"/>
    </w:pPr>
    <w:rPr>
      <w:i/>
      <w:iCs/>
      <w:color w:val="000000"/>
    </w:rPr>
  </w:style>
  <w:style w:type="paragraph" w:customStyle="1" w:styleId="special-hover1">
    <w:name w:val="special-hover1"/>
    <w:basedOn w:val="a3"/>
    <w:rsid w:val="00A35D3F"/>
    <w:pPr>
      <w:shd w:val="clear" w:color="auto" w:fill="C0C0C0"/>
      <w:spacing w:before="100" w:beforeAutospacing="1" w:after="100" w:afterAutospacing="1"/>
    </w:pPr>
  </w:style>
  <w:style w:type="paragraph" w:customStyle="1" w:styleId="special-label2">
    <w:name w:val="special-label2"/>
    <w:basedOn w:val="a3"/>
    <w:rsid w:val="00A35D3F"/>
    <w:pPr>
      <w:spacing w:before="100" w:beforeAutospacing="1" w:after="100" w:afterAutospacing="1"/>
    </w:pPr>
    <w:rPr>
      <w:color w:val="FFFFFF"/>
    </w:rPr>
  </w:style>
  <w:style w:type="paragraph" w:customStyle="1" w:styleId="special-query2">
    <w:name w:val="special-query2"/>
    <w:basedOn w:val="a3"/>
    <w:rsid w:val="00A35D3F"/>
    <w:pPr>
      <w:spacing w:before="100" w:beforeAutospacing="1" w:after="100" w:afterAutospacing="1"/>
    </w:pPr>
    <w:rPr>
      <w:color w:val="FFFFFF"/>
    </w:rPr>
  </w:style>
  <w:style w:type="paragraph" w:customStyle="1" w:styleId="mw-specialpage-summary1">
    <w:name w:val="mw-specialpage-summary1"/>
    <w:basedOn w:val="a3"/>
    <w:rsid w:val="00A35D3F"/>
    <w:pPr>
      <w:spacing w:before="100" w:beforeAutospacing="1" w:after="100" w:afterAutospacing="1"/>
    </w:pPr>
    <w:rPr>
      <w:vanish/>
    </w:rPr>
  </w:style>
  <w:style w:type="paragraph" w:customStyle="1" w:styleId="editsection1">
    <w:name w:val="editsection1"/>
    <w:basedOn w:val="a3"/>
    <w:rsid w:val="00A35D3F"/>
    <w:pPr>
      <w:spacing w:before="100" w:beforeAutospacing="1" w:after="100" w:afterAutospacing="1"/>
    </w:pPr>
    <w:rPr>
      <w:sz w:val="20"/>
      <w:szCs w:val="20"/>
    </w:rPr>
  </w:style>
  <w:style w:type="paragraph" w:customStyle="1" w:styleId="mw-headline1">
    <w:name w:val="mw-headline1"/>
    <w:basedOn w:val="a3"/>
    <w:rsid w:val="00A35D3F"/>
    <w:pPr>
      <w:spacing w:before="100" w:beforeAutospacing="1" w:after="100" w:afterAutospacing="1"/>
      <w:ind w:right="72"/>
    </w:pPr>
  </w:style>
  <w:style w:type="paragraph" w:customStyle="1" w:styleId="legendlike1">
    <w:name w:val="legendlike1"/>
    <w:basedOn w:val="a3"/>
    <w:rsid w:val="00A35D3F"/>
    <w:pPr>
      <w:spacing w:after="100" w:afterAutospacing="1"/>
    </w:pPr>
  </w:style>
  <w:style w:type="paragraph" w:customStyle="1" w:styleId="legendtextlike1">
    <w:name w:val="legendtextlike1"/>
    <w:basedOn w:val="a3"/>
    <w:rsid w:val="00A35D3F"/>
    <w:pPr>
      <w:shd w:val="clear" w:color="auto" w:fill="FFFFFF"/>
      <w:spacing w:before="100" w:beforeAutospacing="1" w:after="100" w:afterAutospacing="1"/>
    </w:pPr>
  </w:style>
  <w:style w:type="paragraph" w:customStyle="1" w:styleId="scrollbar1">
    <w:name w:val="scrollbar1"/>
    <w:basedOn w:val="a3"/>
    <w:rsid w:val="00A35D3F"/>
    <w:pPr>
      <w:spacing w:before="100" w:beforeAutospacing="1" w:after="100" w:afterAutospacing="1"/>
    </w:pPr>
  </w:style>
  <w:style w:type="paragraph" w:customStyle="1" w:styleId="scrollbarcontainer1">
    <w:name w:val="scrollbarcontainer1"/>
    <w:basedOn w:val="a3"/>
    <w:rsid w:val="00A35D3F"/>
    <w:pPr>
      <w:spacing w:before="100" w:beforeAutospacing="1" w:after="100" w:afterAutospacing="1"/>
    </w:pPr>
  </w:style>
  <w:style w:type="paragraph" w:customStyle="1" w:styleId="magnify1">
    <w:name w:val="magnify1"/>
    <w:basedOn w:val="a3"/>
    <w:rsid w:val="00A35D3F"/>
    <w:pPr>
      <w:spacing w:before="100" w:beforeAutospacing="1" w:after="100" w:afterAutospacing="1"/>
    </w:pPr>
    <w:rPr>
      <w:vanish/>
    </w:rPr>
  </w:style>
  <w:style w:type="paragraph" w:customStyle="1" w:styleId="infoboximage1">
    <w:name w:val="infoboximage1"/>
    <w:basedOn w:val="a3"/>
    <w:rsid w:val="00A35D3F"/>
    <w:pPr>
      <w:shd w:val="clear" w:color="auto" w:fill="FFFFFF"/>
      <w:spacing w:after="100" w:afterAutospacing="1"/>
      <w:jc w:val="center"/>
    </w:pPr>
    <w:rPr>
      <w:color w:val="000000"/>
    </w:rPr>
  </w:style>
  <w:style w:type="paragraph" w:customStyle="1" w:styleId="infoboxsoustitre1">
    <w:name w:val="infoboxsoustitre1"/>
    <w:basedOn w:val="a3"/>
    <w:rsid w:val="00A35D3F"/>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A35D3F"/>
    <w:pPr>
      <w:spacing w:before="100" w:beforeAutospacing="1" w:after="100" w:afterAutospacing="1"/>
    </w:pPr>
  </w:style>
  <w:style w:type="paragraph" w:customStyle="1" w:styleId="entete1">
    <w:name w:val="entete1"/>
    <w:basedOn w:val="a3"/>
    <w:rsid w:val="00A35D3F"/>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A35D3F"/>
    <w:pPr>
      <w:spacing w:before="100" w:beforeAutospacing="1" w:after="100" w:afterAutospacing="1"/>
      <w:jc w:val="center"/>
    </w:pPr>
    <w:rPr>
      <w:b/>
      <w:bCs/>
      <w:color w:val="000000"/>
    </w:rPr>
  </w:style>
  <w:style w:type="paragraph" w:customStyle="1" w:styleId="entete2">
    <w:name w:val="entete2"/>
    <w:basedOn w:val="a3"/>
    <w:rsid w:val="00A35D3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A35D3F"/>
    <w:pPr>
      <w:spacing w:before="100" w:beforeAutospacing="1" w:after="100" w:afterAutospacing="1"/>
    </w:pPr>
  </w:style>
  <w:style w:type="paragraph" w:customStyle="1" w:styleId="thumbinner1">
    <w:name w:val="thumbinner1"/>
    <w:basedOn w:val="a3"/>
    <w:rsid w:val="00A35D3F"/>
    <w:pPr>
      <w:spacing w:before="100" w:beforeAutospacing="1" w:after="100" w:afterAutospacing="1"/>
    </w:pPr>
  </w:style>
  <w:style w:type="paragraph" w:customStyle="1" w:styleId="thumb1">
    <w:name w:val="thumb1"/>
    <w:basedOn w:val="a3"/>
    <w:rsid w:val="00A35D3F"/>
    <w:pPr>
      <w:spacing w:before="100" w:beforeAutospacing="1" w:after="100" w:afterAutospacing="1"/>
    </w:pPr>
  </w:style>
  <w:style w:type="paragraph" w:customStyle="1" w:styleId="thumbcaption1">
    <w:name w:val="thumbcaption1"/>
    <w:basedOn w:val="a3"/>
    <w:rsid w:val="00A35D3F"/>
    <w:pPr>
      <w:spacing w:before="100" w:beforeAutospacing="1" w:after="100" w:afterAutospacing="1"/>
    </w:pPr>
    <w:rPr>
      <w:vanish/>
    </w:rPr>
  </w:style>
  <w:style w:type="paragraph" w:customStyle="1" w:styleId="legend1">
    <w:name w:val="legend1"/>
    <w:basedOn w:val="a3"/>
    <w:rsid w:val="00A35D3F"/>
    <w:pPr>
      <w:spacing w:before="75" w:after="120"/>
      <w:jc w:val="center"/>
    </w:pPr>
    <w:rPr>
      <w:sz w:val="22"/>
      <w:szCs w:val="22"/>
    </w:rPr>
  </w:style>
  <w:style w:type="paragraph" w:customStyle="1" w:styleId="image21">
    <w:name w:val="image21"/>
    <w:basedOn w:val="a3"/>
    <w:rsid w:val="00A35D3F"/>
    <w:pPr>
      <w:spacing w:before="100" w:beforeAutospacing="1" w:after="100" w:afterAutospacing="1"/>
      <w:jc w:val="center"/>
    </w:pPr>
  </w:style>
  <w:style w:type="paragraph" w:customStyle="1" w:styleId="bloc1">
    <w:name w:val="bloc1"/>
    <w:basedOn w:val="a3"/>
    <w:rsid w:val="00A35D3F"/>
    <w:pPr>
      <w:shd w:val="clear" w:color="auto" w:fill="DFEDFF"/>
      <w:spacing w:before="75" w:after="75" w:line="264" w:lineRule="atLeast"/>
      <w:jc w:val="center"/>
    </w:pPr>
    <w:rPr>
      <w:b/>
      <w:bCs/>
    </w:rPr>
  </w:style>
  <w:style w:type="paragraph" w:customStyle="1" w:styleId="bordered1">
    <w:name w:val="bordered1"/>
    <w:basedOn w:val="a3"/>
    <w:rsid w:val="00A35D3F"/>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A35D3F"/>
    <w:pPr>
      <w:shd w:val="clear" w:color="auto" w:fill="DFEDFF"/>
      <w:spacing w:before="75" w:after="75" w:line="15" w:lineRule="atLeast"/>
    </w:pPr>
    <w:rPr>
      <w:sz w:val="2"/>
      <w:szCs w:val="2"/>
    </w:rPr>
  </w:style>
  <w:style w:type="paragraph" w:customStyle="1" w:styleId="navbar1">
    <w:name w:val="navbar1"/>
    <w:basedOn w:val="a3"/>
    <w:rsid w:val="00A35D3F"/>
    <w:pPr>
      <w:jc w:val="right"/>
    </w:pPr>
    <w:rPr>
      <w:sz w:val="19"/>
      <w:szCs w:val="19"/>
    </w:rPr>
  </w:style>
  <w:style w:type="paragraph" w:customStyle="1" w:styleId="prevbloc1">
    <w:name w:val="prev_bloc1"/>
    <w:basedOn w:val="a3"/>
    <w:rsid w:val="00A35D3F"/>
    <w:pPr>
      <w:spacing w:before="100" w:beforeAutospacing="1" w:after="100" w:afterAutospacing="1"/>
    </w:pPr>
  </w:style>
  <w:style w:type="paragraph" w:customStyle="1" w:styleId="nextbloc1">
    <w:name w:val="next_bloc1"/>
    <w:basedOn w:val="a3"/>
    <w:rsid w:val="00A35D3F"/>
    <w:pPr>
      <w:spacing w:before="100" w:beforeAutospacing="1" w:after="100" w:afterAutospacing="1"/>
      <w:jc w:val="right"/>
    </w:pPr>
  </w:style>
  <w:style w:type="paragraph" w:customStyle="1" w:styleId="entete3">
    <w:name w:val="entete3"/>
    <w:basedOn w:val="a3"/>
    <w:rsid w:val="00A35D3F"/>
    <w:pPr>
      <w:spacing w:before="100" w:beforeAutospacing="1" w:after="100" w:afterAutospacing="1"/>
    </w:pPr>
  </w:style>
  <w:style w:type="paragraph" w:customStyle="1" w:styleId="bloc2">
    <w:name w:val="bloc2"/>
    <w:basedOn w:val="a3"/>
    <w:rsid w:val="00A35D3F"/>
    <w:pPr>
      <w:spacing w:before="100" w:beforeAutospacing="1" w:after="100" w:afterAutospacing="1"/>
    </w:pPr>
  </w:style>
  <w:style w:type="paragraph" w:customStyle="1" w:styleId="taxoboxclassification1">
    <w:name w:val="taxobox_classification1"/>
    <w:basedOn w:val="a3"/>
    <w:rsid w:val="00A35D3F"/>
    <w:pPr>
      <w:spacing w:before="100" w:beforeAutospacing="1" w:after="100" w:afterAutospacing="1"/>
    </w:pPr>
    <w:rPr>
      <w:i/>
      <w:iCs/>
    </w:rPr>
  </w:style>
  <w:style w:type="paragraph" w:customStyle="1" w:styleId="rnormal1">
    <w:name w:val="rnormal1"/>
    <w:basedOn w:val="a3"/>
    <w:rsid w:val="00A35D3F"/>
    <w:pPr>
      <w:spacing w:before="100" w:beforeAutospacing="1" w:after="100" w:afterAutospacing="1"/>
    </w:pPr>
  </w:style>
  <w:style w:type="paragraph" w:customStyle="1" w:styleId="imgtoogle1">
    <w:name w:val="img_toogle1"/>
    <w:basedOn w:val="a3"/>
    <w:rsid w:val="00A35D3F"/>
    <w:pPr>
      <w:spacing w:before="100" w:beforeAutospacing="1" w:after="100" w:afterAutospacing="1"/>
    </w:pPr>
  </w:style>
  <w:style w:type="paragraph" w:customStyle="1" w:styleId="atoogle1">
    <w:name w:val="a_toogle1"/>
    <w:basedOn w:val="a3"/>
    <w:rsid w:val="00A35D3F"/>
    <w:pPr>
      <w:spacing w:before="100" w:beforeAutospacing="1" w:after="100" w:afterAutospacing="1"/>
      <w:jc w:val="center"/>
    </w:pPr>
    <w:rPr>
      <w:sz w:val="23"/>
      <w:szCs w:val="23"/>
    </w:rPr>
  </w:style>
  <w:style w:type="paragraph" w:customStyle="1" w:styleId="geopoint1">
    <w:name w:val="geopoint1"/>
    <w:basedOn w:val="a3"/>
    <w:rsid w:val="00A35D3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A35D3F"/>
  </w:style>
  <w:style w:type="paragraph" w:customStyle="1" w:styleId="titre1">
    <w:name w:val="titre1"/>
    <w:basedOn w:val="a3"/>
    <w:rsid w:val="00A35D3F"/>
    <w:pPr>
      <w:spacing w:before="48" w:after="48"/>
      <w:jc w:val="center"/>
    </w:pPr>
  </w:style>
  <w:style w:type="paragraph" w:customStyle="1" w:styleId="e6e73">
    <w:name w:val="¶e6e7аголовок 3"/>
    <w:basedOn w:val="a3"/>
    <w:next w:val="a3"/>
    <w:rsid w:val="00A35D3F"/>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A35D3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A35D3F"/>
    <w:rPr>
      <w:sz w:val="17"/>
      <w:shd w:val="clear" w:color="auto" w:fill="FFFFFF"/>
    </w:rPr>
  </w:style>
  <w:style w:type="paragraph" w:customStyle="1" w:styleId="afffffffffff1">
    <w:name w:val="Подпись к таблице"/>
    <w:basedOn w:val="a3"/>
    <w:link w:val="afffffffffff0"/>
    <w:rsid w:val="00A35D3F"/>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A35D3F"/>
    <w:rPr>
      <w:sz w:val="14"/>
      <w:shd w:val="clear" w:color="auto" w:fill="FFFFFF"/>
    </w:rPr>
  </w:style>
  <w:style w:type="paragraph" w:customStyle="1" w:styleId="6b">
    <w:name w:val="Основной текст (6)"/>
    <w:basedOn w:val="a3"/>
    <w:link w:val="6a"/>
    <w:rsid w:val="00A35D3F"/>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A35D3F"/>
    <w:rPr>
      <w:sz w:val="22"/>
    </w:rPr>
  </w:style>
  <w:style w:type="character" w:customStyle="1" w:styleId="useremail">
    <w:name w:val="useremail"/>
    <w:rsid w:val="00A35D3F"/>
    <w:rPr>
      <w:b/>
      <w:color w:val="555555"/>
    </w:rPr>
  </w:style>
  <w:style w:type="character" w:customStyle="1" w:styleId="sel1">
    <w:name w:val="sel1"/>
    <w:rsid w:val="00A35D3F"/>
    <w:rPr>
      <w:shd w:val="clear" w:color="auto" w:fill="000000"/>
    </w:rPr>
  </w:style>
  <w:style w:type="character" w:customStyle="1" w:styleId="1ffffffa">
    <w:name w:val="Основной текст + Курсив1"/>
    <w:rsid w:val="00A35D3F"/>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A35D3F"/>
    <w:rPr>
      <w:rFonts w:ascii="Times New Roman" w:hAnsi="Times New Roman"/>
      <w:b/>
      <w:i/>
      <w:spacing w:val="0"/>
      <w:sz w:val="20"/>
    </w:rPr>
  </w:style>
  <w:style w:type="character" w:customStyle="1" w:styleId="sel11">
    <w:name w:val="sel11"/>
    <w:rsid w:val="00A35D3F"/>
    <w:rPr>
      <w:b/>
    </w:rPr>
  </w:style>
  <w:style w:type="character" w:customStyle="1" w:styleId="bodyouter">
    <w:name w:val="body_outer"/>
    <w:rsid w:val="00A35D3F"/>
  </w:style>
  <w:style w:type="character" w:customStyle="1" w:styleId="at3">
    <w:name w:val="at3"/>
    <w:rsid w:val="00A35D3F"/>
    <w:rPr>
      <w:b/>
      <w:i/>
      <w:color w:val="00008B"/>
      <w:u w:val="single"/>
    </w:rPr>
  </w:style>
  <w:style w:type="character" w:customStyle="1" w:styleId="417">
    <w:name w:val="Знак4 Знак Знак1"/>
    <w:locked/>
    <w:rsid w:val="00A35D3F"/>
    <w:rPr>
      <w:rFonts w:ascii="Arial" w:hAnsi="Arial"/>
      <w:b/>
      <w:kern w:val="32"/>
      <w:sz w:val="32"/>
      <w:lang w:val="ru-RU" w:eastAsia="ru-RU"/>
    </w:rPr>
  </w:style>
  <w:style w:type="character" w:customStyle="1" w:styleId="21f4">
    <w:name w:val="Знак2 Знак Знак1"/>
    <w:locked/>
    <w:rsid w:val="00A35D3F"/>
    <w:rPr>
      <w:b/>
      <w:sz w:val="27"/>
      <w:lang w:val="ru-RU" w:eastAsia="ru-RU"/>
    </w:rPr>
  </w:style>
  <w:style w:type="character" w:customStyle="1" w:styleId="ilad">
    <w:name w:val="il_ad"/>
    <w:rsid w:val="00A35D3F"/>
  </w:style>
  <w:style w:type="character" w:customStyle="1" w:styleId="tooltipextranews">
    <w:name w:val="tooltip_extranews"/>
    <w:rsid w:val="00A35D3F"/>
    <w:rPr>
      <w:rFonts w:ascii="Times New Roman" w:hAnsi="Times New Roman"/>
    </w:rPr>
  </w:style>
  <w:style w:type="character" w:customStyle="1" w:styleId="needref">
    <w:name w:val="need_ref"/>
    <w:rsid w:val="00A35D3F"/>
    <w:rPr>
      <w:rFonts w:ascii="Times New Roman" w:hAnsi="Times New Roman"/>
    </w:rPr>
  </w:style>
  <w:style w:type="character" w:customStyle="1" w:styleId="up">
    <w:name w:val="up"/>
    <w:rsid w:val="00A35D3F"/>
    <w:rPr>
      <w:rFonts w:ascii="Times New Roman" w:hAnsi="Times New Roman"/>
    </w:rPr>
  </w:style>
  <w:style w:type="character" w:customStyle="1" w:styleId="down">
    <w:name w:val="down"/>
    <w:rsid w:val="00A35D3F"/>
    <w:rPr>
      <w:rFonts w:ascii="Times New Roman" w:hAnsi="Times New Roman"/>
    </w:rPr>
  </w:style>
  <w:style w:type="character" w:customStyle="1" w:styleId="ref">
    <w:name w:val="ref"/>
    <w:rsid w:val="00A35D3F"/>
    <w:rPr>
      <w:rFonts w:ascii="Times New Roman" w:hAnsi="Times New Roman"/>
    </w:rPr>
  </w:style>
  <w:style w:type="character" w:customStyle="1" w:styleId="up1">
    <w:name w:val="up1"/>
    <w:rsid w:val="00A35D3F"/>
    <w:rPr>
      <w:rFonts w:ascii="Times New Roman" w:hAnsi="Times New Roman"/>
      <w:color w:val="0645AD"/>
    </w:rPr>
  </w:style>
  <w:style w:type="character" w:customStyle="1" w:styleId="down1">
    <w:name w:val="down1"/>
    <w:rsid w:val="00A35D3F"/>
    <w:rPr>
      <w:rFonts w:ascii="Times New Roman" w:hAnsi="Times New Roman"/>
      <w:color w:val="0645AD"/>
    </w:rPr>
  </w:style>
  <w:style w:type="character" w:customStyle="1" w:styleId="up2">
    <w:name w:val="up2"/>
    <w:rsid w:val="00A35D3F"/>
    <w:rPr>
      <w:rFonts w:ascii="Times New Roman" w:hAnsi="Times New Roman"/>
      <w:vanish/>
    </w:rPr>
  </w:style>
  <w:style w:type="character" w:customStyle="1" w:styleId="down2">
    <w:name w:val="down2"/>
    <w:rsid w:val="00A35D3F"/>
    <w:rPr>
      <w:rFonts w:ascii="Times New Roman" w:hAnsi="Times New Roman"/>
      <w:vanish/>
    </w:rPr>
  </w:style>
  <w:style w:type="character" w:customStyle="1" w:styleId="toctoggle">
    <w:name w:val="toctoggle"/>
    <w:rsid w:val="00A35D3F"/>
    <w:rPr>
      <w:rFonts w:ascii="Times New Roman" w:hAnsi="Times New Roman"/>
    </w:rPr>
  </w:style>
  <w:style w:type="character" w:customStyle="1" w:styleId="tocnumber">
    <w:name w:val="tocnumber"/>
    <w:rsid w:val="00A35D3F"/>
    <w:rPr>
      <w:rFonts w:ascii="Times New Roman" w:hAnsi="Times New Roman"/>
    </w:rPr>
  </w:style>
  <w:style w:type="character" w:customStyle="1" w:styleId="romain1">
    <w:name w:val="romain1"/>
    <w:rsid w:val="00A35D3F"/>
    <w:rPr>
      <w:rFonts w:ascii="Times New Roman" w:hAnsi="Times New Roman"/>
      <w:smallCaps/>
    </w:rPr>
  </w:style>
  <w:style w:type="character" w:customStyle="1" w:styleId="editsection2">
    <w:name w:val="editsection2"/>
    <w:rsid w:val="00A35D3F"/>
    <w:rPr>
      <w:rFonts w:ascii="Times New Roman" w:hAnsi="Times New Roman"/>
    </w:rPr>
  </w:style>
  <w:style w:type="character" w:customStyle="1" w:styleId="mw-headline2">
    <w:name w:val="mw-headline2"/>
    <w:rsid w:val="00A35D3F"/>
    <w:rPr>
      <w:rFonts w:ascii="Times New Roman" w:hAnsi="Times New Roman"/>
    </w:rPr>
  </w:style>
  <w:style w:type="character" w:customStyle="1" w:styleId="750">
    <w:name w:val="Основной текст (7)5"/>
    <w:rsid w:val="00A35D3F"/>
    <w:rPr>
      <w:rFonts w:ascii="Times New Roman" w:hAnsi="Times New Roman"/>
      <w:spacing w:val="0"/>
      <w:sz w:val="20"/>
    </w:rPr>
  </w:style>
  <w:style w:type="character" w:customStyle="1" w:styleId="term1">
    <w:name w:val="term1"/>
    <w:rsid w:val="00A35D3F"/>
    <w:rPr>
      <w:b/>
      <w:i/>
      <w:color w:val="121F48"/>
    </w:rPr>
  </w:style>
  <w:style w:type="character" w:customStyle="1" w:styleId="fontstyle290">
    <w:name w:val="fontstyle29"/>
    <w:rsid w:val="00A35D3F"/>
    <w:rPr>
      <w:rFonts w:ascii="Times New Roman" w:hAnsi="Times New Roman"/>
    </w:rPr>
  </w:style>
  <w:style w:type="character" w:customStyle="1" w:styleId="4c">
    <w:name w:val="Знак4 Знак Знак"/>
    <w:locked/>
    <w:rsid w:val="00A35D3F"/>
    <w:rPr>
      <w:rFonts w:ascii="Arial" w:hAnsi="Arial"/>
      <w:b/>
      <w:kern w:val="32"/>
      <w:sz w:val="32"/>
      <w:lang w:val="ru-RU" w:eastAsia="ru-RU"/>
    </w:rPr>
  </w:style>
  <w:style w:type="character" w:customStyle="1" w:styleId="2fff7">
    <w:name w:val="Знак2 Знак Знак"/>
    <w:semiHidden/>
    <w:locked/>
    <w:rsid w:val="00A35D3F"/>
    <w:rPr>
      <w:rFonts w:ascii="Arial" w:hAnsi="Arial"/>
      <w:b/>
      <w:sz w:val="26"/>
      <w:lang w:val="ru-RU" w:eastAsia="ru-RU"/>
    </w:rPr>
  </w:style>
  <w:style w:type="character" w:customStyle="1" w:styleId="-FN0">
    <w:name w:val="Текст сноски-FN Знак Знак Знак"/>
    <w:semiHidden/>
    <w:locked/>
    <w:rsid w:val="00A35D3F"/>
    <w:rPr>
      <w:lang w:eastAsia="ru-RU"/>
    </w:rPr>
  </w:style>
  <w:style w:type="character" w:customStyle="1" w:styleId="style50">
    <w:name w:val="style5"/>
    <w:rsid w:val="00A35D3F"/>
  </w:style>
  <w:style w:type="character" w:customStyle="1" w:styleId="721">
    <w:name w:val="Основной текст (7)2"/>
    <w:rsid w:val="00A35D3F"/>
    <w:rPr>
      <w:rFonts w:ascii="Times New Roman" w:hAnsi="Times New Roman"/>
      <w:spacing w:val="0"/>
      <w:sz w:val="20"/>
    </w:rPr>
  </w:style>
  <w:style w:type="character" w:customStyle="1" w:styleId="760">
    <w:name w:val="Основной текст (7)6"/>
    <w:rsid w:val="00A35D3F"/>
    <w:rPr>
      <w:rFonts w:ascii="Times New Roman" w:hAnsi="Times New Roman"/>
      <w:spacing w:val="0"/>
      <w:sz w:val="20"/>
    </w:rPr>
  </w:style>
  <w:style w:type="character" w:customStyle="1" w:styleId="Absatz-Standardschriftart">
    <w:name w:val="Absatz-Standardschriftart"/>
    <w:rsid w:val="00A35D3F"/>
  </w:style>
  <w:style w:type="character" w:customStyle="1" w:styleId="WW-Absatz-Standardschriftart">
    <w:name w:val="WW-Absatz-Standardschriftart"/>
    <w:rsid w:val="00A35D3F"/>
  </w:style>
  <w:style w:type="character" w:customStyle="1" w:styleId="FontStyle23">
    <w:name w:val="Font Style23"/>
    <w:rsid w:val="00A35D3F"/>
    <w:rPr>
      <w:rFonts w:ascii="Times New Roman" w:hAnsi="Times New Roman"/>
      <w:b/>
      <w:sz w:val="20"/>
    </w:rPr>
  </w:style>
  <w:style w:type="character" w:customStyle="1" w:styleId="b-serp-urlitem">
    <w:name w:val="b-serp-url__item"/>
    <w:rsid w:val="00A35D3F"/>
    <w:rPr>
      <w:rFonts w:ascii="Times New Roman" w:hAnsi="Times New Roman"/>
    </w:rPr>
  </w:style>
  <w:style w:type="character" w:customStyle="1" w:styleId="79">
    <w:name w:val="Основной текст (7)9"/>
    <w:rsid w:val="00A35D3F"/>
    <w:rPr>
      <w:rFonts w:ascii="Times New Roman" w:hAnsi="Times New Roman"/>
      <w:spacing w:val="0"/>
      <w:sz w:val="20"/>
    </w:rPr>
  </w:style>
  <w:style w:type="character" w:customStyle="1" w:styleId="afffffffffff2">
    <w:name w:val="пример"/>
    <w:rsid w:val="00A35D3F"/>
    <w:rPr>
      <w:rFonts w:ascii="Times New Roman" w:hAnsi="Times New Roman"/>
    </w:rPr>
  </w:style>
  <w:style w:type="character" w:customStyle="1" w:styleId="first-letter">
    <w:name w:val="first-letter"/>
    <w:rsid w:val="00A35D3F"/>
  </w:style>
  <w:style w:type="character" w:customStyle="1" w:styleId="indicateur-langue1">
    <w:name w:val="indicateur-langue1"/>
    <w:rsid w:val="00A35D3F"/>
    <w:rPr>
      <w:rFonts w:ascii="Courier New" w:hAnsi="Courier New"/>
      <w:b/>
      <w:sz w:val="24"/>
    </w:rPr>
  </w:style>
  <w:style w:type="character" w:customStyle="1" w:styleId="italique1">
    <w:name w:val="italique1"/>
    <w:rsid w:val="00A35D3F"/>
    <w:rPr>
      <w:i/>
    </w:rPr>
  </w:style>
  <w:style w:type="character" w:customStyle="1" w:styleId="hl21">
    <w:name w:val="hl21"/>
    <w:rsid w:val="00A35D3F"/>
    <w:rPr>
      <w:b/>
      <w:sz w:val="24"/>
    </w:rPr>
  </w:style>
  <w:style w:type="character" w:customStyle="1" w:styleId="m1">
    <w:name w:val="m1"/>
    <w:rsid w:val="00A35D3F"/>
    <w:rPr>
      <w:rFonts w:ascii="Tahoma" w:hAnsi="Tahoma"/>
      <w:sz w:val="18"/>
      <w:u w:val="none"/>
    </w:rPr>
  </w:style>
  <w:style w:type="character" w:customStyle="1" w:styleId="trd12">
    <w:name w:val="trd12"/>
    <w:rsid w:val="00A35D3F"/>
  </w:style>
  <w:style w:type="character" w:customStyle="1" w:styleId="mr1">
    <w:name w:val="mr1"/>
    <w:rsid w:val="00A35D3F"/>
    <w:rPr>
      <w:rFonts w:ascii="Tahoma" w:hAnsi="Tahoma"/>
      <w:color w:val="800000"/>
      <w:sz w:val="18"/>
      <w:u w:val="none"/>
    </w:rPr>
  </w:style>
  <w:style w:type="character" w:customStyle="1" w:styleId="trd121">
    <w:name w:val="trd121"/>
    <w:rsid w:val="00A35D3F"/>
    <w:rPr>
      <w:rFonts w:ascii="Arial" w:hAnsi="Arial"/>
      <w:b/>
      <w:color w:val="800000"/>
      <w:sz w:val="18"/>
      <w:u w:val="none"/>
    </w:rPr>
  </w:style>
  <w:style w:type="character" w:customStyle="1" w:styleId="hlnormal">
    <w:name w:val="hlnormal"/>
    <w:rsid w:val="00A35D3F"/>
  </w:style>
  <w:style w:type="character" w:customStyle="1" w:styleId="bod1">
    <w:name w:val="bod1"/>
    <w:rsid w:val="00A35D3F"/>
  </w:style>
  <w:style w:type="paragraph" w:customStyle="1" w:styleId="914">
    <w:name w:val="Знак91"/>
    <w:basedOn w:val="a3"/>
    <w:rsid w:val="00A35D3F"/>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A35D3F"/>
    <w:rPr>
      <w:rFonts w:ascii="Arial" w:hAnsi="Arial"/>
      <w:b/>
      <w:kern w:val="32"/>
      <w:sz w:val="32"/>
      <w:lang w:val="ru-RU" w:eastAsia="ru-RU"/>
    </w:rPr>
  </w:style>
  <w:style w:type="character" w:customStyle="1" w:styleId="2114">
    <w:name w:val="Знак2 Знак Знак11"/>
    <w:locked/>
    <w:rsid w:val="00A35D3F"/>
    <w:rPr>
      <w:b/>
      <w:sz w:val="27"/>
      <w:lang w:val="ru-RU" w:eastAsia="ru-RU"/>
    </w:rPr>
  </w:style>
  <w:style w:type="character" w:customStyle="1" w:styleId="422">
    <w:name w:val="Знак4 Знак Знак2"/>
    <w:locked/>
    <w:rsid w:val="00A35D3F"/>
    <w:rPr>
      <w:rFonts w:ascii="Arial" w:hAnsi="Arial"/>
      <w:b/>
      <w:kern w:val="32"/>
      <w:sz w:val="32"/>
      <w:lang w:val="ru-RU" w:eastAsia="ru-RU"/>
    </w:rPr>
  </w:style>
  <w:style w:type="character" w:customStyle="1" w:styleId="22b">
    <w:name w:val="Знак2 Знак Знак2"/>
    <w:locked/>
    <w:rsid w:val="00A35D3F"/>
    <w:rPr>
      <w:rFonts w:ascii="Arial" w:hAnsi="Arial"/>
      <w:b/>
      <w:sz w:val="26"/>
      <w:lang w:val="ru-RU" w:eastAsia="ru-RU"/>
    </w:rPr>
  </w:style>
  <w:style w:type="character" w:customStyle="1" w:styleId="spellingerror">
    <w:name w:val="spellingerror"/>
    <w:rsid w:val="00A35D3F"/>
  </w:style>
  <w:style w:type="character" w:customStyle="1" w:styleId="contextualspellingandgrammarerror">
    <w:name w:val="contextualspellingandgrammarerror"/>
    <w:rsid w:val="00A35D3F"/>
  </w:style>
  <w:style w:type="character" w:customStyle="1" w:styleId="normaltextrun1">
    <w:name w:val="normaltextrun1"/>
    <w:rsid w:val="00A35D3F"/>
  </w:style>
  <w:style w:type="character" w:customStyle="1" w:styleId="eop">
    <w:name w:val="eop"/>
    <w:rsid w:val="00A35D3F"/>
  </w:style>
  <w:style w:type="character" w:customStyle="1" w:styleId="PlainTextChar2">
    <w:name w:val="Plain Text Char2"/>
    <w:aliases w:val="Heading 12 Char1,Знак3 Char,Plain Text Char21,Heading 12 Char12"/>
    <w:locked/>
    <w:rsid w:val="00A35D3F"/>
    <w:rPr>
      <w:rFonts w:ascii="Courier New" w:hAnsi="Courier New"/>
      <w:sz w:val="20"/>
    </w:rPr>
  </w:style>
  <w:style w:type="character" w:customStyle="1" w:styleId="FontStyle182">
    <w:name w:val="Font Style182"/>
    <w:rsid w:val="00A35D3F"/>
    <w:rPr>
      <w:rFonts w:ascii="Times New Roman" w:hAnsi="Times New Roman"/>
      <w:sz w:val="18"/>
    </w:rPr>
  </w:style>
  <w:style w:type="character" w:customStyle="1" w:styleId="CommentTextChar2">
    <w:name w:val="Comment Text Char2"/>
    <w:locked/>
    <w:rsid w:val="00A35D3F"/>
  </w:style>
  <w:style w:type="character" w:customStyle="1" w:styleId="HeaderChar2">
    <w:name w:val="Header Char2"/>
    <w:locked/>
    <w:rsid w:val="00A35D3F"/>
    <w:rPr>
      <w:sz w:val="24"/>
    </w:rPr>
  </w:style>
  <w:style w:type="character" w:customStyle="1" w:styleId="FooterChar2">
    <w:name w:val="Footer Char2"/>
    <w:locked/>
    <w:rsid w:val="00A35D3F"/>
    <w:rPr>
      <w:sz w:val="24"/>
    </w:rPr>
  </w:style>
  <w:style w:type="character" w:customStyle="1" w:styleId="EndnoteTextChar2">
    <w:name w:val="Endnote Text Char2"/>
    <w:locked/>
    <w:rsid w:val="00A35D3F"/>
    <w:rPr>
      <w:color w:val="000000"/>
      <w:sz w:val="24"/>
    </w:rPr>
  </w:style>
  <w:style w:type="character" w:customStyle="1" w:styleId="MacroTextChar1">
    <w:name w:val="Macro Text Char1"/>
    <w:locked/>
    <w:rsid w:val="00A35D3F"/>
    <w:rPr>
      <w:rFonts w:ascii="Courier New" w:hAnsi="Courier New"/>
      <w:sz w:val="22"/>
      <w:lang w:val="en-US" w:eastAsia="en-US"/>
    </w:rPr>
  </w:style>
  <w:style w:type="character" w:customStyle="1" w:styleId="TitleChar2">
    <w:name w:val="Title Char2"/>
    <w:locked/>
    <w:rsid w:val="00A35D3F"/>
    <w:rPr>
      <w:sz w:val="24"/>
      <w:lang w:val="en-US"/>
    </w:rPr>
  </w:style>
  <w:style w:type="character" w:customStyle="1" w:styleId="SubtitleChar2">
    <w:name w:val="Subtitle Char2"/>
    <w:locked/>
    <w:rsid w:val="00A35D3F"/>
    <w:rPr>
      <w:rFonts w:ascii="PragmaticaCTT" w:hAnsi="PragmaticaCTT"/>
      <w:b/>
      <w:sz w:val="24"/>
    </w:rPr>
  </w:style>
  <w:style w:type="character" w:customStyle="1" w:styleId="BodyTextFirstIndentChar2">
    <w:name w:val="Body Text First Indent Char2"/>
    <w:locked/>
    <w:rsid w:val="00A35D3F"/>
    <w:rPr>
      <w:rFonts w:ascii="Times New Roman" w:hAnsi="Times New Roman"/>
      <w:sz w:val="24"/>
      <w:lang w:eastAsia="ru-RU"/>
    </w:rPr>
  </w:style>
  <w:style w:type="character" w:customStyle="1" w:styleId="BodyTextIndent2Char2">
    <w:name w:val="Body Text Indent 2 Char2"/>
    <w:locked/>
    <w:rsid w:val="00A35D3F"/>
    <w:rPr>
      <w:sz w:val="24"/>
    </w:rPr>
  </w:style>
  <w:style w:type="character" w:customStyle="1" w:styleId="BodyTextIndent3Char2">
    <w:name w:val="Body Text Indent 3 Char2"/>
    <w:locked/>
    <w:rsid w:val="00A35D3F"/>
    <w:rPr>
      <w:sz w:val="16"/>
    </w:rPr>
  </w:style>
  <w:style w:type="character" w:customStyle="1" w:styleId="DocumentMapChar2">
    <w:name w:val="Document Map Char2"/>
    <w:locked/>
    <w:rsid w:val="00A35D3F"/>
    <w:rPr>
      <w:rFonts w:ascii="Tahoma" w:hAnsi="Tahoma"/>
    </w:rPr>
  </w:style>
  <w:style w:type="character" w:customStyle="1" w:styleId="BalloonTextChar2">
    <w:name w:val="Balloon Text Char2"/>
    <w:locked/>
    <w:rsid w:val="00A35D3F"/>
    <w:rPr>
      <w:rFonts w:ascii="Tahoma" w:hAnsi="Tahoma"/>
      <w:sz w:val="16"/>
    </w:rPr>
  </w:style>
  <w:style w:type="character" w:customStyle="1" w:styleId="NoSpacingChar3">
    <w:name w:val="No Spacing Char3"/>
    <w:locked/>
    <w:rsid w:val="00A35D3F"/>
    <w:rPr>
      <w:sz w:val="22"/>
      <w:lang w:val="en-US" w:eastAsia="en-US"/>
    </w:rPr>
  </w:style>
  <w:style w:type="paragraph" w:customStyle="1" w:styleId="12d">
    <w:name w:val="Подзаголовок12"/>
    <w:basedOn w:val="a3"/>
    <w:rsid w:val="00A35D3F"/>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A35D3F"/>
    <w:rPr>
      <w:rFonts w:ascii="Times New Roman" w:hAnsi="Times New Roman"/>
      <w:sz w:val="24"/>
      <w:lang w:val="en-US"/>
    </w:rPr>
  </w:style>
  <w:style w:type="character" w:customStyle="1" w:styleId="1ffffffb">
    <w:name w:val="Заголовок Знак1"/>
    <w:rsid w:val="00A35D3F"/>
    <w:rPr>
      <w:rFonts w:ascii="Calibri Light" w:hAnsi="Calibri Light"/>
      <w:spacing w:val="-10"/>
      <w:kern w:val="28"/>
      <w:sz w:val="56"/>
      <w:lang w:eastAsia="ru-RU"/>
    </w:rPr>
  </w:style>
  <w:style w:type="character" w:customStyle="1" w:styleId="QuoteChar4">
    <w:name w:val="Quote Char4"/>
    <w:link w:val="22c"/>
    <w:locked/>
    <w:rsid w:val="00A35D3F"/>
    <w:rPr>
      <w:i/>
      <w:color w:val="000000"/>
    </w:rPr>
  </w:style>
  <w:style w:type="paragraph" w:customStyle="1" w:styleId="22c">
    <w:name w:val="Цитата 22"/>
    <w:basedOn w:val="a3"/>
    <w:next w:val="a3"/>
    <w:link w:val="QuoteChar4"/>
    <w:rsid w:val="00A35D3F"/>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A35D3F"/>
    <w:rPr>
      <w:rFonts w:ascii="Calibri" w:hAnsi="Calibri" w:cs="Times New Roman"/>
      <w:i/>
      <w:color w:val="000000"/>
      <w:sz w:val="20"/>
      <w:szCs w:val="20"/>
    </w:rPr>
  </w:style>
  <w:style w:type="character" w:customStyle="1" w:styleId="IntenseQuoteChar4">
    <w:name w:val="Intense Quote Char4"/>
    <w:link w:val="2fff8"/>
    <w:locked/>
    <w:rsid w:val="00A35D3F"/>
    <w:rPr>
      <w:b/>
      <w:i/>
      <w:color w:val="4F81BD"/>
    </w:rPr>
  </w:style>
  <w:style w:type="paragraph" w:customStyle="1" w:styleId="2fff8">
    <w:name w:val="Выделенная цитата2"/>
    <w:basedOn w:val="a3"/>
    <w:next w:val="a3"/>
    <w:link w:val="IntenseQuoteChar4"/>
    <w:rsid w:val="00A35D3F"/>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A35D3F"/>
    <w:rPr>
      <w:rFonts w:ascii="Calibri" w:hAnsi="Calibri" w:cs="Times New Roman"/>
      <w:b/>
      <w:i/>
      <w:color w:val="4F81BD"/>
      <w:sz w:val="20"/>
      <w:szCs w:val="20"/>
    </w:rPr>
  </w:style>
  <w:style w:type="character" w:customStyle="1" w:styleId="5510">
    <w:name w:val="Знак Знак551"/>
    <w:locked/>
    <w:rsid w:val="00A35D3F"/>
    <w:rPr>
      <w:sz w:val="24"/>
      <w:lang w:val="ru-RU" w:eastAsia="ru-RU"/>
    </w:rPr>
  </w:style>
  <w:style w:type="character" w:customStyle="1" w:styleId="6510">
    <w:name w:val="Знак Знак651"/>
    <w:locked/>
    <w:rsid w:val="00A35D3F"/>
    <w:rPr>
      <w:b/>
      <w:sz w:val="27"/>
      <w:lang w:val="ru-RU" w:eastAsia="ru-RU"/>
    </w:rPr>
  </w:style>
  <w:style w:type="character" w:customStyle="1" w:styleId="6410">
    <w:name w:val="Знак Знак641"/>
    <w:locked/>
    <w:rsid w:val="00A35D3F"/>
    <w:rPr>
      <w:b/>
      <w:sz w:val="28"/>
      <w:lang w:val="ru-RU" w:eastAsia="ru-RU"/>
    </w:rPr>
  </w:style>
  <w:style w:type="character" w:customStyle="1" w:styleId="631">
    <w:name w:val="Знак Знак631"/>
    <w:locked/>
    <w:rsid w:val="00A35D3F"/>
    <w:rPr>
      <w:b/>
      <w:i/>
      <w:sz w:val="26"/>
      <w:lang w:val="ru-RU" w:eastAsia="ru-RU"/>
    </w:rPr>
  </w:style>
  <w:style w:type="character" w:customStyle="1" w:styleId="6210">
    <w:name w:val="Знак Знак621"/>
    <w:locked/>
    <w:rsid w:val="00A35D3F"/>
    <w:rPr>
      <w:sz w:val="24"/>
      <w:lang w:val="ru-RU" w:eastAsia="ru-RU"/>
    </w:rPr>
  </w:style>
  <w:style w:type="character" w:customStyle="1" w:styleId="6010">
    <w:name w:val="Знак Знак601"/>
    <w:locked/>
    <w:rsid w:val="00A35D3F"/>
    <w:rPr>
      <w:i/>
      <w:sz w:val="24"/>
      <w:lang w:val="ru-RU" w:eastAsia="ru-RU"/>
    </w:rPr>
  </w:style>
  <w:style w:type="character" w:customStyle="1" w:styleId="591">
    <w:name w:val="Знак Знак591"/>
    <w:locked/>
    <w:rsid w:val="00A35D3F"/>
    <w:rPr>
      <w:rFonts w:ascii="Arial" w:hAnsi="Arial"/>
      <w:sz w:val="22"/>
      <w:lang w:val="ru-RU" w:eastAsia="ru-RU"/>
    </w:rPr>
  </w:style>
  <w:style w:type="character" w:customStyle="1" w:styleId="5810">
    <w:name w:val="Знак Знак581"/>
    <w:locked/>
    <w:rsid w:val="00A35D3F"/>
    <w:rPr>
      <w:rFonts w:ascii="Courier New" w:hAnsi="Courier New"/>
      <w:lang w:val="ru-RU" w:eastAsia="ru-RU"/>
    </w:rPr>
  </w:style>
  <w:style w:type="character" w:customStyle="1" w:styleId="5710">
    <w:name w:val="Знак Знак571"/>
    <w:locked/>
    <w:rsid w:val="00A35D3F"/>
    <w:rPr>
      <w:lang w:val="ru-RU" w:eastAsia="ru-RU"/>
    </w:rPr>
  </w:style>
  <w:style w:type="character" w:customStyle="1" w:styleId="5610">
    <w:name w:val="Знак Знак561"/>
    <w:locked/>
    <w:rsid w:val="00A35D3F"/>
    <w:rPr>
      <w:sz w:val="24"/>
      <w:lang w:val="ru-RU" w:eastAsia="ru-RU"/>
    </w:rPr>
  </w:style>
  <w:style w:type="character" w:customStyle="1" w:styleId="5410">
    <w:name w:val="Знак Знак541"/>
    <w:locked/>
    <w:rsid w:val="00A35D3F"/>
    <w:rPr>
      <w:sz w:val="24"/>
      <w:lang w:val="en-US" w:eastAsia="ru-RU"/>
    </w:rPr>
  </w:style>
  <w:style w:type="character" w:customStyle="1" w:styleId="6710">
    <w:name w:val="Знак Знак671"/>
    <w:rsid w:val="00A35D3F"/>
    <w:rPr>
      <w:rFonts w:ascii="Arial" w:hAnsi="Arial"/>
      <w:b/>
      <w:sz w:val="26"/>
    </w:rPr>
  </w:style>
  <w:style w:type="character" w:customStyle="1" w:styleId="6610">
    <w:name w:val="Знак Знак661"/>
    <w:rsid w:val="00A35D3F"/>
    <w:rPr>
      <w:b/>
      <w:sz w:val="28"/>
    </w:rPr>
  </w:style>
  <w:style w:type="character" w:customStyle="1" w:styleId="7010">
    <w:name w:val="Знак Знак701"/>
    <w:rsid w:val="00A35D3F"/>
    <w:rPr>
      <w:rFonts w:ascii="Arial" w:hAnsi="Arial"/>
      <w:b/>
      <w:sz w:val="26"/>
    </w:rPr>
  </w:style>
  <w:style w:type="character" w:customStyle="1" w:styleId="691">
    <w:name w:val="Знак Знак691"/>
    <w:rsid w:val="00A35D3F"/>
    <w:rPr>
      <w:b/>
      <w:sz w:val="28"/>
    </w:rPr>
  </w:style>
  <w:style w:type="character" w:customStyle="1" w:styleId="681">
    <w:name w:val="Знак Знак681"/>
    <w:rsid w:val="00A35D3F"/>
    <w:rPr>
      <w:b/>
      <w:i/>
      <w:sz w:val="26"/>
    </w:rPr>
  </w:style>
  <w:style w:type="character" w:customStyle="1" w:styleId="2fff9">
    <w:name w:val="Текст сноски Знак2"/>
    <w:semiHidden/>
    <w:rsid w:val="00A35D3F"/>
    <w:rPr>
      <w:rFonts w:ascii="Times New Roman" w:hAnsi="Times New Roman"/>
      <w:sz w:val="20"/>
    </w:rPr>
  </w:style>
  <w:style w:type="paragraph" w:customStyle="1" w:styleId="3fd">
    <w:name w:val="3"/>
    <w:basedOn w:val="a3"/>
    <w:next w:val="114"/>
    <w:rsid w:val="00A35D3F"/>
    <w:pPr>
      <w:jc w:val="center"/>
    </w:pPr>
    <w:rPr>
      <w:sz w:val="28"/>
      <w:lang w:val="en-US"/>
    </w:rPr>
  </w:style>
  <w:style w:type="paragraph" w:customStyle="1" w:styleId="3fe">
    <w:name w:val="Абзац списка3"/>
    <w:basedOn w:val="a3"/>
    <w:link w:val="ListParagraphChar3"/>
    <w:rsid w:val="00A35D3F"/>
    <w:pPr>
      <w:ind w:left="708"/>
    </w:pPr>
    <w:rPr>
      <w:sz w:val="20"/>
      <w:szCs w:val="20"/>
    </w:rPr>
  </w:style>
  <w:style w:type="character" w:customStyle="1" w:styleId="ListParagraphChar3">
    <w:name w:val="List Paragraph Char3"/>
    <w:link w:val="3fe"/>
    <w:locked/>
    <w:rsid w:val="00A35D3F"/>
    <w:rPr>
      <w:rFonts w:ascii="Times New Roman" w:eastAsia="Times New Roman" w:hAnsi="Times New Roman" w:cs="Times New Roman"/>
      <w:sz w:val="20"/>
      <w:szCs w:val="20"/>
      <w:lang w:eastAsia="ru-RU"/>
    </w:rPr>
  </w:style>
  <w:style w:type="paragraph" w:customStyle="1" w:styleId="5a">
    <w:name w:val="Обычный5"/>
    <w:rsid w:val="00A35D3F"/>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A35D3F"/>
    <w:rPr>
      <w:rFonts w:ascii="Times New Roman" w:hAnsi="Times New Roman"/>
    </w:rPr>
  </w:style>
  <w:style w:type="paragraph" w:customStyle="1" w:styleId="msonormal0">
    <w:name w:val="msonormal"/>
    <w:basedOn w:val="a3"/>
    <w:rsid w:val="00A35D3F"/>
    <w:pPr>
      <w:spacing w:before="100" w:beforeAutospacing="1" w:after="100" w:afterAutospacing="1"/>
    </w:pPr>
  </w:style>
  <w:style w:type="table" w:customStyle="1" w:styleId="2fffa">
    <w:name w:val="Сетка таблицы2"/>
    <w:rsid w:val="00A35D3F"/>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A35D3F"/>
    <w:rPr>
      <w:lang w:val="en-US"/>
    </w:rPr>
  </w:style>
  <w:style w:type="paragraph" w:customStyle="1" w:styleId="2fffb">
    <w:name w:val="Без интервала2"/>
    <w:link w:val="NoSpacingChar2"/>
    <w:rsid w:val="00A35D3F"/>
    <w:pPr>
      <w:spacing w:beforeAutospacing="1" w:after="0" w:afterAutospacing="1" w:line="240" w:lineRule="auto"/>
    </w:pPr>
    <w:rPr>
      <w:lang w:val="en-US"/>
    </w:rPr>
  </w:style>
  <w:style w:type="paragraph" w:customStyle="1" w:styleId="21f5">
    <w:name w:val="Обычный21"/>
    <w:rsid w:val="00A35D3F"/>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A35D3F"/>
    <w:rPr>
      <w:color w:val="808080"/>
    </w:rPr>
  </w:style>
  <w:style w:type="character" w:customStyle="1" w:styleId="2fffd">
    <w:name w:val="Слабое выделение2"/>
    <w:rsid w:val="00A35D3F"/>
    <w:rPr>
      <w:i/>
      <w:color w:val="808080"/>
    </w:rPr>
  </w:style>
  <w:style w:type="character" w:customStyle="1" w:styleId="2fffe">
    <w:name w:val="Сильное выделение2"/>
    <w:rsid w:val="00A35D3F"/>
    <w:rPr>
      <w:b/>
      <w:i/>
      <w:color w:val="4F81BD"/>
    </w:rPr>
  </w:style>
  <w:style w:type="character" w:customStyle="1" w:styleId="2ffff">
    <w:name w:val="Слабая ссылка2"/>
    <w:rsid w:val="00A35D3F"/>
    <w:rPr>
      <w:smallCaps/>
      <w:color w:val="C0504D"/>
      <w:u w:val="single"/>
    </w:rPr>
  </w:style>
  <w:style w:type="character" w:customStyle="1" w:styleId="2ffff0">
    <w:name w:val="Сильная ссылка2"/>
    <w:rsid w:val="00A35D3F"/>
    <w:rPr>
      <w:b/>
      <w:smallCaps/>
      <w:color w:val="C0504D"/>
      <w:spacing w:val="5"/>
      <w:u w:val="single"/>
    </w:rPr>
  </w:style>
  <w:style w:type="character" w:customStyle="1" w:styleId="2ffff1">
    <w:name w:val="Название книги2"/>
    <w:rsid w:val="00A35D3F"/>
    <w:rPr>
      <w:b/>
      <w:smallCaps/>
      <w:spacing w:val="5"/>
    </w:rPr>
  </w:style>
  <w:style w:type="paragraph" w:customStyle="1" w:styleId="2ffff2">
    <w:name w:val="Заголовок оглавления2"/>
    <w:basedOn w:val="11"/>
    <w:next w:val="a3"/>
    <w:rsid w:val="00A35D3F"/>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A35D3F"/>
    <w:pPr>
      <w:jc w:val="center"/>
    </w:pPr>
    <w:rPr>
      <w:sz w:val="20"/>
      <w:szCs w:val="20"/>
      <w:lang w:val="en-US"/>
    </w:rPr>
  </w:style>
  <w:style w:type="character" w:customStyle="1" w:styleId="3ff">
    <w:name w:val="Название Знак3"/>
    <w:link w:val="83"/>
    <w:locked/>
    <w:rsid w:val="00A35D3F"/>
    <w:rPr>
      <w:rFonts w:ascii="Times New Roman" w:eastAsia="Times New Roman" w:hAnsi="Times New Roman" w:cs="Times New Roman"/>
      <w:sz w:val="20"/>
      <w:szCs w:val="20"/>
      <w:lang w:val="en-US" w:eastAsia="ru-RU"/>
    </w:rPr>
  </w:style>
  <w:style w:type="paragraph" w:customStyle="1" w:styleId="31e">
    <w:name w:val="Абзац списка31"/>
    <w:basedOn w:val="a3"/>
    <w:rsid w:val="00A35D3F"/>
    <w:pPr>
      <w:ind w:left="708"/>
    </w:pPr>
    <w:rPr>
      <w:sz w:val="20"/>
      <w:szCs w:val="20"/>
    </w:rPr>
  </w:style>
  <w:style w:type="character" w:customStyle="1" w:styleId="21f6">
    <w:name w:val="Слабое выделение21"/>
    <w:rsid w:val="00A35D3F"/>
    <w:rPr>
      <w:i/>
      <w:color w:val="808080"/>
    </w:rPr>
  </w:style>
  <w:style w:type="paragraph" w:customStyle="1" w:styleId="516">
    <w:name w:val="Обычный51"/>
    <w:basedOn w:val="a3"/>
    <w:rsid w:val="00A35D3F"/>
    <w:pPr>
      <w:spacing w:before="100" w:beforeAutospacing="1" w:after="100" w:afterAutospacing="1"/>
    </w:pPr>
  </w:style>
  <w:style w:type="paragraph" w:customStyle="1" w:styleId="21f7">
    <w:name w:val="Без интервала21"/>
    <w:rsid w:val="00A35D3F"/>
    <w:pPr>
      <w:spacing w:after="0" w:line="240" w:lineRule="auto"/>
    </w:pPr>
    <w:rPr>
      <w:rFonts w:ascii="Calibri" w:eastAsia="Times New Roman" w:hAnsi="Calibri" w:cs="Times New Roman"/>
      <w:lang w:val="en-US"/>
    </w:rPr>
  </w:style>
  <w:style w:type="character" w:customStyle="1" w:styleId="21f8">
    <w:name w:val="Сильное выделение21"/>
    <w:rsid w:val="00A35D3F"/>
    <w:rPr>
      <w:b/>
      <w:i/>
      <w:color w:val="4F81BD"/>
    </w:rPr>
  </w:style>
  <w:style w:type="paragraph" w:customStyle="1" w:styleId="2ffff3">
    <w:name w:val="Подзаголовок2"/>
    <w:basedOn w:val="a3"/>
    <w:rsid w:val="00A35D3F"/>
    <w:pPr>
      <w:spacing w:line="312" w:lineRule="auto"/>
    </w:pPr>
    <w:rPr>
      <w:rFonts w:ascii="Arial" w:hAnsi="Arial" w:cs="Arial"/>
      <w:b/>
      <w:bCs/>
      <w:color w:val="000000"/>
      <w:sz w:val="20"/>
      <w:szCs w:val="20"/>
    </w:rPr>
  </w:style>
  <w:style w:type="paragraph" w:customStyle="1" w:styleId="6c">
    <w:name w:val="Обычный6"/>
    <w:basedOn w:val="a3"/>
    <w:rsid w:val="00A35D3F"/>
    <w:pPr>
      <w:spacing w:before="100" w:beforeAutospacing="1" w:after="100" w:afterAutospacing="1"/>
    </w:pPr>
  </w:style>
  <w:style w:type="paragraph" w:customStyle="1" w:styleId="3ff0">
    <w:name w:val="Подзаголовок3"/>
    <w:basedOn w:val="a3"/>
    <w:rsid w:val="00A35D3F"/>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A35D3F"/>
    <w:rPr>
      <w:rFonts w:ascii="Courier New" w:hAnsi="Courier New"/>
      <w:sz w:val="20"/>
    </w:rPr>
  </w:style>
  <w:style w:type="character" w:customStyle="1" w:styleId="3311">
    <w:name w:val="Знак3 Знак Знак Знак31"/>
    <w:locked/>
    <w:rsid w:val="00A35D3F"/>
    <w:rPr>
      <w:rFonts w:ascii="Arial" w:hAnsi="Arial"/>
      <w:b/>
      <w:kern w:val="32"/>
      <w:sz w:val="32"/>
    </w:rPr>
  </w:style>
  <w:style w:type="character" w:customStyle="1" w:styleId="353">
    <w:name w:val="Знак3 Знак Знак5 Знак Знак"/>
    <w:semiHidden/>
    <w:locked/>
    <w:rsid w:val="00A35D3F"/>
    <w:rPr>
      <w:rFonts w:ascii="Courier New" w:hAnsi="Courier New"/>
      <w:color w:val="000000"/>
      <w:sz w:val="24"/>
    </w:rPr>
  </w:style>
  <w:style w:type="paragraph" w:customStyle="1" w:styleId="3ff1">
    <w:name w:val="Без интервала3"/>
    <w:rsid w:val="00A35D3F"/>
    <w:pPr>
      <w:spacing w:after="0" w:line="240" w:lineRule="auto"/>
    </w:pPr>
    <w:rPr>
      <w:rFonts w:ascii="Calibri" w:eastAsia="Times New Roman" w:hAnsi="Calibri" w:cs="Times New Roman"/>
      <w:lang w:val="en-US"/>
    </w:rPr>
  </w:style>
  <w:style w:type="character" w:customStyle="1" w:styleId="172">
    <w:name w:val="Знак Знак172"/>
    <w:locked/>
    <w:rsid w:val="00A35D3F"/>
    <w:rPr>
      <w:sz w:val="16"/>
    </w:rPr>
  </w:style>
  <w:style w:type="paragraph" w:customStyle="1" w:styleId="233">
    <w:name w:val="Основной текст 23"/>
    <w:basedOn w:val="a3"/>
    <w:rsid w:val="00A35D3F"/>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A35D3F"/>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A35D3F"/>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A35D3F"/>
    <w:rPr>
      <w:rFonts w:ascii="Times New Roman" w:hAnsi="Times New Roman"/>
      <w:b/>
      <w:i/>
      <w:sz w:val="26"/>
    </w:rPr>
  </w:style>
  <w:style w:type="character" w:customStyle="1" w:styleId="Heading6Char1">
    <w:name w:val="Heading 6 Char1"/>
    <w:locked/>
    <w:rsid w:val="00A35D3F"/>
    <w:rPr>
      <w:rFonts w:ascii="Times New Roman" w:hAnsi="Times New Roman"/>
      <w:b/>
      <w:lang w:eastAsia="ru-RU"/>
    </w:rPr>
  </w:style>
  <w:style w:type="character" w:customStyle="1" w:styleId="Heading7Char1">
    <w:name w:val="Heading 7 Char1"/>
    <w:locked/>
    <w:rsid w:val="00A35D3F"/>
    <w:rPr>
      <w:rFonts w:ascii="Times New Roman" w:hAnsi="Times New Roman"/>
      <w:sz w:val="20"/>
      <w:lang w:eastAsia="ru-RU"/>
    </w:rPr>
  </w:style>
  <w:style w:type="character" w:customStyle="1" w:styleId="Heading8Char1">
    <w:name w:val="Heading 8 Char1"/>
    <w:locked/>
    <w:rsid w:val="00A35D3F"/>
    <w:rPr>
      <w:rFonts w:ascii="Calibri" w:hAnsi="Calibri"/>
      <w:i/>
      <w:sz w:val="24"/>
    </w:rPr>
  </w:style>
  <w:style w:type="character" w:customStyle="1" w:styleId="Heading9Char1">
    <w:name w:val="Heading 9 Char1"/>
    <w:locked/>
    <w:rsid w:val="00A35D3F"/>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A35D3F"/>
    <w:rPr>
      <w:rFonts w:ascii="Times New Roman" w:hAnsi="Times New Roman"/>
      <w:sz w:val="24"/>
    </w:rPr>
  </w:style>
  <w:style w:type="character" w:customStyle="1" w:styleId="BodyText3Char2">
    <w:name w:val="Body Text 3 Char2"/>
    <w:aliases w:val="Знак5 Char2"/>
    <w:locked/>
    <w:rsid w:val="00A35D3F"/>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A35D3F"/>
    <w:rPr>
      <w:rFonts w:ascii="Courier New" w:hAnsi="Courier New"/>
      <w:color w:val="000000"/>
      <w:sz w:val="24"/>
    </w:rPr>
  </w:style>
  <w:style w:type="character" w:customStyle="1" w:styleId="BodyTextFirstIndent2Char2">
    <w:name w:val="Body Text First Indent 2 Char2"/>
    <w:locked/>
    <w:rsid w:val="00A35D3F"/>
    <w:rPr>
      <w:rFonts w:ascii="Times New Roman" w:hAnsi="Times New Roman"/>
      <w:sz w:val="24"/>
      <w:lang w:eastAsia="ru-RU"/>
    </w:rPr>
  </w:style>
  <w:style w:type="character" w:customStyle="1" w:styleId="HTMLPreformattedChar1">
    <w:name w:val="HTML Preformatted Char1"/>
    <w:locked/>
    <w:rsid w:val="00A35D3F"/>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A35D3F"/>
    <w:rPr>
      <w:rFonts w:ascii="Cambria" w:hAnsi="Cambria"/>
      <w:b/>
      <w:kern w:val="32"/>
      <w:sz w:val="32"/>
    </w:rPr>
  </w:style>
  <w:style w:type="character" w:customStyle="1" w:styleId="Heading3Char2">
    <w:name w:val="Heading 3 Char2"/>
    <w:aliases w:val="Знак2 Char3,Heading 3 Char21"/>
    <w:locked/>
    <w:rsid w:val="00A35D3F"/>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A35D3F"/>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A35D3F"/>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A35D3F"/>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A35D3F"/>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A35D3F"/>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A35D3F"/>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A35D3F"/>
    <w:rPr>
      <w:sz w:val="24"/>
    </w:rPr>
  </w:style>
  <w:style w:type="character" w:customStyle="1" w:styleId="3120">
    <w:name w:val="Основной текст 3 Знак12"/>
    <w:aliases w:val="Знак5 Знак11"/>
    <w:rsid w:val="00A35D3F"/>
    <w:rPr>
      <w:sz w:val="16"/>
    </w:rPr>
  </w:style>
  <w:style w:type="character" w:customStyle="1" w:styleId="3140">
    <w:name w:val="Основной текст 3 Знак14"/>
    <w:aliases w:val="Знак5 Знак12,Знак5 Знак13"/>
    <w:semiHidden/>
    <w:rsid w:val="00A35D3F"/>
    <w:rPr>
      <w:sz w:val="16"/>
    </w:rPr>
  </w:style>
  <w:style w:type="character" w:customStyle="1" w:styleId="CommentSubjectChar3">
    <w:name w:val="Comment Subject Char3"/>
    <w:locked/>
    <w:rsid w:val="00A35D3F"/>
    <w:rPr>
      <w:sz w:val="16"/>
    </w:rPr>
  </w:style>
  <w:style w:type="character" w:customStyle="1" w:styleId="1200">
    <w:name w:val="Тема примечания Знак120"/>
    <w:semiHidden/>
    <w:rsid w:val="00A35D3F"/>
    <w:rPr>
      <w:rFonts w:ascii="Times New Roman" w:hAnsi="Times New Roman"/>
      <w:b/>
      <w:sz w:val="20"/>
      <w:lang w:val="ru-RU" w:eastAsia="ru-RU"/>
    </w:rPr>
  </w:style>
  <w:style w:type="character" w:customStyle="1" w:styleId="1190">
    <w:name w:val="Тема примечания Знак119"/>
    <w:semiHidden/>
    <w:rsid w:val="00A35D3F"/>
    <w:rPr>
      <w:rFonts w:ascii="Times New Roman" w:hAnsi="Times New Roman"/>
      <w:b/>
      <w:sz w:val="20"/>
      <w:lang w:val="ru-RU" w:eastAsia="ru-RU"/>
    </w:rPr>
  </w:style>
  <w:style w:type="character" w:customStyle="1" w:styleId="1180">
    <w:name w:val="Тема примечания Знак118"/>
    <w:semiHidden/>
    <w:rsid w:val="00A35D3F"/>
    <w:rPr>
      <w:rFonts w:ascii="Times New Roman" w:hAnsi="Times New Roman"/>
      <w:b/>
      <w:sz w:val="20"/>
      <w:lang w:val="ru-RU" w:eastAsia="ru-RU"/>
    </w:rPr>
  </w:style>
  <w:style w:type="character" w:customStyle="1" w:styleId="1170">
    <w:name w:val="Тема примечания Знак117"/>
    <w:rsid w:val="00A35D3F"/>
    <w:rPr>
      <w:rFonts w:ascii="Times New Roman" w:hAnsi="Times New Roman"/>
      <w:b/>
      <w:sz w:val="20"/>
      <w:lang w:val="ru-RU" w:eastAsia="ru-RU"/>
    </w:rPr>
  </w:style>
  <w:style w:type="character" w:customStyle="1" w:styleId="1160">
    <w:name w:val="Тема примечания Знак116"/>
    <w:semiHidden/>
    <w:rsid w:val="00A35D3F"/>
    <w:rPr>
      <w:rFonts w:ascii="Times New Roman" w:hAnsi="Times New Roman"/>
      <w:b/>
      <w:sz w:val="20"/>
      <w:lang w:val="ru-RU" w:eastAsia="ru-RU"/>
    </w:rPr>
  </w:style>
  <w:style w:type="character" w:customStyle="1" w:styleId="1150">
    <w:name w:val="Тема примечания Знак115"/>
    <w:semiHidden/>
    <w:rsid w:val="00A35D3F"/>
    <w:rPr>
      <w:rFonts w:ascii="Times New Roman" w:hAnsi="Times New Roman"/>
      <w:b/>
      <w:sz w:val="20"/>
      <w:lang w:val="ru-RU" w:eastAsia="ru-RU"/>
    </w:rPr>
  </w:style>
  <w:style w:type="character" w:customStyle="1" w:styleId="1140">
    <w:name w:val="Тема примечания Знак114"/>
    <w:semiHidden/>
    <w:rsid w:val="00A35D3F"/>
    <w:rPr>
      <w:rFonts w:ascii="Times New Roman" w:hAnsi="Times New Roman"/>
      <w:b/>
      <w:sz w:val="20"/>
      <w:lang w:val="ru-RU" w:eastAsia="ru-RU"/>
    </w:rPr>
  </w:style>
  <w:style w:type="character" w:customStyle="1" w:styleId="1130">
    <w:name w:val="Тема примечания Знак113"/>
    <w:semiHidden/>
    <w:rsid w:val="00A35D3F"/>
    <w:rPr>
      <w:rFonts w:ascii="Times New Roman" w:hAnsi="Times New Roman"/>
      <w:b/>
      <w:sz w:val="20"/>
      <w:lang w:val="ru-RU" w:eastAsia="ru-RU"/>
    </w:rPr>
  </w:style>
  <w:style w:type="character" w:customStyle="1" w:styleId="1120">
    <w:name w:val="Тема примечания Знак112"/>
    <w:semiHidden/>
    <w:rsid w:val="00A35D3F"/>
    <w:rPr>
      <w:rFonts w:ascii="Times New Roman" w:hAnsi="Times New Roman"/>
      <w:b/>
      <w:sz w:val="20"/>
      <w:lang w:val="ru-RU" w:eastAsia="ru-RU"/>
    </w:rPr>
  </w:style>
  <w:style w:type="character" w:customStyle="1" w:styleId="1112">
    <w:name w:val="Тема примечания Знак111"/>
    <w:rsid w:val="00A35D3F"/>
    <w:rPr>
      <w:rFonts w:ascii="Times New Roman" w:hAnsi="Times New Roman"/>
      <w:b/>
      <w:sz w:val="20"/>
      <w:lang w:val="ru-RU" w:eastAsia="ru-RU"/>
    </w:rPr>
  </w:style>
  <w:style w:type="character" w:customStyle="1" w:styleId="1101">
    <w:name w:val="Тема примечания Знак110"/>
    <w:semiHidden/>
    <w:rsid w:val="00A35D3F"/>
    <w:rPr>
      <w:rFonts w:ascii="Times New Roman" w:hAnsi="Times New Roman"/>
      <w:b/>
      <w:sz w:val="20"/>
      <w:lang w:val="ru-RU" w:eastAsia="ru-RU"/>
    </w:rPr>
  </w:style>
  <w:style w:type="character" w:customStyle="1" w:styleId="192">
    <w:name w:val="Тема примечания Знак19"/>
    <w:rsid w:val="00A35D3F"/>
    <w:rPr>
      <w:rFonts w:ascii="Times New Roman" w:hAnsi="Times New Roman"/>
      <w:b/>
      <w:sz w:val="20"/>
      <w:lang w:val="ru-RU" w:eastAsia="ru-RU"/>
    </w:rPr>
  </w:style>
  <w:style w:type="character" w:customStyle="1" w:styleId="182">
    <w:name w:val="Тема примечания Знак18"/>
    <w:semiHidden/>
    <w:rsid w:val="00A35D3F"/>
    <w:rPr>
      <w:rFonts w:ascii="Times New Roman" w:hAnsi="Times New Roman"/>
      <w:b/>
      <w:sz w:val="20"/>
      <w:lang w:val="ru-RU" w:eastAsia="ru-RU"/>
    </w:rPr>
  </w:style>
  <w:style w:type="character" w:customStyle="1" w:styleId="173">
    <w:name w:val="Тема примечания Знак17"/>
    <w:semiHidden/>
    <w:rsid w:val="00A35D3F"/>
    <w:rPr>
      <w:rFonts w:ascii="Times New Roman" w:hAnsi="Times New Roman"/>
      <w:b/>
      <w:sz w:val="20"/>
      <w:lang w:val="ru-RU" w:eastAsia="ru-RU"/>
    </w:rPr>
  </w:style>
  <w:style w:type="character" w:customStyle="1" w:styleId="163">
    <w:name w:val="Тема примечания Знак16"/>
    <w:semiHidden/>
    <w:rsid w:val="00A35D3F"/>
    <w:rPr>
      <w:rFonts w:ascii="Times New Roman" w:hAnsi="Times New Roman"/>
      <w:b/>
      <w:sz w:val="20"/>
      <w:lang w:val="ru-RU" w:eastAsia="ru-RU"/>
    </w:rPr>
  </w:style>
  <w:style w:type="character" w:customStyle="1" w:styleId="152">
    <w:name w:val="Тема примечания Знак15"/>
    <w:rsid w:val="00A35D3F"/>
    <w:rPr>
      <w:rFonts w:ascii="Times New Roman" w:hAnsi="Times New Roman"/>
      <w:b/>
      <w:sz w:val="20"/>
      <w:lang w:val="ru-RU" w:eastAsia="ru-RU"/>
    </w:rPr>
  </w:style>
  <w:style w:type="character" w:customStyle="1" w:styleId="146">
    <w:name w:val="Тема примечания Знак14"/>
    <w:semiHidden/>
    <w:rsid w:val="00A35D3F"/>
    <w:rPr>
      <w:rFonts w:ascii="Times New Roman" w:hAnsi="Times New Roman"/>
      <w:b/>
      <w:sz w:val="20"/>
      <w:lang w:val="ru-RU" w:eastAsia="ru-RU"/>
    </w:rPr>
  </w:style>
  <w:style w:type="character" w:customStyle="1" w:styleId="138">
    <w:name w:val="Тема примечания Знак13"/>
    <w:semiHidden/>
    <w:rsid w:val="00A35D3F"/>
    <w:rPr>
      <w:rFonts w:ascii="Times New Roman" w:hAnsi="Times New Roman"/>
      <w:b/>
      <w:sz w:val="20"/>
      <w:lang w:val="ru-RU" w:eastAsia="ru-RU"/>
    </w:rPr>
  </w:style>
  <w:style w:type="character" w:customStyle="1" w:styleId="12e">
    <w:name w:val="Тема примечания Знак12"/>
    <w:rsid w:val="00A35D3F"/>
    <w:rPr>
      <w:rFonts w:ascii="Times New Roman" w:hAnsi="Times New Roman"/>
      <w:b/>
      <w:sz w:val="20"/>
      <w:lang w:val="ru-RU" w:eastAsia="ru-RU"/>
    </w:rPr>
  </w:style>
  <w:style w:type="character" w:customStyle="1" w:styleId="11f2">
    <w:name w:val="Тема примечания Знак11"/>
    <w:rsid w:val="00A35D3F"/>
    <w:rPr>
      <w:b/>
      <w:lang w:val="ru-RU" w:eastAsia="ru-RU"/>
    </w:rPr>
  </w:style>
  <w:style w:type="character" w:customStyle="1" w:styleId="HTMLAddressChar2">
    <w:name w:val="HTML Address Char2"/>
    <w:locked/>
    <w:rsid w:val="00A35D3F"/>
    <w:rPr>
      <w:i/>
      <w:sz w:val="24"/>
      <w:lang w:eastAsia="ru-RU"/>
    </w:rPr>
  </w:style>
  <w:style w:type="character" w:customStyle="1" w:styleId="HTML120">
    <w:name w:val="Адрес HTML Знак120"/>
    <w:semiHidden/>
    <w:rsid w:val="00A35D3F"/>
    <w:rPr>
      <w:i/>
      <w:sz w:val="24"/>
    </w:rPr>
  </w:style>
  <w:style w:type="character" w:customStyle="1" w:styleId="HTML119">
    <w:name w:val="Адрес HTML Знак119"/>
    <w:semiHidden/>
    <w:rsid w:val="00A35D3F"/>
    <w:rPr>
      <w:i/>
      <w:sz w:val="24"/>
    </w:rPr>
  </w:style>
  <w:style w:type="character" w:customStyle="1" w:styleId="HTML118">
    <w:name w:val="Адрес HTML Знак118"/>
    <w:semiHidden/>
    <w:rsid w:val="00A35D3F"/>
    <w:rPr>
      <w:i/>
      <w:sz w:val="24"/>
    </w:rPr>
  </w:style>
  <w:style w:type="character" w:customStyle="1" w:styleId="HTML117">
    <w:name w:val="Адрес HTML Знак117"/>
    <w:rsid w:val="00A35D3F"/>
    <w:rPr>
      <w:i/>
      <w:sz w:val="24"/>
    </w:rPr>
  </w:style>
  <w:style w:type="character" w:customStyle="1" w:styleId="HTML116">
    <w:name w:val="Адрес HTML Знак116"/>
    <w:semiHidden/>
    <w:rsid w:val="00A35D3F"/>
    <w:rPr>
      <w:i/>
      <w:sz w:val="24"/>
    </w:rPr>
  </w:style>
  <w:style w:type="character" w:customStyle="1" w:styleId="HTML115">
    <w:name w:val="Адрес HTML Знак115"/>
    <w:semiHidden/>
    <w:rsid w:val="00A35D3F"/>
    <w:rPr>
      <w:i/>
      <w:sz w:val="24"/>
    </w:rPr>
  </w:style>
  <w:style w:type="character" w:customStyle="1" w:styleId="HTML114">
    <w:name w:val="Адрес HTML Знак114"/>
    <w:semiHidden/>
    <w:rsid w:val="00A35D3F"/>
    <w:rPr>
      <w:i/>
      <w:sz w:val="24"/>
    </w:rPr>
  </w:style>
  <w:style w:type="character" w:customStyle="1" w:styleId="HTML113">
    <w:name w:val="Адрес HTML Знак113"/>
    <w:semiHidden/>
    <w:rsid w:val="00A35D3F"/>
    <w:rPr>
      <w:i/>
      <w:sz w:val="24"/>
    </w:rPr>
  </w:style>
  <w:style w:type="character" w:customStyle="1" w:styleId="HTML112">
    <w:name w:val="Адрес HTML Знак112"/>
    <w:semiHidden/>
    <w:rsid w:val="00A35D3F"/>
    <w:rPr>
      <w:i/>
      <w:sz w:val="24"/>
    </w:rPr>
  </w:style>
  <w:style w:type="character" w:customStyle="1" w:styleId="HTML111">
    <w:name w:val="Адрес HTML Знак111"/>
    <w:rsid w:val="00A35D3F"/>
    <w:rPr>
      <w:i/>
      <w:sz w:val="24"/>
    </w:rPr>
  </w:style>
  <w:style w:type="character" w:customStyle="1" w:styleId="HTML110">
    <w:name w:val="Адрес HTML Знак110"/>
    <w:semiHidden/>
    <w:rsid w:val="00A35D3F"/>
    <w:rPr>
      <w:i/>
      <w:sz w:val="24"/>
    </w:rPr>
  </w:style>
  <w:style w:type="character" w:customStyle="1" w:styleId="HTML19">
    <w:name w:val="Адрес HTML Знак19"/>
    <w:rsid w:val="00A35D3F"/>
    <w:rPr>
      <w:i/>
      <w:sz w:val="24"/>
    </w:rPr>
  </w:style>
  <w:style w:type="character" w:customStyle="1" w:styleId="HTML18">
    <w:name w:val="Адрес HTML Знак18"/>
    <w:semiHidden/>
    <w:rsid w:val="00A35D3F"/>
    <w:rPr>
      <w:i/>
      <w:sz w:val="24"/>
    </w:rPr>
  </w:style>
  <w:style w:type="character" w:customStyle="1" w:styleId="HTML17">
    <w:name w:val="Адрес HTML Знак17"/>
    <w:semiHidden/>
    <w:rsid w:val="00A35D3F"/>
    <w:rPr>
      <w:i/>
      <w:sz w:val="24"/>
    </w:rPr>
  </w:style>
  <w:style w:type="character" w:customStyle="1" w:styleId="HTML16">
    <w:name w:val="Адрес HTML Знак16"/>
    <w:semiHidden/>
    <w:rsid w:val="00A35D3F"/>
    <w:rPr>
      <w:i/>
      <w:sz w:val="24"/>
    </w:rPr>
  </w:style>
  <w:style w:type="character" w:customStyle="1" w:styleId="HTML15">
    <w:name w:val="Адрес HTML Знак15"/>
    <w:rsid w:val="00A35D3F"/>
    <w:rPr>
      <w:i/>
      <w:sz w:val="24"/>
    </w:rPr>
  </w:style>
  <w:style w:type="character" w:customStyle="1" w:styleId="HTML14">
    <w:name w:val="Адрес HTML Знак14"/>
    <w:semiHidden/>
    <w:rsid w:val="00A35D3F"/>
    <w:rPr>
      <w:i/>
      <w:sz w:val="24"/>
    </w:rPr>
  </w:style>
  <w:style w:type="character" w:customStyle="1" w:styleId="HTML130">
    <w:name w:val="Адрес HTML Знак13"/>
    <w:semiHidden/>
    <w:rsid w:val="00A35D3F"/>
    <w:rPr>
      <w:i/>
      <w:sz w:val="24"/>
    </w:rPr>
  </w:style>
  <w:style w:type="character" w:customStyle="1" w:styleId="HTML121">
    <w:name w:val="Адрес HTML Знак12"/>
    <w:rsid w:val="00A35D3F"/>
    <w:rPr>
      <w:i/>
      <w:sz w:val="22"/>
    </w:rPr>
  </w:style>
  <w:style w:type="character" w:customStyle="1" w:styleId="1220">
    <w:name w:val="Знак1 Знак Знак22"/>
    <w:locked/>
    <w:rsid w:val="00A35D3F"/>
    <w:rPr>
      <w:sz w:val="24"/>
    </w:rPr>
  </w:style>
  <w:style w:type="character" w:customStyle="1" w:styleId="IntenseQuoteChar7">
    <w:name w:val="Intense Quote Char7"/>
    <w:locked/>
    <w:rsid w:val="00A35D3F"/>
    <w:rPr>
      <w:rFonts w:ascii="Calibri" w:hAnsi="Calibri"/>
      <w:b/>
      <w:i/>
      <w:color w:val="4F81BD"/>
      <w:sz w:val="24"/>
    </w:rPr>
  </w:style>
  <w:style w:type="character" w:customStyle="1" w:styleId="1250">
    <w:name w:val="Знак1 Знак Знак25"/>
    <w:locked/>
    <w:rsid w:val="00A35D3F"/>
    <w:rPr>
      <w:sz w:val="24"/>
    </w:rPr>
  </w:style>
  <w:style w:type="character" w:customStyle="1" w:styleId="1240">
    <w:name w:val="Знак1 Знак Знак24"/>
    <w:locked/>
    <w:rsid w:val="00A35D3F"/>
    <w:rPr>
      <w:sz w:val="24"/>
    </w:rPr>
  </w:style>
  <w:style w:type="character" w:customStyle="1" w:styleId="1230">
    <w:name w:val="Знак1 Знак Знак23"/>
    <w:locked/>
    <w:rsid w:val="00A35D3F"/>
    <w:rPr>
      <w:sz w:val="24"/>
    </w:rPr>
  </w:style>
  <w:style w:type="character" w:customStyle="1" w:styleId="1201">
    <w:name w:val="Выделенная цитата Знак120"/>
    <w:rsid w:val="00A35D3F"/>
    <w:rPr>
      <w:i/>
      <w:color w:val="5B9BD5"/>
      <w:sz w:val="24"/>
    </w:rPr>
  </w:style>
  <w:style w:type="character" w:customStyle="1" w:styleId="1191">
    <w:name w:val="Выделенная цитата Знак119"/>
    <w:rsid w:val="00A35D3F"/>
    <w:rPr>
      <w:i/>
      <w:color w:val="5B9BD5"/>
      <w:sz w:val="24"/>
    </w:rPr>
  </w:style>
  <w:style w:type="character" w:customStyle="1" w:styleId="1181">
    <w:name w:val="Выделенная цитата Знак118"/>
    <w:rsid w:val="00A35D3F"/>
    <w:rPr>
      <w:i/>
      <w:color w:val="5B9BD5"/>
      <w:sz w:val="24"/>
    </w:rPr>
  </w:style>
  <w:style w:type="character" w:customStyle="1" w:styleId="1171">
    <w:name w:val="Выделенная цитата Знак117"/>
    <w:rsid w:val="00A35D3F"/>
    <w:rPr>
      <w:i/>
      <w:color w:val="5B9BD5"/>
      <w:sz w:val="24"/>
    </w:rPr>
  </w:style>
  <w:style w:type="character" w:customStyle="1" w:styleId="1161">
    <w:name w:val="Выделенная цитата Знак116"/>
    <w:rsid w:val="00A35D3F"/>
    <w:rPr>
      <w:i/>
      <w:color w:val="5B9BD5"/>
      <w:sz w:val="24"/>
    </w:rPr>
  </w:style>
  <w:style w:type="character" w:customStyle="1" w:styleId="1151">
    <w:name w:val="Выделенная цитата Знак115"/>
    <w:rsid w:val="00A35D3F"/>
    <w:rPr>
      <w:i/>
      <w:color w:val="5B9BD5"/>
      <w:sz w:val="24"/>
    </w:rPr>
  </w:style>
  <w:style w:type="character" w:customStyle="1" w:styleId="1141">
    <w:name w:val="Выделенная цитата Знак114"/>
    <w:rsid w:val="00A35D3F"/>
    <w:rPr>
      <w:i/>
      <w:color w:val="5B9BD5"/>
      <w:sz w:val="24"/>
    </w:rPr>
  </w:style>
  <w:style w:type="character" w:customStyle="1" w:styleId="1131">
    <w:name w:val="Выделенная цитата Знак113"/>
    <w:rsid w:val="00A35D3F"/>
    <w:rPr>
      <w:i/>
      <w:color w:val="5B9BD5"/>
      <w:sz w:val="24"/>
    </w:rPr>
  </w:style>
  <w:style w:type="character" w:customStyle="1" w:styleId="1121">
    <w:name w:val="Выделенная цитата Знак112"/>
    <w:rsid w:val="00A35D3F"/>
    <w:rPr>
      <w:i/>
      <w:color w:val="5B9BD5"/>
      <w:sz w:val="24"/>
    </w:rPr>
  </w:style>
  <w:style w:type="character" w:customStyle="1" w:styleId="1113">
    <w:name w:val="Выделенная цитата Знак111"/>
    <w:rsid w:val="00A35D3F"/>
    <w:rPr>
      <w:i/>
      <w:color w:val="5B9BD5"/>
      <w:sz w:val="24"/>
    </w:rPr>
  </w:style>
  <w:style w:type="character" w:customStyle="1" w:styleId="1102">
    <w:name w:val="Выделенная цитата Знак110"/>
    <w:rsid w:val="00A35D3F"/>
    <w:rPr>
      <w:i/>
      <w:color w:val="5B9BD5"/>
      <w:sz w:val="24"/>
    </w:rPr>
  </w:style>
  <w:style w:type="character" w:customStyle="1" w:styleId="193">
    <w:name w:val="Выделенная цитата Знак19"/>
    <w:rsid w:val="00A35D3F"/>
    <w:rPr>
      <w:i/>
      <w:color w:val="5B9BD5"/>
      <w:sz w:val="24"/>
    </w:rPr>
  </w:style>
  <w:style w:type="character" w:customStyle="1" w:styleId="183">
    <w:name w:val="Выделенная цитата Знак18"/>
    <w:rsid w:val="00A35D3F"/>
    <w:rPr>
      <w:i/>
      <w:color w:val="5B9BD5"/>
      <w:sz w:val="24"/>
    </w:rPr>
  </w:style>
  <w:style w:type="character" w:customStyle="1" w:styleId="174">
    <w:name w:val="Выделенная цитата Знак17"/>
    <w:rsid w:val="00A35D3F"/>
    <w:rPr>
      <w:i/>
      <w:color w:val="5B9BD5"/>
      <w:sz w:val="24"/>
    </w:rPr>
  </w:style>
  <w:style w:type="character" w:customStyle="1" w:styleId="164">
    <w:name w:val="Выделенная цитата Знак16"/>
    <w:rsid w:val="00A35D3F"/>
    <w:rPr>
      <w:i/>
      <w:color w:val="5B9BD5"/>
      <w:sz w:val="24"/>
    </w:rPr>
  </w:style>
  <w:style w:type="character" w:customStyle="1" w:styleId="153">
    <w:name w:val="Выделенная цитата Знак15"/>
    <w:rsid w:val="00A35D3F"/>
    <w:rPr>
      <w:i/>
      <w:color w:val="5B9BD5"/>
      <w:sz w:val="24"/>
    </w:rPr>
  </w:style>
  <w:style w:type="character" w:customStyle="1" w:styleId="147">
    <w:name w:val="Выделенная цитата Знак14"/>
    <w:rsid w:val="00A35D3F"/>
    <w:rPr>
      <w:i/>
      <w:color w:val="5B9BD5"/>
      <w:sz w:val="24"/>
    </w:rPr>
  </w:style>
  <w:style w:type="character" w:customStyle="1" w:styleId="139">
    <w:name w:val="Выделенная цитата Знак13"/>
    <w:rsid w:val="00A35D3F"/>
    <w:rPr>
      <w:i/>
      <w:color w:val="5B9BD5"/>
      <w:sz w:val="24"/>
    </w:rPr>
  </w:style>
  <w:style w:type="character" w:customStyle="1" w:styleId="12f">
    <w:name w:val="Выделенная цитата Знак12"/>
    <w:rsid w:val="00A35D3F"/>
    <w:rPr>
      <w:i/>
      <w:color w:val="5B9BD5"/>
      <w:sz w:val="24"/>
    </w:rPr>
  </w:style>
  <w:style w:type="character" w:customStyle="1" w:styleId="3113">
    <w:name w:val="Основной текст 3 Знак11"/>
    <w:aliases w:val="Знак5 Знак25"/>
    <w:locked/>
    <w:rsid w:val="00A35D3F"/>
    <w:rPr>
      <w:rFonts w:ascii="Times New Roman" w:hAnsi="Times New Roman"/>
      <w:sz w:val="16"/>
      <w:lang w:val="ru-RU" w:eastAsia="ru-RU"/>
    </w:rPr>
  </w:style>
  <w:style w:type="character" w:customStyle="1" w:styleId="HTML11a">
    <w:name w:val="Адрес HTML Знак11"/>
    <w:rsid w:val="00A35D3F"/>
    <w:rPr>
      <w:rFonts w:ascii="Times New Roman" w:hAnsi="Times New Roman"/>
      <w:i/>
      <w:sz w:val="24"/>
    </w:rPr>
  </w:style>
  <w:style w:type="character" w:customStyle="1" w:styleId="1ffffffc">
    <w:name w:val="Без интервала Знак1"/>
    <w:link w:val="4d"/>
    <w:locked/>
    <w:rsid w:val="00A35D3F"/>
  </w:style>
  <w:style w:type="paragraph" w:customStyle="1" w:styleId="4d">
    <w:name w:val="Без интервала4"/>
    <w:link w:val="1ffffffc"/>
    <w:rsid w:val="00A35D3F"/>
    <w:pPr>
      <w:spacing w:after="0" w:line="240" w:lineRule="auto"/>
    </w:pPr>
  </w:style>
  <w:style w:type="character" w:customStyle="1" w:styleId="3114">
    <w:name w:val="Знак3 Знак Знак11"/>
    <w:aliases w:val="Знак3 Знак Знак Знак12"/>
    <w:locked/>
    <w:rsid w:val="00A35D3F"/>
    <w:rPr>
      <w:rFonts w:ascii="Arial" w:hAnsi="Arial"/>
      <w:b/>
      <w:i/>
      <w:sz w:val="28"/>
      <w:lang w:val="ru-RU" w:eastAsia="en-US"/>
    </w:rPr>
  </w:style>
  <w:style w:type="character" w:customStyle="1" w:styleId="11f3">
    <w:name w:val="Выделенная цитата Знак11"/>
    <w:rsid w:val="00A35D3F"/>
    <w:rPr>
      <w:b/>
      <w:i/>
      <w:color w:val="4F81BD"/>
      <w:sz w:val="24"/>
    </w:rPr>
  </w:style>
  <w:style w:type="character" w:customStyle="1" w:styleId="2115">
    <w:name w:val="Цитата 2 Знак11"/>
    <w:rsid w:val="00A35D3F"/>
    <w:rPr>
      <w:i/>
      <w:color w:val="404040"/>
      <w:sz w:val="24"/>
    </w:rPr>
  </w:style>
  <w:style w:type="character" w:customStyle="1" w:styleId="1ffffffd">
    <w:name w:val="Абзац списка Знак1"/>
    <w:locked/>
    <w:rsid w:val="00A35D3F"/>
    <w:rPr>
      <w:rFonts w:ascii="Times New Roman" w:hAnsi="Times New Roman"/>
      <w:sz w:val="24"/>
    </w:rPr>
  </w:style>
  <w:style w:type="character" w:customStyle="1" w:styleId="202">
    <w:name w:val="Знак Знак202"/>
    <w:rsid w:val="00A35D3F"/>
    <w:rPr>
      <w:rFonts w:ascii="Arial" w:hAnsi="Arial"/>
      <w:sz w:val="22"/>
    </w:rPr>
  </w:style>
  <w:style w:type="paragraph" w:customStyle="1" w:styleId="3ff2">
    <w:name w:val="Знак Знак Знак Знак Знак Знак3"/>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A35D3F"/>
    <w:rPr>
      <w:b/>
      <w:sz w:val="27"/>
      <w:lang w:val="ru-RU" w:eastAsia="ru-RU"/>
    </w:rPr>
  </w:style>
  <w:style w:type="character" w:customStyle="1" w:styleId="102">
    <w:name w:val="Знак Знак102"/>
    <w:locked/>
    <w:rsid w:val="00A35D3F"/>
    <w:rPr>
      <w:sz w:val="16"/>
      <w:lang w:val="ru-RU" w:eastAsia="ru-RU"/>
    </w:rPr>
  </w:style>
  <w:style w:type="character" w:customStyle="1" w:styleId="6120">
    <w:name w:val="Знак Знак612"/>
    <w:rsid w:val="00A35D3F"/>
    <w:rPr>
      <w:rFonts w:ascii="Arial" w:hAnsi="Arial"/>
      <w:b/>
      <w:i/>
      <w:sz w:val="28"/>
      <w:lang w:val="ru-RU" w:eastAsia="en-US"/>
    </w:rPr>
  </w:style>
  <w:style w:type="character" w:customStyle="1" w:styleId="1630">
    <w:name w:val="Знак Знак163"/>
    <w:locked/>
    <w:rsid w:val="00A35D3F"/>
    <w:rPr>
      <w:b/>
      <w:caps/>
      <w:sz w:val="24"/>
      <w:lang w:val="ru-RU" w:eastAsia="ru-RU"/>
    </w:rPr>
  </w:style>
  <w:style w:type="character" w:customStyle="1" w:styleId="4e">
    <w:name w:val="Знак Знак Знак4"/>
    <w:rsid w:val="00A35D3F"/>
    <w:rPr>
      <w:rFonts w:ascii="Times New Roman" w:hAnsi="Times New Roman"/>
      <w:b/>
      <w:caps/>
      <w:sz w:val="28"/>
    </w:rPr>
  </w:style>
  <w:style w:type="character" w:customStyle="1" w:styleId="2520">
    <w:name w:val="Знак Знак252"/>
    <w:rsid w:val="00A35D3F"/>
    <w:rPr>
      <w:rFonts w:ascii="Times New Roman" w:hAnsi="Times New Roman"/>
      <w:b/>
      <w:sz w:val="28"/>
    </w:rPr>
  </w:style>
  <w:style w:type="character" w:customStyle="1" w:styleId="2220">
    <w:name w:val="Знак Знак222"/>
    <w:rsid w:val="00A35D3F"/>
    <w:rPr>
      <w:rFonts w:ascii="Times New Roman" w:hAnsi="Times New Roman"/>
      <w:sz w:val="24"/>
    </w:rPr>
  </w:style>
  <w:style w:type="character" w:customStyle="1" w:styleId="1920">
    <w:name w:val="Знак Знак192"/>
    <w:rsid w:val="00A35D3F"/>
    <w:rPr>
      <w:rFonts w:ascii="Times New Roman" w:hAnsi="Times New Roman"/>
      <w:sz w:val="16"/>
      <w:lang w:eastAsia="ru-RU"/>
    </w:rPr>
  </w:style>
  <w:style w:type="character" w:customStyle="1" w:styleId="1820">
    <w:name w:val="Знак Знак182"/>
    <w:rsid w:val="00A35D3F"/>
    <w:rPr>
      <w:rFonts w:ascii="Courier New" w:hAnsi="Courier New"/>
    </w:rPr>
  </w:style>
  <w:style w:type="character" w:customStyle="1" w:styleId="1520">
    <w:name w:val="Знак Знак152"/>
    <w:rsid w:val="00A35D3F"/>
    <w:rPr>
      <w:b/>
      <w:sz w:val="28"/>
    </w:rPr>
  </w:style>
  <w:style w:type="character" w:customStyle="1" w:styleId="4120">
    <w:name w:val="Знак Знак412"/>
    <w:locked/>
    <w:rsid w:val="00A35D3F"/>
    <w:rPr>
      <w:rFonts w:ascii="Arial" w:hAnsi="Arial"/>
      <w:b/>
      <w:i/>
      <w:sz w:val="28"/>
      <w:lang w:val="ru-RU" w:eastAsia="en-US"/>
    </w:rPr>
  </w:style>
  <w:style w:type="character" w:customStyle="1" w:styleId="2330">
    <w:name w:val="Знак Знак23 Знак3"/>
    <w:aliases w:val="Знак Знак3 Знак3"/>
    <w:locked/>
    <w:rsid w:val="00A35D3F"/>
    <w:rPr>
      <w:rFonts w:ascii="Tahoma" w:hAnsi="Tahoma"/>
      <w:sz w:val="16"/>
    </w:rPr>
  </w:style>
  <w:style w:type="paragraph" w:customStyle="1" w:styleId="4f">
    <w:name w:val="Знак Знак Знак Знак Знак Знак Знак Знак Знак Знак Знак Знак Знак4"/>
    <w:basedOn w:val="a3"/>
    <w:rsid w:val="00A35D3F"/>
    <w:pPr>
      <w:spacing w:after="160" w:line="240" w:lineRule="exact"/>
    </w:pPr>
    <w:rPr>
      <w:rFonts w:ascii="Verdana" w:hAnsi="Verdana"/>
      <w:lang w:val="en-US" w:eastAsia="en-US"/>
    </w:rPr>
  </w:style>
  <w:style w:type="paragraph" w:customStyle="1" w:styleId="32a">
    <w:name w:val="Знак32"/>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A35D3F"/>
    <w:rPr>
      <w:b/>
      <w:caps/>
      <w:sz w:val="24"/>
      <w:lang w:val="ru-RU" w:eastAsia="ru-RU"/>
    </w:rPr>
  </w:style>
  <w:style w:type="character" w:customStyle="1" w:styleId="2ffff5">
    <w:name w:val="Без интервала Знак2"/>
    <w:locked/>
    <w:rsid w:val="00A35D3F"/>
    <w:rPr>
      <w:sz w:val="24"/>
      <w:lang w:eastAsia="en-US"/>
    </w:rPr>
  </w:style>
  <w:style w:type="character" w:customStyle="1" w:styleId="1122">
    <w:name w:val="Знак1 Знак Знак12"/>
    <w:locked/>
    <w:rsid w:val="00A35D3F"/>
    <w:rPr>
      <w:rFonts w:ascii="Times New Roman" w:hAnsi="Times New Roman"/>
      <w:sz w:val="24"/>
      <w:lang w:eastAsia="ru-RU"/>
    </w:rPr>
  </w:style>
  <w:style w:type="character" w:customStyle="1" w:styleId="462">
    <w:name w:val="Знак Знак462"/>
    <w:locked/>
    <w:rsid w:val="00A35D3F"/>
    <w:rPr>
      <w:b/>
      <w:sz w:val="27"/>
      <w:lang w:val="ru-RU" w:eastAsia="ru-RU"/>
    </w:rPr>
  </w:style>
  <w:style w:type="character" w:customStyle="1" w:styleId="482">
    <w:name w:val="Знак Знак482"/>
    <w:locked/>
    <w:rsid w:val="00A35D3F"/>
    <w:rPr>
      <w:b/>
      <w:sz w:val="27"/>
      <w:lang w:val="ru-RU" w:eastAsia="ru-RU"/>
    </w:rPr>
  </w:style>
  <w:style w:type="character" w:customStyle="1" w:styleId="442">
    <w:name w:val="Знак Знак442"/>
    <w:locked/>
    <w:rsid w:val="00A35D3F"/>
    <w:rPr>
      <w:sz w:val="24"/>
    </w:rPr>
  </w:style>
  <w:style w:type="character" w:customStyle="1" w:styleId="5120">
    <w:name w:val="Знак Знак512"/>
    <w:locked/>
    <w:rsid w:val="00A35D3F"/>
    <w:rPr>
      <w:b/>
      <w:sz w:val="27"/>
      <w:lang w:val="ru-RU" w:eastAsia="ru-RU"/>
    </w:rPr>
  </w:style>
  <w:style w:type="character" w:customStyle="1" w:styleId="432">
    <w:name w:val="Знак Знак432"/>
    <w:locked/>
    <w:rsid w:val="00A35D3F"/>
    <w:rPr>
      <w:color w:val="000000"/>
      <w:sz w:val="24"/>
      <w:lang w:eastAsia="ru-RU"/>
    </w:rPr>
  </w:style>
  <w:style w:type="character" w:customStyle="1" w:styleId="4220">
    <w:name w:val="Знак Знак422"/>
    <w:rsid w:val="00A35D3F"/>
    <w:rPr>
      <w:rFonts w:ascii="Times New Roman" w:hAnsi="Times New Roman"/>
      <w:sz w:val="16"/>
    </w:rPr>
  </w:style>
  <w:style w:type="character" w:customStyle="1" w:styleId="4920">
    <w:name w:val="Знак Знак492"/>
    <w:rsid w:val="00A35D3F"/>
    <w:rPr>
      <w:rFonts w:ascii="Times New Roman" w:hAnsi="Times New Roman"/>
      <w:b/>
      <w:caps/>
      <w:sz w:val="24"/>
      <w:lang w:eastAsia="ru-RU"/>
    </w:rPr>
  </w:style>
  <w:style w:type="character" w:customStyle="1" w:styleId="472">
    <w:name w:val="Знак Знак472"/>
    <w:rsid w:val="00A35D3F"/>
    <w:rPr>
      <w:rFonts w:ascii="Times New Roman" w:hAnsi="Times New Roman"/>
      <w:b/>
      <w:sz w:val="27"/>
      <w:lang w:eastAsia="ru-RU"/>
    </w:rPr>
  </w:style>
  <w:style w:type="character" w:customStyle="1" w:styleId="452">
    <w:name w:val="Знак Знак452"/>
    <w:rsid w:val="00A35D3F"/>
    <w:rPr>
      <w:rFonts w:ascii="Times New Roman" w:hAnsi="Times New Roman"/>
      <w:b/>
      <w:i/>
      <w:sz w:val="26"/>
      <w:lang w:eastAsia="ru-RU"/>
    </w:rPr>
  </w:style>
  <w:style w:type="character" w:customStyle="1" w:styleId="5020">
    <w:name w:val="Знак Знак502"/>
    <w:locked/>
    <w:rsid w:val="00A35D3F"/>
    <w:rPr>
      <w:b/>
      <w:sz w:val="28"/>
      <w:lang w:val="ru-RU" w:eastAsia="ru-RU"/>
    </w:rPr>
  </w:style>
  <w:style w:type="character" w:customStyle="1" w:styleId="522">
    <w:name w:val="Знак Знак522"/>
    <w:rsid w:val="00A35D3F"/>
    <w:rPr>
      <w:rFonts w:ascii="Arial" w:hAnsi="Arial"/>
      <w:b/>
      <w:i/>
      <w:sz w:val="28"/>
    </w:rPr>
  </w:style>
  <w:style w:type="character" w:customStyle="1" w:styleId="5121">
    <w:name w:val="Знак5 Знак Знак12"/>
    <w:locked/>
    <w:rsid w:val="00A35D3F"/>
    <w:rPr>
      <w:sz w:val="16"/>
      <w:lang w:val="ru-RU" w:eastAsia="ru-RU"/>
    </w:rPr>
  </w:style>
  <w:style w:type="character" w:customStyle="1" w:styleId="624">
    <w:name w:val="Знак6 Знак Знак2"/>
    <w:rsid w:val="00A35D3F"/>
    <w:rPr>
      <w:sz w:val="24"/>
      <w:lang w:val="ru-RU" w:eastAsia="ru-RU"/>
    </w:rPr>
  </w:style>
  <w:style w:type="character" w:customStyle="1" w:styleId="UnresolvedMention">
    <w:name w:val="Unresolved Mention"/>
    <w:semiHidden/>
    <w:rsid w:val="00A35D3F"/>
    <w:rPr>
      <w:color w:val="605E5C"/>
      <w:shd w:val="clear" w:color="auto" w:fill="E1DFDD"/>
    </w:rPr>
  </w:style>
  <w:style w:type="character" w:customStyle="1" w:styleId="203">
    <w:name w:val="Знак Знак203"/>
    <w:rsid w:val="00A35D3F"/>
    <w:rPr>
      <w:rFonts w:ascii="Arial" w:hAnsi="Arial"/>
      <w:sz w:val="22"/>
    </w:rPr>
  </w:style>
  <w:style w:type="paragraph" w:customStyle="1" w:styleId="4f0">
    <w:name w:val="Знак Знак Знак Знак Знак Знак4"/>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A35D3F"/>
    <w:rPr>
      <w:sz w:val="16"/>
      <w:lang w:val="ru-RU" w:eastAsia="ru-RU"/>
    </w:rPr>
  </w:style>
  <w:style w:type="character" w:customStyle="1" w:styleId="1430">
    <w:name w:val="Знак Знак143"/>
    <w:locked/>
    <w:rsid w:val="00A35D3F"/>
    <w:rPr>
      <w:b/>
      <w:sz w:val="27"/>
      <w:lang w:val="ru-RU" w:eastAsia="ru-RU"/>
    </w:rPr>
  </w:style>
  <w:style w:type="character" w:customStyle="1" w:styleId="103">
    <w:name w:val="Знак Знак103"/>
    <w:locked/>
    <w:rsid w:val="00A35D3F"/>
    <w:rPr>
      <w:sz w:val="16"/>
      <w:lang w:val="ru-RU" w:eastAsia="ru-RU"/>
    </w:rPr>
  </w:style>
  <w:style w:type="character" w:customStyle="1" w:styleId="6130">
    <w:name w:val="Знак Знак613"/>
    <w:rsid w:val="00A35D3F"/>
    <w:rPr>
      <w:rFonts w:ascii="Arial" w:hAnsi="Arial"/>
      <w:b/>
      <w:i/>
      <w:sz w:val="28"/>
      <w:lang w:val="ru-RU" w:eastAsia="en-US"/>
    </w:rPr>
  </w:style>
  <w:style w:type="character" w:customStyle="1" w:styleId="1640">
    <w:name w:val="Знак Знак164"/>
    <w:locked/>
    <w:rsid w:val="00A35D3F"/>
    <w:rPr>
      <w:b/>
      <w:caps/>
      <w:sz w:val="24"/>
      <w:lang w:val="ru-RU" w:eastAsia="ru-RU"/>
    </w:rPr>
  </w:style>
  <w:style w:type="character" w:customStyle="1" w:styleId="5b">
    <w:name w:val="Знак Знак Знак5"/>
    <w:rsid w:val="00A35D3F"/>
    <w:rPr>
      <w:rFonts w:ascii="Times New Roman" w:hAnsi="Times New Roman"/>
      <w:b/>
      <w:caps/>
      <w:sz w:val="28"/>
    </w:rPr>
  </w:style>
  <w:style w:type="character" w:customStyle="1" w:styleId="253">
    <w:name w:val="Знак Знак253"/>
    <w:rsid w:val="00A35D3F"/>
    <w:rPr>
      <w:rFonts w:ascii="Times New Roman" w:hAnsi="Times New Roman"/>
      <w:b/>
      <w:sz w:val="28"/>
    </w:rPr>
  </w:style>
  <w:style w:type="character" w:customStyle="1" w:styleId="2230">
    <w:name w:val="Знак Знак223"/>
    <w:rsid w:val="00A35D3F"/>
    <w:rPr>
      <w:rFonts w:ascii="Times New Roman" w:hAnsi="Times New Roman"/>
      <w:sz w:val="24"/>
    </w:rPr>
  </w:style>
  <w:style w:type="character" w:customStyle="1" w:styleId="1930">
    <w:name w:val="Знак Знак193"/>
    <w:rsid w:val="00A35D3F"/>
    <w:rPr>
      <w:rFonts w:ascii="Times New Roman" w:hAnsi="Times New Roman"/>
      <w:sz w:val="16"/>
      <w:lang w:eastAsia="ru-RU"/>
    </w:rPr>
  </w:style>
  <w:style w:type="character" w:customStyle="1" w:styleId="1830">
    <w:name w:val="Знак Знак183"/>
    <w:rsid w:val="00A35D3F"/>
    <w:rPr>
      <w:rFonts w:ascii="Courier New" w:hAnsi="Courier New"/>
    </w:rPr>
  </w:style>
  <w:style w:type="character" w:customStyle="1" w:styleId="1730">
    <w:name w:val="Знак Знак173"/>
    <w:rsid w:val="00A35D3F"/>
    <w:rPr>
      <w:rFonts w:ascii="Times New Roman" w:hAnsi="Times New Roman"/>
      <w:sz w:val="24"/>
    </w:rPr>
  </w:style>
  <w:style w:type="character" w:customStyle="1" w:styleId="1530">
    <w:name w:val="Знак Знак153"/>
    <w:rsid w:val="00A35D3F"/>
    <w:rPr>
      <w:b/>
      <w:sz w:val="28"/>
    </w:rPr>
  </w:style>
  <w:style w:type="character" w:customStyle="1" w:styleId="4130">
    <w:name w:val="Знак Знак413"/>
    <w:locked/>
    <w:rsid w:val="00A35D3F"/>
    <w:rPr>
      <w:rFonts w:ascii="Arial" w:hAnsi="Arial"/>
      <w:b/>
      <w:i/>
      <w:sz w:val="28"/>
      <w:lang w:val="ru-RU" w:eastAsia="en-US"/>
    </w:rPr>
  </w:style>
  <w:style w:type="character" w:customStyle="1" w:styleId="2340">
    <w:name w:val="Знак Знак23 Знак4"/>
    <w:aliases w:val="Знак Знак3 Знак4"/>
    <w:locked/>
    <w:rsid w:val="00A35D3F"/>
    <w:rPr>
      <w:rFonts w:ascii="Tahoma" w:hAnsi="Tahoma"/>
      <w:sz w:val="16"/>
    </w:rPr>
  </w:style>
  <w:style w:type="paragraph" w:customStyle="1" w:styleId="5c">
    <w:name w:val="Знак Знак Знак Знак Знак Знак Знак Знак Знак Знак Знак Знак Знак5"/>
    <w:basedOn w:val="a3"/>
    <w:rsid w:val="00A35D3F"/>
    <w:pPr>
      <w:spacing w:after="160" w:line="240" w:lineRule="exact"/>
    </w:pPr>
    <w:rPr>
      <w:rFonts w:ascii="Verdana" w:hAnsi="Verdana"/>
      <w:lang w:val="en-US" w:eastAsia="en-US"/>
    </w:rPr>
  </w:style>
  <w:style w:type="paragraph" w:customStyle="1" w:styleId="332">
    <w:name w:val="Знак33"/>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A35D3F"/>
    <w:rPr>
      <w:b/>
      <w:caps/>
      <w:sz w:val="24"/>
      <w:lang w:val="ru-RU" w:eastAsia="ru-RU"/>
    </w:rPr>
  </w:style>
  <w:style w:type="character" w:customStyle="1" w:styleId="3ff3">
    <w:name w:val="Без интервала Знак3"/>
    <w:locked/>
    <w:rsid w:val="00A35D3F"/>
    <w:rPr>
      <w:sz w:val="24"/>
      <w:lang w:eastAsia="en-US"/>
    </w:rPr>
  </w:style>
  <w:style w:type="character" w:customStyle="1" w:styleId="1132">
    <w:name w:val="Знак1 Знак Знак13"/>
    <w:locked/>
    <w:rsid w:val="00A35D3F"/>
    <w:rPr>
      <w:rFonts w:ascii="Times New Roman" w:hAnsi="Times New Roman"/>
      <w:sz w:val="24"/>
      <w:lang w:eastAsia="ru-RU"/>
    </w:rPr>
  </w:style>
  <w:style w:type="character" w:customStyle="1" w:styleId="463">
    <w:name w:val="Знак Знак463"/>
    <w:locked/>
    <w:rsid w:val="00A35D3F"/>
    <w:rPr>
      <w:b/>
      <w:sz w:val="27"/>
      <w:lang w:val="ru-RU" w:eastAsia="ru-RU"/>
    </w:rPr>
  </w:style>
  <w:style w:type="character" w:customStyle="1" w:styleId="483">
    <w:name w:val="Знак Знак483"/>
    <w:locked/>
    <w:rsid w:val="00A35D3F"/>
    <w:rPr>
      <w:b/>
      <w:sz w:val="27"/>
      <w:lang w:val="ru-RU" w:eastAsia="ru-RU"/>
    </w:rPr>
  </w:style>
  <w:style w:type="character" w:customStyle="1" w:styleId="443">
    <w:name w:val="Знак Знак443"/>
    <w:locked/>
    <w:rsid w:val="00A35D3F"/>
    <w:rPr>
      <w:sz w:val="24"/>
    </w:rPr>
  </w:style>
  <w:style w:type="character" w:customStyle="1" w:styleId="5130">
    <w:name w:val="Знак Знак513"/>
    <w:locked/>
    <w:rsid w:val="00A35D3F"/>
    <w:rPr>
      <w:b/>
      <w:sz w:val="27"/>
      <w:lang w:val="ru-RU" w:eastAsia="ru-RU"/>
    </w:rPr>
  </w:style>
  <w:style w:type="character" w:customStyle="1" w:styleId="433">
    <w:name w:val="Знак Знак433"/>
    <w:locked/>
    <w:rsid w:val="00A35D3F"/>
    <w:rPr>
      <w:color w:val="000000"/>
      <w:sz w:val="24"/>
      <w:lang w:eastAsia="ru-RU"/>
    </w:rPr>
  </w:style>
  <w:style w:type="character" w:customStyle="1" w:styleId="423">
    <w:name w:val="Знак Знак423"/>
    <w:rsid w:val="00A35D3F"/>
    <w:rPr>
      <w:rFonts w:ascii="Times New Roman" w:hAnsi="Times New Roman"/>
      <w:sz w:val="16"/>
    </w:rPr>
  </w:style>
  <w:style w:type="character" w:customStyle="1" w:styleId="493">
    <w:name w:val="Знак Знак493"/>
    <w:rsid w:val="00A35D3F"/>
    <w:rPr>
      <w:rFonts w:ascii="Times New Roman" w:hAnsi="Times New Roman"/>
      <w:b/>
      <w:caps/>
      <w:sz w:val="24"/>
      <w:lang w:eastAsia="ru-RU"/>
    </w:rPr>
  </w:style>
  <w:style w:type="character" w:customStyle="1" w:styleId="473">
    <w:name w:val="Знак Знак473"/>
    <w:rsid w:val="00A35D3F"/>
    <w:rPr>
      <w:rFonts w:ascii="Times New Roman" w:hAnsi="Times New Roman"/>
      <w:b/>
      <w:sz w:val="27"/>
      <w:lang w:eastAsia="ru-RU"/>
    </w:rPr>
  </w:style>
  <w:style w:type="character" w:customStyle="1" w:styleId="453">
    <w:name w:val="Знак Знак453"/>
    <w:rsid w:val="00A35D3F"/>
    <w:rPr>
      <w:rFonts w:ascii="Times New Roman" w:hAnsi="Times New Roman"/>
      <w:b/>
      <w:i/>
      <w:sz w:val="26"/>
      <w:lang w:eastAsia="ru-RU"/>
    </w:rPr>
  </w:style>
  <w:style w:type="character" w:customStyle="1" w:styleId="503">
    <w:name w:val="Знак Знак503"/>
    <w:locked/>
    <w:rsid w:val="00A35D3F"/>
    <w:rPr>
      <w:b/>
      <w:sz w:val="28"/>
      <w:lang w:val="ru-RU" w:eastAsia="ru-RU"/>
    </w:rPr>
  </w:style>
  <w:style w:type="character" w:customStyle="1" w:styleId="523">
    <w:name w:val="Знак Знак523"/>
    <w:rsid w:val="00A35D3F"/>
    <w:rPr>
      <w:rFonts w:ascii="Arial" w:hAnsi="Arial"/>
      <w:b/>
      <w:i/>
      <w:sz w:val="28"/>
    </w:rPr>
  </w:style>
  <w:style w:type="character" w:customStyle="1" w:styleId="5131">
    <w:name w:val="Знак5 Знак Знак13"/>
    <w:locked/>
    <w:rsid w:val="00A35D3F"/>
    <w:rPr>
      <w:sz w:val="16"/>
      <w:lang w:val="ru-RU" w:eastAsia="ru-RU"/>
    </w:rPr>
  </w:style>
  <w:style w:type="character" w:customStyle="1" w:styleId="632">
    <w:name w:val="Знак6 Знак Знак3"/>
    <w:rsid w:val="00A35D3F"/>
    <w:rPr>
      <w:sz w:val="24"/>
      <w:lang w:val="ru-RU" w:eastAsia="ru-RU"/>
    </w:rPr>
  </w:style>
  <w:style w:type="paragraph" w:customStyle="1" w:styleId="5d">
    <w:name w:val="Знак Знак Знак Знак Знак Знак5"/>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A35D3F"/>
    <w:rPr>
      <w:sz w:val="16"/>
      <w:lang w:val="ru-RU" w:eastAsia="ru-RU"/>
    </w:rPr>
  </w:style>
  <w:style w:type="character" w:customStyle="1" w:styleId="1440">
    <w:name w:val="Знак Знак144"/>
    <w:locked/>
    <w:rsid w:val="00A35D3F"/>
    <w:rPr>
      <w:b/>
      <w:sz w:val="27"/>
      <w:lang w:val="ru-RU" w:eastAsia="ru-RU"/>
    </w:rPr>
  </w:style>
  <w:style w:type="character" w:customStyle="1" w:styleId="104">
    <w:name w:val="Знак Знак104"/>
    <w:locked/>
    <w:rsid w:val="00A35D3F"/>
    <w:rPr>
      <w:sz w:val="16"/>
      <w:lang w:val="ru-RU" w:eastAsia="ru-RU"/>
    </w:rPr>
  </w:style>
  <w:style w:type="character" w:customStyle="1" w:styleId="6140">
    <w:name w:val="Знак Знак614"/>
    <w:rsid w:val="00A35D3F"/>
    <w:rPr>
      <w:rFonts w:ascii="Arial" w:hAnsi="Arial"/>
      <w:b/>
      <w:i/>
      <w:sz w:val="28"/>
      <w:lang w:val="ru-RU" w:eastAsia="en-US"/>
    </w:rPr>
  </w:style>
  <w:style w:type="character" w:customStyle="1" w:styleId="165">
    <w:name w:val="Знак Знак165"/>
    <w:locked/>
    <w:rsid w:val="00A35D3F"/>
    <w:rPr>
      <w:b/>
      <w:caps/>
      <w:sz w:val="24"/>
      <w:lang w:val="ru-RU" w:eastAsia="ru-RU"/>
    </w:rPr>
  </w:style>
  <w:style w:type="character" w:customStyle="1" w:styleId="6d">
    <w:name w:val="Знак Знак Знак6"/>
    <w:rsid w:val="00A35D3F"/>
    <w:rPr>
      <w:rFonts w:ascii="Times New Roman" w:hAnsi="Times New Roman"/>
      <w:b/>
      <w:caps/>
      <w:sz w:val="28"/>
    </w:rPr>
  </w:style>
  <w:style w:type="character" w:customStyle="1" w:styleId="254">
    <w:name w:val="Знак Знак254"/>
    <w:rsid w:val="00A35D3F"/>
    <w:rPr>
      <w:rFonts w:ascii="Times New Roman" w:hAnsi="Times New Roman"/>
      <w:b/>
      <w:sz w:val="28"/>
    </w:rPr>
  </w:style>
  <w:style w:type="character" w:customStyle="1" w:styleId="2240">
    <w:name w:val="Знак Знак224"/>
    <w:rsid w:val="00A35D3F"/>
    <w:rPr>
      <w:rFonts w:ascii="Times New Roman" w:hAnsi="Times New Roman"/>
      <w:sz w:val="24"/>
    </w:rPr>
  </w:style>
  <w:style w:type="character" w:customStyle="1" w:styleId="204">
    <w:name w:val="Знак Знак204"/>
    <w:rsid w:val="00A35D3F"/>
    <w:rPr>
      <w:rFonts w:ascii="Arial" w:hAnsi="Arial"/>
      <w:sz w:val="22"/>
    </w:rPr>
  </w:style>
  <w:style w:type="character" w:customStyle="1" w:styleId="194">
    <w:name w:val="Знак Знак194"/>
    <w:rsid w:val="00A35D3F"/>
    <w:rPr>
      <w:rFonts w:ascii="Times New Roman" w:hAnsi="Times New Roman"/>
      <w:sz w:val="16"/>
      <w:lang w:eastAsia="ru-RU"/>
    </w:rPr>
  </w:style>
  <w:style w:type="character" w:customStyle="1" w:styleId="184">
    <w:name w:val="Знак Знак184"/>
    <w:rsid w:val="00A35D3F"/>
    <w:rPr>
      <w:rFonts w:ascii="Courier New" w:hAnsi="Courier New"/>
    </w:rPr>
  </w:style>
  <w:style w:type="character" w:customStyle="1" w:styleId="1740">
    <w:name w:val="Знак Знак174"/>
    <w:rsid w:val="00A35D3F"/>
    <w:rPr>
      <w:rFonts w:ascii="Times New Roman" w:hAnsi="Times New Roman"/>
      <w:sz w:val="24"/>
    </w:rPr>
  </w:style>
  <w:style w:type="character" w:customStyle="1" w:styleId="154">
    <w:name w:val="Знак Знак154"/>
    <w:rsid w:val="00A35D3F"/>
    <w:rPr>
      <w:b/>
      <w:sz w:val="28"/>
    </w:rPr>
  </w:style>
  <w:style w:type="character" w:customStyle="1" w:styleId="4140">
    <w:name w:val="Знак Знак414"/>
    <w:locked/>
    <w:rsid w:val="00A35D3F"/>
    <w:rPr>
      <w:rFonts w:ascii="Arial" w:hAnsi="Arial"/>
      <w:b/>
      <w:i/>
      <w:sz w:val="28"/>
      <w:lang w:val="ru-RU" w:eastAsia="en-US"/>
    </w:rPr>
  </w:style>
  <w:style w:type="character" w:customStyle="1" w:styleId="235">
    <w:name w:val="Знак Знак23 Знак5"/>
    <w:aliases w:val="Знак Знак3 Знак5"/>
    <w:locked/>
    <w:rsid w:val="00A35D3F"/>
    <w:rPr>
      <w:rFonts w:ascii="Tahoma" w:hAnsi="Tahoma"/>
      <w:sz w:val="16"/>
    </w:rPr>
  </w:style>
  <w:style w:type="paragraph" w:customStyle="1" w:styleId="6e">
    <w:name w:val="Знак Знак Знак Знак Знак Знак Знак Знак Знак Знак Знак Знак Знак6"/>
    <w:basedOn w:val="a3"/>
    <w:rsid w:val="00A35D3F"/>
    <w:pPr>
      <w:spacing w:after="160" w:line="240" w:lineRule="exact"/>
    </w:pPr>
    <w:rPr>
      <w:rFonts w:ascii="Verdana" w:hAnsi="Verdana"/>
      <w:lang w:val="en-US" w:eastAsia="en-US"/>
    </w:rPr>
  </w:style>
  <w:style w:type="paragraph" w:customStyle="1" w:styleId="344">
    <w:name w:val="Знак34"/>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A35D3F"/>
    <w:rPr>
      <w:b/>
      <w:caps/>
      <w:sz w:val="24"/>
      <w:lang w:val="ru-RU" w:eastAsia="ru-RU"/>
    </w:rPr>
  </w:style>
  <w:style w:type="character" w:customStyle="1" w:styleId="4f1">
    <w:name w:val="Без интервала Знак4"/>
    <w:locked/>
    <w:rsid w:val="00A35D3F"/>
    <w:rPr>
      <w:sz w:val="24"/>
      <w:lang w:eastAsia="en-US"/>
    </w:rPr>
  </w:style>
  <w:style w:type="character" w:customStyle="1" w:styleId="1142">
    <w:name w:val="Знак1 Знак Знак14"/>
    <w:locked/>
    <w:rsid w:val="00A35D3F"/>
    <w:rPr>
      <w:rFonts w:ascii="Times New Roman" w:hAnsi="Times New Roman"/>
      <w:sz w:val="24"/>
      <w:lang w:eastAsia="ru-RU"/>
    </w:rPr>
  </w:style>
  <w:style w:type="character" w:customStyle="1" w:styleId="464">
    <w:name w:val="Знак Знак464"/>
    <w:locked/>
    <w:rsid w:val="00A35D3F"/>
    <w:rPr>
      <w:b/>
      <w:sz w:val="27"/>
      <w:lang w:val="ru-RU" w:eastAsia="ru-RU"/>
    </w:rPr>
  </w:style>
  <w:style w:type="character" w:customStyle="1" w:styleId="484">
    <w:name w:val="Знак Знак484"/>
    <w:locked/>
    <w:rsid w:val="00A35D3F"/>
    <w:rPr>
      <w:b/>
      <w:sz w:val="27"/>
      <w:lang w:val="ru-RU" w:eastAsia="ru-RU"/>
    </w:rPr>
  </w:style>
  <w:style w:type="character" w:customStyle="1" w:styleId="444">
    <w:name w:val="Знак Знак444"/>
    <w:locked/>
    <w:rsid w:val="00A35D3F"/>
    <w:rPr>
      <w:sz w:val="24"/>
    </w:rPr>
  </w:style>
  <w:style w:type="character" w:customStyle="1" w:styleId="5140">
    <w:name w:val="Знак Знак514"/>
    <w:locked/>
    <w:rsid w:val="00A35D3F"/>
    <w:rPr>
      <w:b/>
      <w:sz w:val="27"/>
      <w:lang w:val="ru-RU" w:eastAsia="ru-RU"/>
    </w:rPr>
  </w:style>
  <w:style w:type="character" w:customStyle="1" w:styleId="434">
    <w:name w:val="Знак Знак434"/>
    <w:locked/>
    <w:rsid w:val="00A35D3F"/>
    <w:rPr>
      <w:color w:val="000000"/>
      <w:sz w:val="24"/>
      <w:lang w:eastAsia="ru-RU"/>
    </w:rPr>
  </w:style>
  <w:style w:type="character" w:customStyle="1" w:styleId="424">
    <w:name w:val="Знак Знак424"/>
    <w:rsid w:val="00A35D3F"/>
    <w:rPr>
      <w:rFonts w:ascii="Times New Roman" w:hAnsi="Times New Roman"/>
      <w:sz w:val="16"/>
    </w:rPr>
  </w:style>
  <w:style w:type="character" w:customStyle="1" w:styleId="494">
    <w:name w:val="Знак Знак494"/>
    <w:rsid w:val="00A35D3F"/>
    <w:rPr>
      <w:rFonts w:ascii="Times New Roman" w:hAnsi="Times New Roman"/>
      <w:b/>
      <w:caps/>
      <w:sz w:val="24"/>
      <w:lang w:eastAsia="ru-RU"/>
    </w:rPr>
  </w:style>
  <w:style w:type="character" w:customStyle="1" w:styleId="474">
    <w:name w:val="Знак Знак474"/>
    <w:rsid w:val="00A35D3F"/>
    <w:rPr>
      <w:rFonts w:ascii="Times New Roman" w:hAnsi="Times New Roman"/>
      <w:b/>
      <w:sz w:val="27"/>
      <w:lang w:eastAsia="ru-RU"/>
    </w:rPr>
  </w:style>
  <w:style w:type="character" w:customStyle="1" w:styleId="454">
    <w:name w:val="Знак Знак454"/>
    <w:rsid w:val="00A35D3F"/>
    <w:rPr>
      <w:rFonts w:ascii="Times New Roman" w:hAnsi="Times New Roman"/>
      <w:b/>
      <w:i/>
      <w:sz w:val="26"/>
      <w:lang w:eastAsia="ru-RU"/>
    </w:rPr>
  </w:style>
  <w:style w:type="character" w:customStyle="1" w:styleId="552">
    <w:name w:val="Знак5 Знак Знак5"/>
    <w:locked/>
    <w:rsid w:val="00A35D3F"/>
    <w:rPr>
      <w:sz w:val="16"/>
    </w:rPr>
  </w:style>
  <w:style w:type="character" w:customStyle="1" w:styleId="504">
    <w:name w:val="Знак Знак504"/>
    <w:locked/>
    <w:rsid w:val="00A35D3F"/>
    <w:rPr>
      <w:b/>
      <w:sz w:val="28"/>
      <w:lang w:val="ru-RU" w:eastAsia="ru-RU"/>
    </w:rPr>
  </w:style>
  <w:style w:type="character" w:customStyle="1" w:styleId="524">
    <w:name w:val="Знак Знак524"/>
    <w:rsid w:val="00A35D3F"/>
    <w:rPr>
      <w:rFonts w:ascii="Arial" w:hAnsi="Arial"/>
      <w:b/>
      <w:i/>
      <w:sz w:val="28"/>
    </w:rPr>
  </w:style>
  <w:style w:type="character" w:customStyle="1" w:styleId="5141">
    <w:name w:val="Знак5 Знак Знак14"/>
    <w:locked/>
    <w:rsid w:val="00A35D3F"/>
    <w:rPr>
      <w:sz w:val="16"/>
      <w:lang w:val="ru-RU" w:eastAsia="ru-RU"/>
    </w:rPr>
  </w:style>
  <w:style w:type="character" w:customStyle="1" w:styleId="642">
    <w:name w:val="Знак6 Знак Знак4"/>
    <w:rsid w:val="00A35D3F"/>
    <w:rPr>
      <w:sz w:val="24"/>
      <w:lang w:val="ru-RU" w:eastAsia="ru-RU"/>
    </w:rPr>
  </w:style>
  <w:style w:type="character" w:customStyle="1" w:styleId="205">
    <w:name w:val="Знак Знак205"/>
    <w:rsid w:val="00A35D3F"/>
    <w:rPr>
      <w:rFonts w:ascii="Arial" w:hAnsi="Arial"/>
      <w:sz w:val="22"/>
    </w:rPr>
  </w:style>
  <w:style w:type="character" w:customStyle="1" w:styleId="206">
    <w:name w:val="Знак Знак206"/>
    <w:rsid w:val="00A35D3F"/>
    <w:rPr>
      <w:rFonts w:ascii="Arial" w:hAnsi="Arial"/>
      <w:sz w:val="22"/>
    </w:rPr>
  </w:style>
  <w:style w:type="paragraph" w:customStyle="1" w:styleId="6f">
    <w:name w:val="Знак Знак Знак Знак Знак Знак6"/>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A35D3F"/>
    <w:rPr>
      <w:sz w:val="16"/>
      <w:lang w:val="ru-RU" w:eastAsia="ru-RU"/>
    </w:rPr>
  </w:style>
  <w:style w:type="character" w:customStyle="1" w:styleId="1450">
    <w:name w:val="Знак Знак145"/>
    <w:locked/>
    <w:rsid w:val="00A35D3F"/>
    <w:rPr>
      <w:b/>
      <w:sz w:val="27"/>
      <w:lang w:val="ru-RU" w:eastAsia="ru-RU"/>
    </w:rPr>
  </w:style>
  <w:style w:type="character" w:customStyle="1" w:styleId="105">
    <w:name w:val="Знак Знак105"/>
    <w:locked/>
    <w:rsid w:val="00A35D3F"/>
    <w:rPr>
      <w:sz w:val="16"/>
      <w:lang w:val="ru-RU" w:eastAsia="ru-RU"/>
    </w:rPr>
  </w:style>
  <w:style w:type="character" w:customStyle="1" w:styleId="6150">
    <w:name w:val="Знак Знак615"/>
    <w:rsid w:val="00A35D3F"/>
    <w:rPr>
      <w:rFonts w:ascii="Arial" w:hAnsi="Arial"/>
      <w:b/>
      <w:i/>
      <w:sz w:val="28"/>
      <w:lang w:val="ru-RU" w:eastAsia="en-US"/>
    </w:rPr>
  </w:style>
  <w:style w:type="character" w:customStyle="1" w:styleId="166">
    <w:name w:val="Знак Знак166"/>
    <w:locked/>
    <w:rsid w:val="00A35D3F"/>
    <w:rPr>
      <w:b/>
      <w:caps/>
      <w:sz w:val="24"/>
      <w:lang w:val="ru-RU" w:eastAsia="ru-RU"/>
    </w:rPr>
  </w:style>
  <w:style w:type="character" w:customStyle="1" w:styleId="78">
    <w:name w:val="Знак Знак Знак7"/>
    <w:rsid w:val="00A35D3F"/>
    <w:rPr>
      <w:rFonts w:ascii="Times New Roman" w:hAnsi="Times New Roman"/>
      <w:b/>
      <w:caps/>
      <w:sz w:val="28"/>
    </w:rPr>
  </w:style>
  <w:style w:type="character" w:customStyle="1" w:styleId="255">
    <w:name w:val="Знак Знак255"/>
    <w:rsid w:val="00A35D3F"/>
    <w:rPr>
      <w:rFonts w:ascii="Times New Roman" w:hAnsi="Times New Roman"/>
      <w:b/>
      <w:sz w:val="28"/>
    </w:rPr>
  </w:style>
  <w:style w:type="character" w:customStyle="1" w:styleId="2250">
    <w:name w:val="Знак Знак225"/>
    <w:rsid w:val="00A35D3F"/>
    <w:rPr>
      <w:rFonts w:ascii="Times New Roman" w:hAnsi="Times New Roman"/>
      <w:sz w:val="24"/>
    </w:rPr>
  </w:style>
  <w:style w:type="character" w:customStyle="1" w:styleId="195">
    <w:name w:val="Знак Знак195"/>
    <w:rsid w:val="00A35D3F"/>
    <w:rPr>
      <w:rFonts w:ascii="Times New Roman" w:hAnsi="Times New Roman"/>
      <w:sz w:val="16"/>
      <w:lang w:eastAsia="ru-RU"/>
    </w:rPr>
  </w:style>
  <w:style w:type="character" w:customStyle="1" w:styleId="185">
    <w:name w:val="Знак Знак185"/>
    <w:rsid w:val="00A35D3F"/>
    <w:rPr>
      <w:rFonts w:ascii="Courier New" w:hAnsi="Courier New"/>
    </w:rPr>
  </w:style>
  <w:style w:type="character" w:customStyle="1" w:styleId="175">
    <w:name w:val="Знак Знак175"/>
    <w:rsid w:val="00A35D3F"/>
    <w:rPr>
      <w:rFonts w:ascii="Times New Roman" w:hAnsi="Times New Roman"/>
      <w:sz w:val="24"/>
    </w:rPr>
  </w:style>
  <w:style w:type="character" w:customStyle="1" w:styleId="155">
    <w:name w:val="Знак Знак155"/>
    <w:rsid w:val="00A35D3F"/>
    <w:rPr>
      <w:b/>
      <w:sz w:val="28"/>
    </w:rPr>
  </w:style>
  <w:style w:type="character" w:customStyle="1" w:styleId="4150">
    <w:name w:val="Знак Знак415"/>
    <w:locked/>
    <w:rsid w:val="00A35D3F"/>
    <w:rPr>
      <w:rFonts w:ascii="Arial" w:hAnsi="Arial"/>
      <w:b/>
      <w:i/>
      <w:sz w:val="28"/>
      <w:lang w:val="ru-RU" w:eastAsia="en-US"/>
    </w:rPr>
  </w:style>
  <w:style w:type="character" w:customStyle="1" w:styleId="236">
    <w:name w:val="Знак Знак23 Знак6"/>
    <w:aliases w:val="Знак Знак3 Знак6"/>
    <w:locked/>
    <w:rsid w:val="00A35D3F"/>
    <w:rPr>
      <w:rFonts w:ascii="Tahoma" w:hAnsi="Tahoma"/>
      <w:sz w:val="16"/>
    </w:rPr>
  </w:style>
  <w:style w:type="paragraph" w:customStyle="1" w:styleId="7a">
    <w:name w:val="Знак Знак Знак Знак Знак Знак Знак Знак Знак Знак Знак Знак Знак7"/>
    <w:basedOn w:val="a3"/>
    <w:rsid w:val="00A35D3F"/>
    <w:pPr>
      <w:spacing w:after="160" w:line="240" w:lineRule="exact"/>
    </w:pPr>
    <w:rPr>
      <w:rFonts w:ascii="Verdana" w:hAnsi="Verdana"/>
      <w:lang w:val="en-US" w:eastAsia="en-US"/>
    </w:rPr>
  </w:style>
  <w:style w:type="paragraph" w:customStyle="1" w:styleId="354">
    <w:name w:val="Знак35"/>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A35D3F"/>
    <w:rPr>
      <w:b/>
      <w:caps/>
      <w:sz w:val="24"/>
      <w:lang w:val="ru-RU" w:eastAsia="ru-RU"/>
    </w:rPr>
  </w:style>
  <w:style w:type="character" w:customStyle="1" w:styleId="5e">
    <w:name w:val="Без интервала Знак5"/>
    <w:locked/>
    <w:rsid w:val="00A35D3F"/>
    <w:rPr>
      <w:sz w:val="24"/>
      <w:lang w:eastAsia="en-US"/>
    </w:rPr>
  </w:style>
  <w:style w:type="character" w:customStyle="1" w:styleId="1152">
    <w:name w:val="Знак1 Знак Знак15"/>
    <w:locked/>
    <w:rsid w:val="00A35D3F"/>
    <w:rPr>
      <w:rFonts w:ascii="Times New Roman" w:hAnsi="Times New Roman"/>
      <w:sz w:val="24"/>
      <w:lang w:eastAsia="ru-RU"/>
    </w:rPr>
  </w:style>
  <w:style w:type="character" w:customStyle="1" w:styleId="465">
    <w:name w:val="Знак Знак465"/>
    <w:locked/>
    <w:rsid w:val="00A35D3F"/>
    <w:rPr>
      <w:b/>
      <w:sz w:val="27"/>
      <w:lang w:val="ru-RU" w:eastAsia="ru-RU"/>
    </w:rPr>
  </w:style>
  <w:style w:type="character" w:customStyle="1" w:styleId="485">
    <w:name w:val="Знак Знак485"/>
    <w:locked/>
    <w:rsid w:val="00A35D3F"/>
    <w:rPr>
      <w:b/>
      <w:sz w:val="27"/>
      <w:lang w:val="ru-RU" w:eastAsia="ru-RU"/>
    </w:rPr>
  </w:style>
  <w:style w:type="character" w:customStyle="1" w:styleId="445">
    <w:name w:val="Знак Знак445"/>
    <w:locked/>
    <w:rsid w:val="00A35D3F"/>
    <w:rPr>
      <w:sz w:val="24"/>
    </w:rPr>
  </w:style>
  <w:style w:type="character" w:customStyle="1" w:styleId="5150">
    <w:name w:val="Знак Знак515"/>
    <w:locked/>
    <w:rsid w:val="00A35D3F"/>
    <w:rPr>
      <w:b/>
      <w:sz w:val="27"/>
      <w:lang w:val="ru-RU" w:eastAsia="ru-RU"/>
    </w:rPr>
  </w:style>
  <w:style w:type="character" w:customStyle="1" w:styleId="435">
    <w:name w:val="Знак Знак435"/>
    <w:locked/>
    <w:rsid w:val="00A35D3F"/>
    <w:rPr>
      <w:color w:val="000000"/>
      <w:sz w:val="24"/>
      <w:lang w:eastAsia="ru-RU"/>
    </w:rPr>
  </w:style>
  <w:style w:type="character" w:customStyle="1" w:styleId="425">
    <w:name w:val="Знак Знак425"/>
    <w:rsid w:val="00A35D3F"/>
    <w:rPr>
      <w:rFonts w:ascii="Times New Roman" w:hAnsi="Times New Roman"/>
      <w:sz w:val="16"/>
    </w:rPr>
  </w:style>
  <w:style w:type="character" w:customStyle="1" w:styleId="495">
    <w:name w:val="Знак Знак495"/>
    <w:rsid w:val="00A35D3F"/>
    <w:rPr>
      <w:rFonts w:ascii="Times New Roman" w:hAnsi="Times New Roman"/>
      <w:b/>
      <w:caps/>
      <w:sz w:val="24"/>
      <w:lang w:eastAsia="ru-RU"/>
    </w:rPr>
  </w:style>
  <w:style w:type="character" w:customStyle="1" w:styleId="475">
    <w:name w:val="Знак Знак475"/>
    <w:rsid w:val="00A35D3F"/>
    <w:rPr>
      <w:rFonts w:ascii="Times New Roman" w:hAnsi="Times New Roman"/>
      <w:b/>
      <w:sz w:val="27"/>
      <w:lang w:eastAsia="ru-RU"/>
    </w:rPr>
  </w:style>
  <w:style w:type="character" w:customStyle="1" w:styleId="455">
    <w:name w:val="Знак Знак455"/>
    <w:rsid w:val="00A35D3F"/>
    <w:rPr>
      <w:rFonts w:ascii="Times New Roman" w:hAnsi="Times New Roman"/>
      <w:b/>
      <w:i/>
      <w:sz w:val="26"/>
      <w:lang w:eastAsia="ru-RU"/>
    </w:rPr>
  </w:style>
  <w:style w:type="character" w:customStyle="1" w:styleId="562">
    <w:name w:val="Знак5 Знак Знак6"/>
    <w:locked/>
    <w:rsid w:val="00A35D3F"/>
    <w:rPr>
      <w:sz w:val="16"/>
    </w:rPr>
  </w:style>
  <w:style w:type="character" w:customStyle="1" w:styleId="505">
    <w:name w:val="Знак Знак505"/>
    <w:locked/>
    <w:rsid w:val="00A35D3F"/>
    <w:rPr>
      <w:b/>
      <w:sz w:val="28"/>
      <w:lang w:val="ru-RU" w:eastAsia="ru-RU"/>
    </w:rPr>
  </w:style>
  <w:style w:type="character" w:customStyle="1" w:styleId="525">
    <w:name w:val="Знак Знак525"/>
    <w:rsid w:val="00A35D3F"/>
    <w:rPr>
      <w:rFonts w:ascii="Arial" w:hAnsi="Arial"/>
      <w:b/>
      <w:i/>
      <w:sz w:val="28"/>
    </w:rPr>
  </w:style>
  <w:style w:type="character" w:customStyle="1" w:styleId="5151">
    <w:name w:val="Знак5 Знак Знак15"/>
    <w:locked/>
    <w:rsid w:val="00A35D3F"/>
    <w:rPr>
      <w:sz w:val="16"/>
      <w:lang w:val="ru-RU" w:eastAsia="ru-RU"/>
    </w:rPr>
  </w:style>
  <w:style w:type="character" w:customStyle="1" w:styleId="652">
    <w:name w:val="Знак6 Знак Знак5"/>
    <w:rsid w:val="00A35D3F"/>
    <w:rPr>
      <w:sz w:val="24"/>
      <w:lang w:val="ru-RU" w:eastAsia="ru-RU"/>
    </w:rPr>
  </w:style>
  <w:style w:type="character" w:customStyle="1" w:styleId="207">
    <w:name w:val="Знак Знак207"/>
    <w:rsid w:val="00A35D3F"/>
    <w:rPr>
      <w:rFonts w:ascii="Arial" w:hAnsi="Arial"/>
      <w:sz w:val="22"/>
    </w:rPr>
  </w:style>
  <w:style w:type="character" w:customStyle="1" w:styleId="208">
    <w:name w:val="Знак Знак208"/>
    <w:rsid w:val="00A35D3F"/>
    <w:rPr>
      <w:rFonts w:ascii="Arial" w:hAnsi="Arial"/>
      <w:sz w:val="22"/>
    </w:rPr>
  </w:style>
  <w:style w:type="character" w:customStyle="1" w:styleId="209">
    <w:name w:val="Знак Знак209"/>
    <w:rsid w:val="00A35D3F"/>
    <w:rPr>
      <w:rFonts w:ascii="Arial" w:hAnsi="Arial"/>
      <w:sz w:val="22"/>
    </w:rPr>
  </w:style>
  <w:style w:type="character" w:customStyle="1" w:styleId="616">
    <w:name w:val="Знак Знак616"/>
    <w:rsid w:val="00A35D3F"/>
    <w:rPr>
      <w:rFonts w:ascii="Calibri" w:hAnsi="Calibri"/>
      <w:i/>
      <w:sz w:val="24"/>
    </w:rPr>
  </w:style>
  <w:style w:type="paragraph" w:customStyle="1" w:styleId="7b">
    <w:name w:val="Знак Знак Знак Знак Знак Знак7"/>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A35D3F"/>
    <w:rPr>
      <w:sz w:val="16"/>
      <w:lang w:val="ru-RU" w:eastAsia="ru-RU"/>
    </w:rPr>
  </w:style>
  <w:style w:type="character" w:customStyle="1" w:styleId="1460">
    <w:name w:val="Знак Знак146"/>
    <w:locked/>
    <w:rsid w:val="00A35D3F"/>
    <w:rPr>
      <w:b/>
      <w:sz w:val="27"/>
      <w:lang w:val="ru-RU" w:eastAsia="ru-RU"/>
    </w:rPr>
  </w:style>
  <w:style w:type="character" w:customStyle="1" w:styleId="106">
    <w:name w:val="Знак Знак106"/>
    <w:locked/>
    <w:rsid w:val="00A35D3F"/>
    <w:rPr>
      <w:sz w:val="16"/>
      <w:lang w:val="ru-RU" w:eastAsia="ru-RU"/>
    </w:rPr>
  </w:style>
  <w:style w:type="character" w:customStyle="1" w:styleId="167">
    <w:name w:val="Знак Знак167"/>
    <w:locked/>
    <w:rsid w:val="00A35D3F"/>
    <w:rPr>
      <w:b/>
      <w:caps/>
      <w:sz w:val="24"/>
      <w:lang w:val="ru-RU" w:eastAsia="ru-RU"/>
    </w:rPr>
  </w:style>
  <w:style w:type="character" w:customStyle="1" w:styleId="84">
    <w:name w:val="Знак Знак Знак8"/>
    <w:rsid w:val="00A35D3F"/>
    <w:rPr>
      <w:rFonts w:ascii="Times New Roman" w:hAnsi="Times New Roman"/>
      <w:b/>
      <w:caps/>
      <w:sz w:val="28"/>
    </w:rPr>
  </w:style>
  <w:style w:type="character" w:customStyle="1" w:styleId="256">
    <w:name w:val="Знак Знак256"/>
    <w:rsid w:val="00A35D3F"/>
    <w:rPr>
      <w:rFonts w:ascii="Times New Roman" w:hAnsi="Times New Roman"/>
      <w:b/>
      <w:sz w:val="28"/>
    </w:rPr>
  </w:style>
  <w:style w:type="character" w:customStyle="1" w:styleId="2260">
    <w:name w:val="Знак Знак226"/>
    <w:rsid w:val="00A35D3F"/>
    <w:rPr>
      <w:rFonts w:ascii="Times New Roman" w:hAnsi="Times New Roman"/>
      <w:sz w:val="24"/>
    </w:rPr>
  </w:style>
  <w:style w:type="character" w:customStyle="1" w:styleId="196">
    <w:name w:val="Знак Знак196"/>
    <w:rsid w:val="00A35D3F"/>
    <w:rPr>
      <w:rFonts w:ascii="Times New Roman" w:hAnsi="Times New Roman"/>
      <w:sz w:val="16"/>
      <w:lang w:eastAsia="ru-RU"/>
    </w:rPr>
  </w:style>
  <w:style w:type="character" w:customStyle="1" w:styleId="186">
    <w:name w:val="Знак Знак186"/>
    <w:rsid w:val="00A35D3F"/>
    <w:rPr>
      <w:rFonts w:ascii="Courier New" w:hAnsi="Courier New"/>
    </w:rPr>
  </w:style>
  <w:style w:type="character" w:customStyle="1" w:styleId="176">
    <w:name w:val="Знак Знак176"/>
    <w:rsid w:val="00A35D3F"/>
    <w:rPr>
      <w:rFonts w:ascii="Times New Roman" w:hAnsi="Times New Roman"/>
      <w:sz w:val="24"/>
    </w:rPr>
  </w:style>
  <w:style w:type="character" w:customStyle="1" w:styleId="156">
    <w:name w:val="Знак Знак156"/>
    <w:rsid w:val="00A35D3F"/>
    <w:rPr>
      <w:b/>
      <w:sz w:val="28"/>
    </w:rPr>
  </w:style>
  <w:style w:type="character" w:customStyle="1" w:styleId="4160">
    <w:name w:val="Знак Знак416"/>
    <w:locked/>
    <w:rsid w:val="00A35D3F"/>
    <w:rPr>
      <w:rFonts w:ascii="Arial" w:hAnsi="Arial"/>
      <w:b/>
      <w:i/>
      <w:sz w:val="28"/>
      <w:lang w:val="ru-RU" w:eastAsia="en-US"/>
    </w:rPr>
  </w:style>
  <w:style w:type="character" w:customStyle="1" w:styleId="237">
    <w:name w:val="Знак Знак23 Знак7"/>
    <w:aliases w:val="Знак Знак3 Знак7"/>
    <w:locked/>
    <w:rsid w:val="00A35D3F"/>
    <w:rPr>
      <w:rFonts w:ascii="Tahoma" w:hAnsi="Tahoma"/>
      <w:sz w:val="16"/>
    </w:rPr>
  </w:style>
  <w:style w:type="paragraph" w:customStyle="1" w:styleId="86">
    <w:name w:val="Знак Знак Знак Знак Знак Знак Знак Знак Знак Знак Знак Знак Знак8"/>
    <w:basedOn w:val="a3"/>
    <w:rsid w:val="00A35D3F"/>
    <w:pPr>
      <w:spacing w:after="160" w:line="240" w:lineRule="exact"/>
    </w:pPr>
    <w:rPr>
      <w:rFonts w:ascii="Verdana" w:hAnsi="Verdana"/>
      <w:lang w:val="en-US" w:eastAsia="en-US"/>
    </w:rPr>
  </w:style>
  <w:style w:type="paragraph" w:customStyle="1" w:styleId="362">
    <w:name w:val="Знак36"/>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A35D3F"/>
    <w:rPr>
      <w:b/>
      <w:caps/>
      <w:sz w:val="24"/>
      <w:lang w:val="ru-RU" w:eastAsia="ru-RU"/>
    </w:rPr>
  </w:style>
  <w:style w:type="character" w:customStyle="1" w:styleId="6f0">
    <w:name w:val="Без интервала Знак6"/>
    <w:locked/>
    <w:rsid w:val="00A35D3F"/>
    <w:rPr>
      <w:rFonts w:ascii="Times New Roman" w:hAnsi="Times New Roman"/>
      <w:sz w:val="22"/>
    </w:rPr>
  </w:style>
  <w:style w:type="character" w:customStyle="1" w:styleId="466">
    <w:name w:val="Знак Знак466"/>
    <w:locked/>
    <w:rsid w:val="00A35D3F"/>
    <w:rPr>
      <w:b/>
      <w:sz w:val="27"/>
      <w:lang w:val="ru-RU" w:eastAsia="ru-RU"/>
    </w:rPr>
  </w:style>
  <w:style w:type="character" w:customStyle="1" w:styleId="486">
    <w:name w:val="Знак Знак486"/>
    <w:locked/>
    <w:rsid w:val="00A35D3F"/>
    <w:rPr>
      <w:b/>
      <w:sz w:val="27"/>
      <w:lang w:val="ru-RU" w:eastAsia="ru-RU"/>
    </w:rPr>
  </w:style>
  <w:style w:type="character" w:customStyle="1" w:styleId="446">
    <w:name w:val="Знак Знак446"/>
    <w:locked/>
    <w:rsid w:val="00A35D3F"/>
    <w:rPr>
      <w:sz w:val="24"/>
    </w:rPr>
  </w:style>
  <w:style w:type="character" w:customStyle="1" w:styleId="5160">
    <w:name w:val="Знак Знак516"/>
    <w:locked/>
    <w:rsid w:val="00A35D3F"/>
    <w:rPr>
      <w:b/>
      <w:sz w:val="27"/>
      <w:lang w:val="ru-RU" w:eastAsia="ru-RU"/>
    </w:rPr>
  </w:style>
  <w:style w:type="character" w:customStyle="1" w:styleId="436">
    <w:name w:val="Знак Знак436"/>
    <w:locked/>
    <w:rsid w:val="00A35D3F"/>
    <w:rPr>
      <w:color w:val="000000"/>
      <w:sz w:val="24"/>
      <w:lang w:eastAsia="ru-RU"/>
    </w:rPr>
  </w:style>
  <w:style w:type="character" w:customStyle="1" w:styleId="426">
    <w:name w:val="Знак Знак426"/>
    <w:rsid w:val="00A35D3F"/>
    <w:rPr>
      <w:rFonts w:ascii="Times New Roman" w:hAnsi="Times New Roman"/>
      <w:sz w:val="16"/>
    </w:rPr>
  </w:style>
  <w:style w:type="character" w:customStyle="1" w:styleId="496">
    <w:name w:val="Знак Знак496"/>
    <w:rsid w:val="00A35D3F"/>
    <w:rPr>
      <w:rFonts w:ascii="Times New Roman" w:hAnsi="Times New Roman"/>
      <w:b/>
      <w:caps/>
      <w:sz w:val="24"/>
      <w:lang w:eastAsia="ru-RU"/>
    </w:rPr>
  </w:style>
  <w:style w:type="character" w:customStyle="1" w:styleId="476">
    <w:name w:val="Знак Знак476"/>
    <w:rsid w:val="00A35D3F"/>
    <w:rPr>
      <w:rFonts w:ascii="Times New Roman" w:hAnsi="Times New Roman"/>
      <w:b/>
      <w:sz w:val="27"/>
      <w:lang w:eastAsia="ru-RU"/>
    </w:rPr>
  </w:style>
  <w:style w:type="character" w:customStyle="1" w:styleId="456">
    <w:name w:val="Знак Знак456"/>
    <w:rsid w:val="00A35D3F"/>
    <w:rPr>
      <w:rFonts w:ascii="Times New Roman" w:hAnsi="Times New Roman"/>
      <w:b/>
      <w:i/>
      <w:sz w:val="26"/>
      <w:lang w:eastAsia="ru-RU"/>
    </w:rPr>
  </w:style>
  <w:style w:type="character" w:customStyle="1" w:styleId="572">
    <w:name w:val="Знак5 Знак Знак7"/>
    <w:locked/>
    <w:rsid w:val="00A35D3F"/>
    <w:rPr>
      <w:sz w:val="16"/>
    </w:rPr>
  </w:style>
  <w:style w:type="character" w:customStyle="1" w:styleId="506">
    <w:name w:val="Знак Знак506"/>
    <w:locked/>
    <w:rsid w:val="00A35D3F"/>
    <w:rPr>
      <w:b/>
      <w:sz w:val="28"/>
      <w:lang w:val="ru-RU" w:eastAsia="ru-RU"/>
    </w:rPr>
  </w:style>
  <w:style w:type="character" w:customStyle="1" w:styleId="526">
    <w:name w:val="Знак Знак526"/>
    <w:rsid w:val="00A35D3F"/>
    <w:rPr>
      <w:rFonts w:ascii="Arial" w:hAnsi="Arial"/>
      <w:b/>
      <w:i/>
      <w:sz w:val="28"/>
    </w:rPr>
  </w:style>
  <w:style w:type="character" w:customStyle="1" w:styleId="662">
    <w:name w:val="Знак6 Знак Знак6"/>
    <w:rsid w:val="00A35D3F"/>
    <w:rPr>
      <w:sz w:val="24"/>
      <w:lang w:val="ru-RU" w:eastAsia="ru-RU"/>
    </w:rPr>
  </w:style>
  <w:style w:type="character" w:customStyle="1" w:styleId="403">
    <w:name w:val="Знак Знак40 Знак"/>
    <w:locked/>
    <w:rsid w:val="00A35D3F"/>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A35D3F"/>
    <w:rPr>
      <w:rFonts w:ascii="Arial" w:hAnsi="Arial"/>
      <w:b/>
      <w:kern w:val="32"/>
      <w:sz w:val="32"/>
      <w:lang w:val="ru-RU" w:eastAsia="ru-RU"/>
    </w:rPr>
  </w:style>
  <w:style w:type="paragraph" w:customStyle="1" w:styleId="paragraph">
    <w:name w:val="paragraph"/>
    <w:basedOn w:val="a3"/>
    <w:rsid w:val="00A35D3F"/>
  </w:style>
  <w:style w:type="paragraph" w:customStyle="1" w:styleId="Style88">
    <w:name w:val="Style88"/>
    <w:basedOn w:val="a3"/>
    <w:rsid w:val="00A35D3F"/>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A35D3F"/>
    <w:rPr>
      <w:color w:val="808080"/>
      <w:shd w:val="clear" w:color="auto" w:fill="E6E6E6"/>
    </w:rPr>
  </w:style>
  <w:style w:type="paragraph" w:customStyle="1" w:styleId="96">
    <w:name w:val="Знак Знак Знак Знак Знак Знак9"/>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A35D3F"/>
    <w:rPr>
      <w:sz w:val="16"/>
      <w:lang w:val="ru-RU" w:eastAsia="ru-RU"/>
    </w:rPr>
  </w:style>
  <w:style w:type="character" w:customStyle="1" w:styleId="148">
    <w:name w:val="Знак Знак148"/>
    <w:locked/>
    <w:rsid w:val="00A35D3F"/>
    <w:rPr>
      <w:b/>
      <w:sz w:val="27"/>
      <w:lang w:val="ru-RU" w:eastAsia="ru-RU"/>
    </w:rPr>
  </w:style>
  <w:style w:type="character" w:customStyle="1" w:styleId="108">
    <w:name w:val="Знак Знак108"/>
    <w:locked/>
    <w:rsid w:val="00A35D3F"/>
    <w:rPr>
      <w:sz w:val="16"/>
      <w:lang w:val="ru-RU" w:eastAsia="ru-RU"/>
    </w:rPr>
  </w:style>
  <w:style w:type="character" w:customStyle="1" w:styleId="6200">
    <w:name w:val="Знак Знак620"/>
    <w:rsid w:val="00A35D3F"/>
    <w:rPr>
      <w:rFonts w:ascii="Arial" w:hAnsi="Arial"/>
      <w:b/>
      <w:i/>
      <w:sz w:val="28"/>
      <w:lang w:val="ru-RU" w:eastAsia="en-US"/>
    </w:rPr>
  </w:style>
  <w:style w:type="character" w:customStyle="1" w:styleId="169">
    <w:name w:val="Знак Знак169"/>
    <w:locked/>
    <w:rsid w:val="00A35D3F"/>
    <w:rPr>
      <w:b/>
      <w:caps/>
      <w:sz w:val="24"/>
      <w:lang w:val="ru-RU" w:eastAsia="ru-RU"/>
    </w:rPr>
  </w:style>
  <w:style w:type="character" w:customStyle="1" w:styleId="107">
    <w:name w:val="Знак Знак Знак10"/>
    <w:rsid w:val="00A35D3F"/>
    <w:rPr>
      <w:rFonts w:ascii="Times New Roman" w:hAnsi="Times New Roman"/>
      <w:b/>
      <w:caps/>
      <w:sz w:val="28"/>
    </w:rPr>
  </w:style>
  <w:style w:type="character" w:customStyle="1" w:styleId="258">
    <w:name w:val="Знак Знак258"/>
    <w:rsid w:val="00A35D3F"/>
    <w:rPr>
      <w:rFonts w:ascii="Times New Roman" w:hAnsi="Times New Roman"/>
      <w:b/>
      <w:sz w:val="28"/>
    </w:rPr>
  </w:style>
  <w:style w:type="character" w:customStyle="1" w:styleId="2280">
    <w:name w:val="Знак Знак228"/>
    <w:rsid w:val="00A35D3F"/>
    <w:rPr>
      <w:rFonts w:ascii="Times New Roman" w:hAnsi="Times New Roman"/>
      <w:sz w:val="24"/>
    </w:rPr>
  </w:style>
  <w:style w:type="character" w:customStyle="1" w:styleId="2011">
    <w:name w:val="Знак Знак2011"/>
    <w:rsid w:val="00A35D3F"/>
    <w:rPr>
      <w:rFonts w:ascii="Arial" w:hAnsi="Arial"/>
      <w:sz w:val="22"/>
    </w:rPr>
  </w:style>
  <w:style w:type="character" w:customStyle="1" w:styleId="198">
    <w:name w:val="Знак Знак198"/>
    <w:rsid w:val="00A35D3F"/>
    <w:rPr>
      <w:rFonts w:ascii="Times New Roman" w:hAnsi="Times New Roman"/>
      <w:sz w:val="16"/>
      <w:lang w:eastAsia="ru-RU"/>
    </w:rPr>
  </w:style>
  <w:style w:type="character" w:customStyle="1" w:styleId="188">
    <w:name w:val="Знак Знак188"/>
    <w:rsid w:val="00A35D3F"/>
    <w:rPr>
      <w:rFonts w:ascii="Courier New" w:hAnsi="Courier New"/>
    </w:rPr>
  </w:style>
  <w:style w:type="character" w:customStyle="1" w:styleId="178">
    <w:name w:val="Знак Знак178"/>
    <w:rsid w:val="00A35D3F"/>
    <w:rPr>
      <w:rFonts w:ascii="Times New Roman" w:hAnsi="Times New Roman"/>
      <w:sz w:val="24"/>
    </w:rPr>
  </w:style>
  <w:style w:type="paragraph" w:customStyle="1" w:styleId="4f2">
    <w:name w:val="Основной текст4"/>
    <w:basedOn w:val="516"/>
    <w:rsid w:val="00A35D3F"/>
    <w:pPr>
      <w:spacing w:before="0" w:beforeAutospacing="0" w:after="0" w:afterAutospacing="0" w:line="360" w:lineRule="auto"/>
    </w:pPr>
    <w:rPr>
      <w:szCs w:val="20"/>
    </w:rPr>
  </w:style>
  <w:style w:type="character" w:customStyle="1" w:styleId="158">
    <w:name w:val="Знак Знак158"/>
    <w:rsid w:val="00A35D3F"/>
    <w:rPr>
      <w:b/>
      <w:sz w:val="28"/>
    </w:rPr>
  </w:style>
  <w:style w:type="paragraph" w:customStyle="1" w:styleId="3ff4">
    <w:name w:val="Цитата3"/>
    <w:basedOn w:val="a3"/>
    <w:rsid w:val="00A35D3F"/>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A35D3F"/>
    <w:rPr>
      <w:rFonts w:ascii="Courier New" w:hAnsi="Courier New"/>
      <w:sz w:val="20"/>
      <w:szCs w:val="20"/>
    </w:rPr>
  </w:style>
  <w:style w:type="paragraph" w:customStyle="1" w:styleId="333">
    <w:name w:val="Основной текст 33"/>
    <w:basedOn w:val="516"/>
    <w:rsid w:val="00A35D3F"/>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A35D3F"/>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A35D3F"/>
    <w:pPr>
      <w:spacing w:line="360" w:lineRule="auto"/>
      <w:ind w:firstLine="709"/>
      <w:jc w:val="both"/>
    </w:pPr>
    <w:rPr>
      <w:sz w:val="28"/>
      <w:szCs w:val="20"/>
    </w:rPr>
  </w:style>
  <w:style w:type="paragraph" w:customStyle="1" w:styleId="2ffff6">
    <w:name w:val="Верхний колонтитул2"/>
    <w:basedOn w:val="a3"/>
    <w:rsid w:val="00A35D3F"/>
    <w:pPr>
      <w:tabs>
        <w:tab w:val="center" w:pos="4153"/>
        <w:tab w:val="right" w:pos="8306"/>
      </w:tabs>
    </w:pPr>
    <w:rPr>
      <w:rFonts w:ascii="Arial" w:hAnsi="Arial"/>
      <w:szCs w:val="20"/>
    </w:rPr>
  </w:style>
  <w:style w:type="character" w:customStyle="1" w:styleId="418">
    <w:name w:val="Знак Знак418"/>
    <w:locked/>
    <w:rsid w:val="00A35D3F"/>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A35D3F"/>
    <w:pPr>
      <w:spacing w:after="160" w:line="240" w:lineRule="exact"/>
    </w:pPr>
    <w:rPr>
      <w:rFonts w:ascii="Verdana" w:hAnsi="Verdana"/>
      <w:lang w:val="en-US" w:eastAsia="en-US"/>
    </w:rPr>
  </w:style>
  <w:style w:type="paragraph" w:customStyle="1" w:styleId="382">
    <w:name w:val="Знак38"/>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A35D3F"/>
    <w:rPr>
      <w:b/>
      <w:caps/>
      <w:sz w:val="24"/>
      <w:lang w:val="ru-RU" w:eastAsia="ru-RU"/>
    </w:rPr>
  </w:style>
  <w:style w:type="character" w:customStyle="1" w:styleId="1182">
    <w:name w:val="Знак1 Знак Знак18"/>
    <w:locked/>
    <w:rsid w:val="00A35D3F"/>
    <w:rPr>
      <w:rFonts w:ascii="Times New Roman" w:hAnsi="Times New Roman"/>
      <w:sz w:val="24"/>
      <w:lang w:eastAsia="ru-RU"/>
    </w:rPr>
  </w:style>
  <w:style w:type="character" w:customStyle="1" w:styleId="468">
    <w:name w:val="Знак Знак468"/>
    <w:locked/>
    <w:rsid w:val="00A35D3F"/>
    <w:rPr>
      <w:b/>
      <w:sz w:val="27"/>
      <w:lang w:val="ru-RU" w:eastAsia="ru-RU"/>
    </w:rPr>
  </w:style>
  <w:style w:type="character" w:customStyle="1" w:styleId="488">
    <w:name w:val="Знак Знак488"/>
    <w:locked/>
    <w:rsid w:val="00A35D3F"/>
    <w:rPr>
      <w:b/>
      <w:sz w:val="27"/>
      <w:lang w:val="ru-RU" w:eastAsia="ru-RU"/>
    </w:rPr>
  </w:style>
  <w:style w:type="character" w:customStyle="1" w:styleId="448">
    <w:name w:val="Знак Знак448"/>
    <w:locked/>
    <w:rsid w:val="00A35D3F"/>
    <w:rPr>
      <w:sz w:val="24"/>
    </w:rPr>
  </w:style>
  <w:style w:type="character" w:customStyle="1" w:styleId="518">
    <w:name w:val="Знак Знак518"/>
    <w:locked/>
    <w:rsid w:val="00A35D3F"/>
    <w:rPr>
      <w:b/>
      <w:sz w:val="27"/>
      <w:lang w:val="ru-RU" w:eastAsia="ru-RU"/>
    </w:rPr>
  </w:style>
  <w:style w:type="character" w:customStyle="1" w:styleId="438">
    <w:name w:val="Знак Знак438"/>
    <w:locked/>
    <w:rsid w:val="00A35D3F"/>
    <w:rPr>
      <w:color w:val="000000"/>
      <w:sz w:val="24"/>
      <w:lang w:eastAsia="ru-RU"/>
    </w:rPr>
  </w:style>
  <w:style w:type="character" w:customStyle="1" w:styleId="428">
    <w:name w:val="Знак Знак428"/>
    <w:rsid w:val="00A35D3F"/>
    <w:rPr>
      <w:rFonts w:ascii="Times New Roman" w:hAnsi="Times New Roman"/>
      <w:sz w:val="16"/>
    </w:rPr>
  </w:style>
  <w:style w:type="character" w:customStyle="1" w:styleId="498">
    <w:name w:val="Знак Знак498"/>
    <w:rsid w:val="00A35D3F"/>
    <w:rPr>
      <w:rFonts w:ascii="Times New Roman" w:hAnsi="Times New Roman"/>
      <w:b/>
      <w:caps/>
      <w:sz w:val="24"/>
      <w:lang w:eastAsia="ru-RU"/>
    </w:rPr>
  </w:style>
  <w:style w:type="paragraph" w:customStyle="1" w:styleId="427">
    <w:name w:val="Заголовок 42"/>
    <w:basedOn w:val="516"/>
    <w:next w:val="516"/>
    <w:rsid w:val="00A35D3F"/>
    <w:pPr>
      <w:keepNext/>
      <w:spacing w:before="0" w:beforeAutospacing="0" w:after="0" w:afterAutospacing="0"/>
    </w:pPr>
    <w:rPr>
      <w:szCs w:val="20"/>
    </w:rPr>
  </w:style>
  <w:style w:type="character" w:customStyle="1" w:styleId="478">
    <w:name w:val="Знак Знак478"/>
    <w:rsid w:val="00A35D3F"/>
    <w:rPr>
      <w:rFonts w:ascii="Times New Roman" w:hAnsi="Times New Roman"/>
      <w:b/>
      <w:sz w:val="27"/>
      <w:lang w:eastAsia="ru-RU"/>
    </w:rPr>
  </w:style>
  <w:style w:type="character" w:customStyle="1" w:styleId="458">
    <w:name w:val="Знак Знак458"/>
    <w:rsid w:val="00A35D3F"/>
    <w:rPr>
      <w:rFonts w:ascii="Times New Roman" w:hAnsi="Times New Roman"/>
      <w:b/>
      <w:i/>
      <w:sz w:val="26"/>
      <w:lang w:eastAsia="ru-RU"/>
    </w:rPr>
  </w:style>
  <w:style w:type="character" w:customStyle="1" w:styleId="592">
    <w:name w:val="Знак5 Знак Знак9"/>
    <w:locked/>
    <w:rsid w:val="00A35D3F"/>
    <w:rPr>
      <w:sz w:val="16"/>
    </w:rPr>
  </w:style>
  <w:style w:type="character" w:customStyle="1" w:styleId="508">
    <w:name w:val="Знак Знак508"/>
    <w:locked/>
    <w:rsid w:val="00A35D3F"/>
    <w:rPr>
      <w:b/>
      <w:sz w:val="28"/>
      <w:lang w:val="ru-RU" w:eastAsia="ru-RU"/>
    </w:rPr>
  </w:style>
  <w:style w:type="character" w:customStyle="1" w:styleId="528">
    <w:name w:val="Знак Знак528"/>
    <w:rsid w:val="00A35D3F"/>
    <w:rPr>
      <w:rFonts w:ascii="Arial" w:hAnsi="Arial"/>
      <w:b/>
      <w:i/>
      <w:sz w:val="28"/>
    </w:rPr>
  </w:style>
  <w:style w:type="character" w:customStyle="1" w:styleId="5180">
    <w:name w:val="Знак5 Знак Знак18"/>
    <w:locked/>
    <w:rsid w:val="00A35D3F"/>
    <w:rPr>
      <w:sz w:val="16"/>
      <w:lang w:val="ru-RU" w:eastAsia="ru-RU"/>
    </w:rPr>
  </w:style>
  <w:style w:type="character" w:customStyle="1" w:styleId="682">
    <w:name w:val="Знак6 Знак Знак8"/>
    <w:rsid w:val="00A35D3F"/>
    <w:rPr>
      <w:sz w:val="24"/>
      <w:lang w:val="ru-RU" w:eastAsia="ru-RU"/>
    </w:rPr>
  </w:style>
  <w:style w:type="character" w:customStyle="1" w:styleId="5520">
    <w:name w:val="Знак Знак552"/>
    <w:locked/>
    <w:rsid w:val="00A35D3F"/>
    <w:rPr>
      <w:sz w:val="24"/>
      <w:lang w:val="ru-RU" w:eastAsia="ru-RU"/>
    </w:rPr>
  </w:style>
  <w:style w:type="character" w:customStyle="1" w:styleId="6520">
    <w:name w:val="Знак Знак652"/>
    <w:locked/>
    <w:rsid w:val="00A35D3F"/>
    <w:rPr>
      <w:b/>
      <w:sz w:val="27"/>
      <w:lang w:val="ru-RU" w:eastAsia="ru-RU"/>
    </w:rPr>
  </w:style>
  <w:style w:type="character" w:customStyle="1" w:styleId="6420">
    <w:name w:val="Знак Знак642"/>
    <w:locked/>
    <w:rsid w:val="00A35D3F"/>
    <w:rPr>
      <w:b/>
      <w:sz w:val="28"/>
      <w:lang w:val="ru-RU" w:eastAsia="ru-RU"/>
    </w:rPr>
  </w:style>
  <w:style w:type="character" w:customStyle="1" w:styleId="6320">
    <w:name w:val="Знак Знак632"/>
    <w:locked/>
    <w:rsid w:val="00A35D3F"/>
    <w:rPr>
      <w:b/>
      <w:i/>
      <w:sz w:val="26"/>
      <w:lang w:val="ru-RU" w:eastAsia="ru-RU"/>
    </w:rPr>
  </w:style>
  <w:style w:type="character" w:customStyle="1" w:styleId="6220">
    <w:name w:val="Знак Знак622"/>
    <w:locked/>
    <w:rsid w:val="00A35D3F"/>
    <w:rPr>
      <w:sz w:val="24"/>
      <w:lang w:val="ru-RU" w:eastAsia="ru-RU"/>
    </w:rPr>
  </w:style>
  <w:style w:type="character" w:customStyle="1" w:styleId="619">
    <w:name w:val="Знак Знак619"/>
    <w:locked/>
    <w:rsid w:val="00A35D3F"/>
    <w:rPr>
      <w:sz w:val="24"/>
      <w:lang w:val="ru-RU" w:eastAsia="ru-RU"/>
    </w:rPr>
  </w:style>
  <w:style w:type="character" w:customStyle="1" w:styleId="602">
    <w:name w:val="Знак Знак602"/>
    <w:locked/>
    <w:rsid w:val="00A35D3F"/>
    <w:rPr>
      <w:i/>
      <w:sz w:val="24"/>
      <w:lang w:val="ru-RU" w:eastAsia="ru-RU"/>
    </w:rPr>
  </w:style>
  <w:style w:type="character" w:customStyle="1" w:styleId="5920">
    <w:name w:val="Знак Знак592"/>
    <w:locked/>
    <w:rsid w:val="00A35D3F"/>
    <w:rPr>
      <w:rFonts w:ascii="Arial" w:hAnsi="Arial"/>
      <w:sz w:val="22"/>
      <w:lang w:val="ru-RU" w:eastAsia="ru-RU"/>
    </w:rPr>
  </w:style>
  <w:style w:type="character" w:customStyle="1" w:styleId="582">
    <w:name w:val="Знак Знак582"/>
    <w:locked/>
    <w:rsid w:val="00A35D3F"/>
    <w:rPr>
      <w:rFonts w:ascii="Courier New" w:hAnsi="Courier New"/>
      <w:lang w:val="ru-RU" w:eastAsia="ru-RU"/>
    </w:rPr>
  </w:style>
  <w:style w:type="character" w:customStyle="1" w:styleId="5720">
    <w:name w:val="Знак Знак572"/>
    <w:locked/>
    <w:rsid w:val="00A35D3F"/>
    <w:rPr>
      <w:lang w:val="ru-RU" w:eastAsia="ru-RU"/>
    </w:rPr>
  </w:style>
  <w:style w:type="character" w:customStyle="1" w:styleId="5620">
    <w:name w:val="Знак Знак562"/>
    <w:locked/>
    <w:rsid w:val="00A35D3F"/>
    <w:rPr>
      <w:sz w:val="24"/>
      <w:lang w:val="ru-RU" w:eastAsia="ru-RU"/>
    </w:rPr>
  </w:style>
  <w:style w:type="character" w:customStyle="1" w:styleId="542">
    <w:name w:val="Знак Знак542"/>
    <w:locked/>
    <w:rsid w:val="00A35D3F"/>
    <w:rPr>
      <w:sz w:val="24"/>
      <w:lang w:val="en-US" w:eastAsia="ru-RU"/>
    </w:rPr>
  </w:style>
  <w:style w:type="paragraph" w:customStyle="1" w:styleId="238">
    <w:name w:val="Заголовок 23"/>
    <w:basedOn w:val="a3"/>
    <w:next w:val="a3"/>
    <w:rsid w:val="00A35D3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A35D3F"/>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A35D3F"/>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A35D3F"/>
    <w:pPr>
      <w:tabs>
        <w:tab w:val="left" w:pos="1440"/>
      </w:tabs>
      <w:suppressAutoHyphens/>
      <w:spacing w:before="240" w:after="60"/>
      <w:ind w:left="1440" w:hanging="1440"/>
      <w:outlineLvl w:val="7"/>
    </w:pPr>
    <w:rPr>
      <w:i/>
      <w:iCs/>
      <w:lang w:eastAsia="zh-CN"/>
    </w:rPr>
  </w:style>
  <w:style w:type="character" w:customStyle="1" w:styleId="672">
    <w:name w:val="Знак Знак672"/>
    <w:rsid w:val="00A35D3F"/>
    <w:rPr>
      <w:rFonts w:ascii="Arial" w:hAnsi="Arial"/>
      <w:b/>
      <w:sz w:val="26"/>
    </w:rPr>
  </w:style>
  <w:style w:type="character" w:customStyle="1" w:styleId="6620">
    <w:name w:val="Знак Знак662"/>
    <w:rsid w:val="00A35D3F"/>
    <w:rPr>
      <w:b/>
      <w:sz w:val="28"/>
    </w:rPr>
  </w:style>
  <w:style w:type="character" w:customStyle="1" w:styleId="702">
    <w:name w:val="Знак Знак702"/>
    <w:rsid w:val="00A35D3F"/>
    <w:rPr>
      <w:rFonts w:ascii="Arial" w:hAnsi="Arial"/>
      <w:b/>
      <w:sz w:val="26"/>
    </w:rPr>
  </w:style>
  <w:style w:type="character" w:customStyle="1" w:styleId="692">
    <w:name w:val="Знак Знак692"/>
    <w:rsid w:val="00A35D3F"/>
    <w:rPr>
      <w:b/>
      <w:sz w:val="28"/>
    </w:rPr>
  </w:style>
  <w:style w:type="character" w:customStyle="1" w:styleId="6820">
    <w:name w:val="Знак Знак682"/>
    <w:rsid w:val="00A35D3F"/>
    <w:rPr>
      <w:b/>
      <w:i/>
      <w:sz w:val="26"/>
    </w:rPr>
  </w:style>
  <w:style w:type="paragraph" w:customStyle="1" w:styleId="HTML21">
    <w:name w:val="Стандартный HTML2"/>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A35D3F"/>
    <w:rPr>
      <w:rFonts w:ascii="Arial" w:hAnsi="Arial"/>
      <w:sz w:val="22"/>
    </w:rPr>
  </w:style>
  <w:style w:type="character" w:customStyle="1" w:styleId="618">
    <w:name w:val="Знак Знак618"/>
    <w:rsid w:val="00A35D3F"/>
    <w:rPr>
      <w:rFonts w:ascii="Arial" w:hAnsi="Arial"/>
      <w:b/>
      <w:i/>
      <w:sz w:val="28"/>
      <w:lang w:val="ru-RU" w:eastAsia="en-US"/>
    </w:rPr>
  </w:style>
  <w:style w:type="paragraph" w:customStyle="1" w:styleId="87">
    <w:name w:val="Знак Знак Знак Знак Знак Знак8"/>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A35D3F"/>
    <w:rPr>
      <w:sz w:val="16"/>
      <w:lang w:val="ru-RU" w:eastAsia="ru-RU"/>
    </w:rPr>
  </w:style>
  <w:style w:type="paragraph" w:customStyle="1" w:styleId="7c">
    <w:name w:val="Обычный7"/>
    <w:rsid w:val="00A35D3F"/>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A35D3F"/>
    <w:rPr>
      <w:b/>
      <w:sz w:val="27"/>
      <w:lang w:val="ru-RU" w:eastAsia="ru-RU"/>
    </w:rPr>
  </w:style>
  <w:style w:type="character" w:customStyle="1" w:styleId="1070">
    <w:name w:val="Знак Знак107"/>
    <w:locked/>
    <w:rsid w:val="00A35D3F"/>
    <w:rPr>
      <w:sz w:val="16"/>
      <w:lang w:val="ru-RU" w:eastAsia="ru-RU"/>
    </w:rPr>
  </w:style>
  <w:style w:type="paragraph" w:customStyle="1" w:styleId="4f3">
    <w:name w:val="Абзац списка4"/>
    <w:basedOn w:val="a3"/>
    <w:rsid w:val="00A35D3F"/>
    <w:pPr>
      <w:spacing w:after="200" w:line="276" w:lineRule="auto"/>
      <w:ind w:left="720"/>
    </w:pPr>
    <w:rPr>
      <w:rFonts w:ascii="Calibri" w:hAnsi="Calibri"/>
      <w:sz w:val="22"/>
      <w:szCs w:val="22"/>
      <w:lang w:eastAsia="en-US"/>
    </w:rPr>
  </w:style>
  <w:style w:type="character" w:customStyle="1" w:styleId="168">
    <w:name w:val="Знак Знак168"/>
    <w:locked/>
    <w:rsid w:val="00A35D3F"/>
    <w:rPr>
      <w:b/>
      <w:caps/>
      <w:sz w:val="24"/>
      <w:lang w:val="ru-RU" w:eastAsia="ru-RU"/>
    </w:rPr>
  </w:style>
  <w:style w:type="paragraph" w:customStyle="1" w:styleId="242">
    <w:name w:val="Основной текст 24"/>
    <w:basedOn w:val="a3"/>
    <w:rsid w:val="00A35D3F"/>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A35D3F"/>
    <w:rPr>
      <w:rFonts w:ascii="Times New Roman" w:hAnsi="Times New Roman"/>
      <w:b/>
      <w:caps/>
      <w:sz w:val="28"/>
    </w:rPr>
  </w:style>
  <w:style w:type="character" w:customStyle="1" w:styleId="257">
    <w:name w:val="Знак Знак257"/>
    <w:rsid w:val="00A35D3F"/>
    <w:rPr>
      <w:rFonts w:ascii="Times New Roman" w:hAnsi="Times New Roman"/>
      <w:b/>
      <w:sz w:val="28"/>
    </w:rPr>
  </w:style>
  <w:style w:type="character" w:customStyle="1" w:styleId="2270">
    <w:name w:val="Знак Знак227"/>
    <w:rsid w:val="00A35D3F"/>
    <w:rPr>
      <w:rFonts w:ascii="Times New Roman" w:hAnsi="Times New Roman"/>
      <w:sz w:val="24"/>
    </w:rPr>
  </w:style>
  <w:style w:type="character" w:customStyle="1" w:styleId="197">
    <w:name w:val="Знак Знак197"/>
    <w:rsid w:val="00A35D3F"/>
    <w:rPr>
      <w:rFonts w:ascii="Times New Roman" w:hAnsi="Times New Roman"/>
      <w:sz w:val="16"/>
      <w:lang w:eastAsia="ru-RU"/>
    </w:rPr>
  </w:style>
  <w:style w:type="character" w:customStyle="1" w:styleId="187">
    <w:name w:val="Знак Знак187"/>
    <w:rsid w:val="00A35D3F"/>
    <w:rPr>
      <w:rFonts w:ascii="Courier New" w:hAnsi="Courier New"/>
    </w:rPr>
  </w:style>
  <w:style w:type="character" w:customStyle="1" w:styleId="177">
    <w:name w:val="Знак Знак177"/>
    <w:rsid w:val="00A35D3F"/>
    <w:rPr>
      <w:rFonts w:ascii="Times New Roman" w:hAnsi="Times New Roman"/>
      <w:sz w:val="24"/>
    </w:rPr>
  </w:style>
  <w:style w:type="paragraph" w:customStyle="1" w:styleId="346">
    <w:name w:val="Заголовок 34"/>
    <w:basedOn w:val="7c"/>
    <w:next w:val="7c"/>
    <w:rsid w:val="00A35D3F"/>
    <w:pPr>
      <w:keepNext/>
      <w:widowControl/>
      <w:ind w:left="0" w:firstLine="0"/>
      <w:outlineLvl w:val="2"/>
    </w:pPr>
    <w:rPr>
      <w:sz w:val="24"/>
    </w:rPr>
  </w:style>
  <w:style w:type="paragraph" w:customStyle="1" w:styleId="5f">
    <w:name w:val="Основной текст5"/>
    <w:basedOn w:val="7c"/>
    <w:rsid w:val="00A35D3F"/>
    <w:pPr>
      <w:widowControl/>
      <w:spacing w:line="360" w:lineRule="auto"/>
      <w:ind w:left="0" w:firstLine="0"/>
    </w:pPr>
    <w:rPr>
      <w:sz w:val="24"/>
    </w:rPr>
  </w:style>
  <w:style w:type="character" w:customStyle="1" w:styleId="157">
    <w:name w:val="Знак Знак157"/>
    <w:rsid w:val="00A35D3F"/>
    <w:rPr>
      <w:b/>
      <w:sz w:val="28"/>
    </w:rPr>
  </w:style>
  <w:style w:type="paragraph" w:customStyle="1" w:styleId="243">
    <w:name w:val="Заголовок 24"/>
    <w:basedOn w:val="a3"/>
    <w:next w:val="a3"/>
    <w:rsid w:val="00A35D3F"/>
    <w:pPr>
      <w:keepNext/>
      <w:widowControl w:val="0"/>
      <w:jc w:val="center"/>
    </w:pPr>
    <w:rPr>
      <w:b/>
      <w:sz w:val="26"/>
      <w:szCs w:val="20"/>
    </w:rPr>
  </w:style>
  <w:style w:type="paragraph" w:customStyle="1" w:styleId="88">
    <w:name w:val="Обычный8"/>
    <w:basedOn w:val="a3"/>
    <w:rsid w:val="00A35D3F"/>
    <w:pPr>
      <w:spacing w:before="100" w:beforeAutospacing="1" w:after="100" w:afterAutospacing="1"/>
    </w:pPr>
  </w:style>
  <w:style w:type="paragraph" w:customStyle="1" w:styleId="4f4">
    <w:name w:val="Цитата4"/>
    <w:basedOn w:val="a3"/>
    <w:rsid w:val="00A35D3F"/>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A35D3F"/>
    <w:rPr>
      <w:rFonts w:ascii="Courier New" w:hAnsi="Courier New"/>
      <w:sz w:val="20"/>
      <w:szCs w:val="20"/>
    </w:rPr>
  </w:style>
  <w:style w:type="paragraph" w:customStyle="1" w:styleId="348">
    <w:name w:val="Основной текст 34"/>
    <w:basedOn w:val="7c"/>
    <w:rsid w:val="00A35D3F"/>
    <w:pPr>
      <w:widowControl/>
      <w:tabs>
        <w:tab w:val="left" w:pos="360"/>
      </w:tabs>
      <w:ind w:left="0" w:firstLine="0"/>
      <w:jc w:val="both"/>
    </w:pPr>
    <w:rPr>
      <w:i/>
      <w:sz w:val="26"/>
    </w:rPr>
  </w:style>
  <w:style w:type="paragraph" w:customStyle="1" w:styleId="239">
    <w:name w:val="Основной текст с отступом 23"/>
    <w:basedOn w:val="a3"/>
    <w:rsid w:val="00A35D3F"/>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A35D3F"/>
    <w:pPr>
      <w:spacing w:line="360" w:lineRule="auto"/>
      <w:ind w:firstLine="709"/>
      <w:jc w:val="both"/>
    </w:pPr>
    <w:rPr>
      <w:sz w:val="28"/>
      <w:szCs w:val="20"/>
    </w:rPr>
  </w:style>
  <w:style w:type="paragraph" w:customStyle="1" w:styleId="3ff6">
    <w:name w:val="Верхний колонтитул3"/>
    <w:basedOn w:val="a3"/>
    <w:rsid w:val="00A35D3F"/>
    <w:pPr>
      <w:tabs>
        <w:tab w:val="center" w:pos="4153"/>
        <w:tab w:val="right" w:pos="8306"/>
      </w:tabs>
    </w:pPr>
    <w:rPr>
      <w:rFonts w:ascii="Arial" w:hAnsi="Arial"/>
      <w:szCs w:val="20"/>
    </w:rPr>
  </w:style>
  <w:style w:type="character" w:customStyle="1" w:styleId="3ff7">
    <w:name w:val="Слабое выделение3"/>
    <w:rsid w:val="00A35D3F"/>
    <w:rPr>
      <w:i/>
      <w:color w:val="808080"/>
    </w:rPr>
  </w:style>
  <w:style w:type="character" w:customStyle="1" w:styleId="4170">
    <w:name w:val="Знак Знак417"/>
    <w:locked/>
    <w:rsid w:val="00A35D3F"/>
    <w:rPr>
      <w:rFonts w:ascii="Arial" w:hAnsi="Arial"/>
      <w:b/>
      <w:i/>
      <w:sz w:val="28"/>
      <w:lang w:val="ru-RU" w:eastAsia="en-US"/>
    </w:rPr>
  </w:style>
  <w:style w:type="character" w:customStyle="1" w:styleId="3ff8">
    <w:name w:val="Основной шрифт абзаца3"/>
    <w:rsid w:val="00A35D3F"/>
  </w:style>
  <w:style w:type="paragraph" w:customStyle="1" w:styleId="98">
    <w:name w:val="Знак Знак Знак Знак Знак Знак Знак Знак Знак Знак Знак Знак Знак9"/>
    <w:basedOn w:val="a3"/>
    <w:rsid w:val="00A35D3F"/>
    <w:pPr>
      <w:spacing w:after="160" w:line="240" w:lineRule="exact"/>
    </w:pPr>
    <w:rPr>
      <w:rFonts w:ascii="Verdana" w:hAnsi="Verdana"/>
      <w:lang w:val="en-US" w:eastAsia="en-US"/>
    </w:rPr>
  </w:style>
  <w:style w:type="paragraph" w:customStyle="1" w:styleId="372">
    <w:name w:val="Знак37"/>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A35D3F"/>
    <w:rPr>
      <w:b/>
      <w:caps/>
      <w:sz w:val="24"/>
      <w:lang w:val="ru-RU" w:eastAsia="ru-RU"/>
    </w:rPr>
  </w:style>
  <w:style w:type="character" w:customStyle="1" w:styleId="1172">
    <w:name w:val="Знак1 Знак Знак17"/>
    <w:locked/>
    <w:rsid w:val="00A35D3F"/>
    <w:rPr>
      <w:rFonts w:ascii="Times New Roman" w:hAnsi="Times New Roman"/>
      <w:sz w:val="24"/>
      <w:lang w:eastAsia="ru-RU"/>
    </w:rPr>
  </w:style>
  <w:style w:type="character" w:customStyle="1" w:styleId="467">
    <w:name w:val="Знак Знак467"/>
    <w:locked/>
    <w:rsid w:val="00A35D3F"/>
    <w:rPr>
      <w:b/>
      <w:sz w:val="27"/>
      <w:lang w:val="ru-RU" w:eastAsia="ru-RU"/>
    </w:rPr>
  </w:style>
  <w:style w:type="character" w:customStyle="1" w:styleId="487">
    <w:name w:val="Знак Знак487"/>
    <w:locked/>
    <w:rsid w:val="00A35D3F"/>
    <w:rPr>
      <w:b/>
      <w:sz w:val="27"/>
      <w:lang w:val="ru-RU" w:eastAsia="ru-RU"/>
    </w:rPr>
  </w:style>
  <w:style w:type="character" w:customStyle="1" w:styleId="447">
    <w:name w:val="Знак Знак447"/>
    <w:locked/>
    <w:rsid w:val="00A35D3F"/>
    <w:rPr>
      <w:sz w:val="24"/>
    </w:rPr>
  </w:style>
  <w:style w:type="character" w:customStyle="1" w:styleId="517">
    <w:name w:val="Знак Знак517"/>
    <w:locked/>
    <w:rsid w:val="00A35D3F"/>
    <w:rPr>
      <w:b/>
      <w:sz w:val="27"/>
      <w:lang w:val="ru-RU" w:eastAsia="ru-RU"/>
    </w:rPr>
  </w:style>
  <w:style w:type="character" w:customStyle="1" w:styleId="4370">
    <w:name w:val="Знак Знак437"/>
    <w:locked/>
    <w:rsid w:val="00A35D3F"/>
    <w:rPr>
      <w:color w:val="000000"/>
      <w:sz w:val="24"/>
      <w:lang w:eastAsia="ru-RU"/>
    </w:rPr>
  </w:style>
  <w:style w:type="character" w:customStyle="1" w:styleId="4270">
    <w:name w:val="Знак Знак427"/>
    <w:rsid w:val="00A35D3F"/>
    <w:rPr>
      <w:rFonts w:ascii="Times New Roman" w:hAnsi="Times New Roman"/>
      <w:sz w:val="16"/>
    </w:rPr>
  </w:style>
  <w:style w:type="character" w:customStyle="1" w:styleId="497">
    <w:name w:val="Знак Знак497"/>
    <w:rsid w:val="00A35D3F"/>
    <w:rPr>
      <w:rFonts w:ascii="Times New Roman" w:hAnsi="Times New Roman"/>
      <w:b/>
      <w:caps/>
      <w:sz w:val="24"/>
      <w:lang w:eastAsia="ru-RU"/>
    </w:rPr>
  </w:style>
  <w:style w:type="paragraph" w:customStyle="1" w:styleId="449">
    <w:name w:val="Заголовок 44"/>
    <w:basedOn w:val="7c"/>
    <w:next w:val="7c"/>
    <w:rsid w:val="00A35D3F"/>
    <w:pPr>
      <w:keepNext/>
      <w:widowControl/>
      <w:ind w:left="0" w:firstLine="0"/>
    </w:pPr>
    <w:rPr>
      <w:sz w:val="24"/>
    </w:rPr>
  </w:style>
  <w:style w:type="character" w:customStyle="1" w:styleId="477">
    <w:name w:val="Знак Знак477"/>
    <w:rsid w:val="00A35D3F"/>
    <w:rPr>
      <w:rFonts w:ascii="Times New Roman" w:hAnsi="Times New Roman"/>
      <w:b/>
      <w:sz w:val="27"/>
      <w:lang w:eastAsia="ru-RU"/>
    </w:rPr>
  </w:style>
  <w:style w:type="character" w:customStyle="1" w:styleId="457">
    <w:name w:val="Знак Знак457"/>
    <w:rsid w:val="00A35D3F"/>
    <w:rPr>
      <w:rFonts w:ascii="Times New Roman" w:hAnsi="Times New Roman"/>
      <w:b/>
      <w:i/>
      <w:sz w:val="26"/>
      <w:lang w:eastAsia="ru-RU"/>
    </w:rPr>
  </w:style>
  <w:style w:type="paragraph" w:customStyle="1" w:styleId="633">
    <w:name w:val="Заголовок 63"/>
    <w:rsid w:val="00A35D3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A35D3F"/>
    <w:rPr>
      <w:sz w:val="16"/>
    </w:rPr>
  </w:style>
  <w:style w:type="character" w:customStyle="1" w:styleId="507">
    <w:name w:val="Знак Знак507"/>
    <w:locked/>
    <w:rsid w:val="00A35D3F"/>
    <w:rPr>
      <w:b/>
      <w:sz w:val="28"/>
      <w:lang w:val="ru-RU" w:eastAsia="ru-RU"/>
    </w:rPr>
  </w:style>
  <w:style w:type="character" w:customStyle="1" w:styleId="527">
    <w:name w:val="Знак Знак527"/>
    <w:rsid w:val="00A35D3F"/>
    <w:rPr>
      <w:rFonts w:ascii="Arial" w:hAnsi="Arial"/>
      <w:b/>
      <w:i/>
      <w:sz w:val="28"/>
    </w:rPr>
  </w:style>
  <w:style w:type="paragraph" w:customStyle="1" w:styleId="2211">
    <w:name w:val="Цитата 221"/>
    <w:basedOn w:val="a3"/>
    <w:next w:val="a3"/>
    <w:rsid w:val="00A35D3F"/>
    <w:rPr>
      <w:rFonts w:ascii="Calibri" w:hAnsi="Calibri"/>
      <w:i/>
      <w:iCs/>
      <w:color w:val="000000"/>
    </w:rPr>
  </w:style>
  <w:style w:type="paragraph" w:customStyle="1" w:styleId="21fa">
    <w:name w:val="Выделенная цитата21"/>
    <w:basedOn w:val="a3"/>
    <w:next w:val="a3"/>
    <w:rsid w:val="00A35D3F"/>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A35D3F"/>
    <w:rPr>
      <w:sz w:val="16"/>
      <w:lang w:val="ru-RU" w:eastAsia="ru-RU"/>
    </w:rPr>
  </w:style>
  <w:style w:type="character" w:customStyle="1" w:styleId="673">
    <w:name w:val="Знак6 Знак Знак7"/>
    <w:rsid w:val="00A35D3F"/>
    <w:rPr>
      <w:sz w:val="24"/>
      <w:lang w:val="ru-RU" w:eastAsia="ru-RU"/>
    </w:rPr>
  </w:style>
  <w:style w:type="character" w:customStyle="1" w:styleId="21fb">
    <w:name w:val="Замещающий текст21"/>
    <w:rsid w:val="00A35D3F"/>
    <w:rPr>
      <w:color w:val="808080"/>
    </w:rPr>
  </w:style>
  <w:style w:type="paragraph" w:customStyle="1" w:styleId="12f0">
    <w:name w:val="Заголовок 12"/>
    <w:basedOn w:val="a3"/>
    <w:next w:val="a3"/>
    <w:rsid w:val="00A35D3F"/>
    <w:pPr>
      <w:suppressAutoHyphens/>
      <w:ind w:firstLine="454"/>
    </w:pPr>
    <w:rPr>
      <w:b/>
      <w:caps/>
      <w:lang w:eastAsia="zh-CN"/>
    </w:rPr>
  </w:style>
  <w:style w:type="character" w:customStyle="1" w:styleId="617">
    <w:name w:val="Знак Знак617"/>
    <w:locked/>
    <w:rsid w:val="00A35D3F"/>
    <w:rPr>
      <w:sz w:val="24"/>
      <w:lang w:val="ru-RU" w:eastAsia="ru-RU"/>
    </w:rPr>
  </w:style>
  <w:style w:type="paragraph" w:customStyle="1" w:styleId="259">
    <w:name w:val="Заголовок 25"/>
    <w:basedOn w:val="a3"/>
    <w:next w:val="a3"/>
    <w:rsid w:val="00A35D3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A35D3F"/>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A35D3F"/>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A35D3F"/>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A35D3F"/>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A35D3F"/>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A35D3F"/>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A35D3F"/>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A35D3F"/>
    <w:rPr>
      <w:b/>
    </w:rPr>
  </w:style>
  <w:style w:type="paragraph" w:customStyle="1" w:styleId="HTML31">
    <w:name w:val="Стандартный HTML3"/>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A35D3F"/>
    <w:rPr>
      <w:sz w:val="24"/>
      <w:lang w:val="ru-RU" w:eastAsia="ru-RU"/>
    </w:rPr>
  </w:style>
  <w:style w:type="paragraph" w:customStyle="1" w:styleId="921">
    <w:name w:val="Знак92"/>
    <w:basedOn w:val="a3"/>
    <w:rsid w:val="00A35D3F"/>
    <w:pPr>
      <w:spacing w:after="160" w:line="240" w:lineRule="exact"/>
    </w:pPr>
    <w:rPr>
      <w:rFonts w:ascii="Verdana" w:hAnsi="Verdana"/>
      <w:lang w:val="en-US" w:eastAsia="en-US"/>
    </w:rPr>
  </w:style>
  <w:style w:type="character" w:customStyle="1" w:styleId="4141">
    <w:name w:val="Знак4 Знак Знак14"/>
    <w:locked/>
    <w:rsid w:val="00A35D3F"/>
    <w:rPr>
      <w:rFonts w:ascii="Arial" w:hAnsi="Arial"/>
      <w:b/>
      <w:kern w:val="32"/>
      <w:sz w:val="32"/>
      <w:lang w:val="ru-RU" w:eastAsia="ru-RU"/>
    </w:rPr>
  </w:style>
  <w:style w:type="character" w:customStyle="1" w:styleId="2124">
    <w:name w:val="Знак2 Знак Знак12"/>
    <w:locked/>
    <w:rsid w:val="00A35D3F"/>
    <w:rPr>
      <w:b/>
      <w:sz w:val="27"/>
      <w:lang w:val="ru-RU" w:eastAsia="ru-RU"/>
    </w:rPr>
  </w:style>
  <w:style w:type="character" w:customStyle="1" w:styleId="23a">
    <w:name w:val="Знак2 Знак Знак3"/>
    <w:locked/>
    <w:rsid w:val="00A35D3F"/>
    <w:rPr>
      <w:rFonts w:ascii="Arial" w:hAnsi="Arial"/>
      <w:b/>
      <w:sz w:val="26"/>
      <w:lang w:val="ru-RU" w:eastAsia="ru-RU"/>
    </w:rPr>
  </w:style>
  <w:style w:type="paragraph" w:customStyle="1" w:styleId="5f0">
    <w:name w:val="Абзац списка5"/>
    <w:basedOn w:val="a3"/>
    <w:rsid w:val="00A35D3F"/>
    <w:pPr>
      <w:ind w:left="708"/>
    </w:pPr>
    <w:rPr>
      <w:rFonts w:ascii="Calibri" w:hAnsi="Calibri"/>
      <w:szCs w:val="20"/>
    </w:rPr>
  </w:style>
  <w:style w:type="character" w:customStyle="1" w:styleId="4f6">
    <w:name w:val="Слабое выделение4"/>
    <w:rsid w:val="00A35D3F"/>
    <w:rPr>
      <w:i/>
      <w:color w:val="808080"/>
    </w:rPr>
  </w:style>
  <w:style w:type="paragraph" w:customStyle="1" w:styleId="23b">
    <w:name w:val="Цитата 23"/>
    <w:basedOn w:val="a3"/>
    <w:next w:val="a3"/>
    <w:rsid w:val="00A35D3F"/>
    <w:rPr>
      <w:rFonts w:ascii="Calibri" w:hAnsi="Calibri"/>
      <w:i/>
      <w:iCs/>
      <w:color w:val="000000"/>
    </w:rPr>
  </w:style>
  <w:style w:type="paragraph" w:customStyle="1" w:styleId="3ffa">
    <w:name w:val="Выделенная цитата3"/>
    <w:basedOn w:val="a3"/>
    <w:next w:val="a3"/>
    <w:rsid w:val="00A35D3F"/>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A35D3F"/>
    <w:rPr>
      <w:b/>
    </w:rPr>
  </w:style>
  <w:style w:type="character" w:customStyle="1" w:styleId="3ffb">
    <w:name w:val="Замещающий текст3"/>
    <w:rsid w:val="00A35D3F"/>
    <w:rPr>
      <w:color w:val="808080"/>
    </w:rPr>
  </w:style>
  <w:style w:type="character" w:customStyle="1" w:styleId="1260">
    <w:name w:val="Знак1 Знак Знак26"/>
    <w:locked/>
    <w:rsid w:val="00A35D3F"/>
    <w:rPr>
      <w:sz w:val="24"/>
    </w:rPr>
  </w:style>
  <w:style w:type="character" w:customStyle="1" w:styleId="1271">
    <w:name w:val="Знак1 Знак Знак27"/>
    <w:locked/>
    <w:rsid w:val="00A35D3F"/>
    <w:rPr>
      <w:sz w:val="24"/>
    </w:rPr>
  </w:style>
  <w:style w:type="character" w:customStyle="1" w:styleId="7d">
    <w:name w:val="Без интервала Знак7"/>
    <w:locked/>
    <w:rsid w:val="00A35D3F"/>
    <w:rPr>
      <w:sz w:val="24"/>
      <w:lang w:eastAsia="en-US"/>
    </w:rPr>
  </w:style>
  <w:style w:type="character" w:customStyle="1" w:styleId="393">
    <w:name w:val="Знак Знак393"/>
    <w:rsid w:val="00A35D3F"/>
    <w:rPr>
      <w:rFonts w:ascii="Arial" w:hAnsi="Arial"/>
      <w:b/>
      <w:sz w:val="26"/>
    </w:rPr>
  </w:style>
  <w:style w:type="character" w:customStyle="1" w:styleId="383">
    <w:name w:val="Знак Знак383"/>
    <w:rsid w:val="00A35D3F"/>
    <w:rPr>
      <w:b/>
      <w:sz w:val="28"/>
    </w:rPr>
  </w:style>
  <w:style w:type="character" w:customStyle="1" w:styleId="373">
    <w:name w:val="Знак Знак373"/>
    <w:rsid w:val="00A35D3F"/>
    <w:rPr>
      <w:b/>
      <w:i/>
      <w:sz w:val="26"/>
    </w:rPr>
  </w:style>
  <w:style w:type="character" w:customStyle="1" w:styleId="363">
    <w:name w:val="Знак Знак363"/>
    <w:rsid w:val="00A35D3F"/>
    <w:rPr>
      <w:b/>
      <w:sz w:val="22"/>
      <w:lang w:val="ru-RU" w:eastAsia="ru-RU"/>
    </w:rPr>
  </w:style>
  <w:style w:type="character" w:customStyle="1" w:styleId="3530">
    <w:name w:val="Знак Знак353"/>
    <w:rsid w:val="00A35D3F"/>
    <w:rPr>
      <w:sz w:val="24"/>
      <w:lang w:val="ru-RU" w:eastAsia="ru-RU"/>
    </w:rPr>
  </w:style>
  <w:style w:type="character" w:customStyle="1" w:styleId="3430">
    <w:name w:val="Знак Знак343"/>
    <w:rsid w:val="00A35D3F"/>
    <w:rPr>
      <w:rFonts w:ascii="Calibri" w:hAnsi="Calibri"/>
      <w:i/>
      <w:sz w:val="24"/>
      <w:lang w:eastAsia="en-US"/>
    </w:rPr>
  </w:style>
  <w:style w:type="character" w:customStyle="1" w:styleId="3230">
    <w:name w:val="Знак Знак323"/>
    <w:rsid w:val="00A35D3F"/>
    <w:rPr>
      <w:sz w:val="16"/>
    </w:rPr>
  </w:style>
  <w:style w:type="character" w:customStyle="1" w:styleId="3141">
    <w:name w:val="Знак Знак314"/>
    <w:rsid w:val="00A35D3F"/>
    <w:rPr>
      <w:sz w:val="24"/>
    </w:rPr>
  </w:style>
  <w:style w:type="paragraph" w:customStyle="1" w:styleId="10a">
    <w:name w:val="Знак Знак Знак Знак Знак Знак10"/>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A35D3F"/>
    <w:rPr>
      <w:sz w:val="24"/>
    </w:rPr>
  </w:style>
  <w:style w:type="character" w:customStyle="1" w:styleId="293">
    <w:name w:val="Знак Знак293"/>
    <w:rsid w:val="00A35D3F"/>
    <w:rPr>
      <w:sz w:val="24"/>
    </w:rPr>
  </w:style>
  <w:style w:type="character" w:customStyle="1" w:styleId="7130">
    <w:name w:val="Знак Знак713"/>
    <w:rsid w:val="00A35D3F"/>
    <w:rPr>
      <w:sz w:val="16"/>
      <w:lang w:val="ru-RU" w:eastAsia="ru-RU"/>
    </w:rPr>
  </w:style>
  <w:style w:type="paragraph" w:customStyle="1" w:styleId="99">
    <w:name w:val="Обычный9"/>
    <w:rsid w:val="00A35D3F"/>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A35D3F"/>
    <w:rPr>
      <w:b/>
      <w:sz w:val="27"/>
      <w:lang w:val="ru-RU" w:eastAsia="ru-RU"/>
    </w:rPr>
  </w:style>
  <w:style w:type="character" w:customStyle="1" w:styleId="283">
    <w:name w:val="Знак Знак283"/>
    <w:rsid w:val="00A35D3F"/>
    <w:rPr>
      <w:rFonts w:ascii="Tahoma" w:hAnsi="Tahoma"/>
    </w:rPr>
  </w:style>
  <w:style w:type="character" w:customStyle="1" w:styleId="273">
    <w:name w:val="Знак Знак273"/>
    <w:rsid w:val="00A35D3F"/>
    <w:rPr>
      <w:sz w:val="24"/>
    </w:rPr>
  </w:style>
  <w:style w:type="character" w:customStyle="1" w:styleId="1090">
    <w:name w:val="Знак Знак109"/>
    <w:locked/>
    <w:rsid w:val="00A35D3F"/>
    <w:rPr>
      <w:sz w:val="16"/>
      <w:lang w:val="ru-RU" w:eastAsia="ru-RU"/>
    </w:rPr>
  </w:style>
  <w:style w:type="character" w:customStyle="1" w:styleId="626">
    <w:name w:val="Знак Знак626"/>
    <w:rsid w:val="00A35D3F"/>
    <w:rPr>
      <w:rFonts w:ascii="Arial" w:hAnsi="Arial"/>
      <w:b/>
      <w:i/>
      <w:sz w:val="28"/>
      <w:lang w:val="ru-RU" w:eastAsia="en-US"/>
    </w:rPr>
  </w:style>
  <w:style w:type="character" w:customStyle="1" w:styleId="2130">
    <w:name w:val="Знак Знак213"/>
    <w:locked/>
    <w:rsid w:val="00A35D3F"/>
    <w:rPr>
      <w:sz w:val="24"/>
      <w:lang w:val="en-US"/>
    </w:rPr>
  </w:style>
  <w:style w:type="character" w:customStyle="1" w:styleId="1231">
    <w:name w:val="Знак Знак123"/>
    <w:rsid w:val="00A35D3F"/>
    <w:rPr>
      <w:sz w:val="16"/>
    </w:rPr>
  </w:style>
  <w:style w:type="character" w:customStyle="1" w:styleId="1350">
    <w:name w:val="Знак Знак135"/>
    <w:rsid w:val="00A35D3F"/>
    <w:rPr>
      <w:lang w:val="ru-RU" w:eastAsia="ru-RU"/>
    </w:rPr>
  </w:style>
  <w:style w:type="character" w:customStyle="1" w:styleId="1610">
    <w:name w:val="Знак Знак1610"/>
    <w:locked/>
    <w:rsid w:val="00A35D3F"/>
    <w:rPr>
      <w:b/>
      <w:caps/>
      <w:sz w:val="24"/>
      <w:lang w:val="ru-RU" w:eastAsia="ru-RU"/>
    </w:rPr>
  </w:style>
  <w:style w:type="character" w:customStyle="1" w:styleId="1153">
    <w:name w:val="Знак Знак115"/>
    <w:rsid w:val="00A35D3F"/>
    <w:rPr>
      <w:sz w:val="24"/>
    </w:rPr>
  </w:style>
  <w:style w:type="paragraph" w:customStyle="1" w:styleId="25a">
    <w:name w:val="Основной текст 25"/>
    <w:basedOn w:val="a3"/>
    <w:rsid w:val="00A35D3F"/>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A35D3F"/>
    <w:rPr>
      <w:rFonts w:ascii="Times New Roman" w:hAnsi="Times New Roman"/>
      <w:b/>
      <w:caps/>
      <w:sz w:val="28"/>
    </w:rPr>
  </w:style>
  <w:style w:type="character" w:customStyle="1" w:styleId="2590">
    <w:name w:val="Знак Знак259"/>
    <w:rsid w:val="00A35D3F"/>
    <w:rPr>
      <w:rFonts w:ascii="Times New Roman" w:hAnsi="Times New Roman"/>
      <w:b/>
      <w:sz w:val="28"/>
    </w:rPr>
  </w:style>
  <w:style w:type="character" w:customStyle="1" w:styleId="2290">
    <w:name w:val="Знак Знак229"/>
    <w:rsid w:val="00A35D3F"/>
    <w:rPr>
      <w:rFonts w:ascii="Times New Roman" w:hAnsi="Times New Roman"/>
      <w:sz w:val="24"/>
    </w:rPr>
  </w:style>
  <w:style w:type="character" w:customStyle="1" w:styleId="2016">
    <w:name w:val="Знак Знак2016"/>
    <w:rsid w:val="00A35D3F"/>
    <w:rPr>
      <w:rFonts w:ascii="Arial" w:hAnsi="Arial"/>
      <w:sz w:val="22"/>
    </w:rPr>
  </w:style>
  <w:style w:type="character" w:customStyle="1" w:styleId="199">
    <w:name w:val="Знак Знак199"/>
    <w:rsid w:val="00A35D3F"/>
    <w:rPr>
      <w:rFonts w:ascii="Times New Roman" w:hAnsi="Times New Roman"/>
      <w:sz w:val="16"/>
      <w:lang w:eastAsia="ru-RU"/>
    </w:rPr>
  </w:style>
  <w:style w:type="character" w:customStyle="1" w:styleId="1811">
    <w:name w:val="Знак Знак1811"/>
    <w:rsid w:val="00A35D3F"/>
    <w:rPr>
      <w:rFonts w:ascii="Courier New" w:hAnsi="Courier New"/>
    </w:rPr>
  </w:style>
  <w:style w:type="character" w:customStyle="1" w:styleId="179">
    <w:name w:val="Знак Знак179"/>
    <w:rsid w:val="00A35D3F"/>
    <w:rPr>
      <w:rFonts w:ascii="Times New Roman" w:hAnsi="Times New Roman"/>
      <w:sz w:val="24"/>
    </w:rPr>
  </w:style>
  <w:style w:type="character" w:customStyle="1" w:styleId="950">
    <w:name w:val="Знак Знак95"/>
    <w:rsid w:val="00A35D3F"/>
    <w:rPr>
      <w:rFonts w:ascii="PragmaticaCTT" w:hAnsi="PragmaticaCTT"/>
      <w:b/>
      <w:sz w:val="24"/>
      <w:lang w:val="ru-RU" w:eastAsia="ru-RU"/>
    </w:rPr>
  </w:style>
  <w:style w:type="character" w:customStyle="1" w:styleId="840">
    <w:name w:val="Знак Знак84"/>
    <w:rsid w:val="00A35D3F"/>
    <w:rPr>
      <w:sz w:val="24"/>
    </w:rPr>
  </w:style>
  <w:style w:type="character" w:customStyle="1" w:styleId="5200">
    <w:name w:val="Знак Знак520"/>
    <w:aliases w:val="Знак Знак5101"/>
    <w:rsid w:val="00A35D3F"/>
    <w:rPr>
      <w:rFonts w:ascii="Tahoma" w:hAnsi="Tahoma"/>
      <w:sz w:val="16"/>
      <w:lang w:val="ru-RU" w:eastAsia="ru-RU"/>
    </w:rPr>
  </w:style>
  <w:style w:type="paragraph" w:customStyle="1" w:styleId="364">
    <w:name w:val="Заголовок 36"/>
    <w:basedOn w:val="99"/>
    <w:next w:val="99"/>
    <w:rsid w:val="00A35D3F"/>
    <w:pPr>
      <w:keepNext/>
      <w:widowControl/>
      <w:ind w:left="0" w:firstLine="0"/>
      <w:outlineLvl w:val="2"/>
    </w:pPr>
    <w:rPr>
      <w:sz w:val="24"/>
    </w:rPr>
  </w:style>
  <w:style w:type="paragraph" w:customStyle="1" w:styleId="6f1">
    <w:name w:val="Основной текст6"/>
    <w:basedOn w:val="99"/>
    <w:rsid w:val="00A35D3F"/>
    <w:pPr>
      <w:widowControl/>
      <w:spacing w:line="360" w:lineRule="auto"/>
      <w:ind w:left="0" w:firstLine="0"/>
    </w:pPr>
    <w:rPr>
      <w:sz w:val="24"/>
    </w:rPr>
  </w:style>
  <w:style w:type="character" w:customStyle="1" w:styleId="159">
    <w:name w:val="Знак Знак159"/>
    <w:rsid w:val="00A35D3F"/>
    <w:rPr>
      <w:b/>
      <w:sz w:val="28"/>
    </w:rPr>
  </w:style>
  <w:style w:type="character" w:customStyle="1" w:styleId="800">
    <w:name w:val="Знак Знак80"/>
    <w:rsid w:val="00A35D3F"/>
    <w:rPr>
      <w:rFonts w:ascii="Times New Roman" w:hAnsi="Times New Roman"/>
      <w:lang w:eastAsia="en-US"/>
    </w:rPr>
  </w:style>
  <w:style w:type="paragraph" w:customStyle="1" w:styleId="264">
    <w:name w:val="Заголовок 26"/>
    <w:basedOn w:val="a3"/>
    <w:next w:val="a3"/>
    <w:rsid w:val="00A35D3F"/>
    <w:pPr>
      <w:keepNext/>
      <w:widowControl w:val="0"/>
      <w:jc w:val="center"/>
    </w:pPr>
    <w:rPr>
      <w:b/>
      <w:sz w:val="26"/>
      <w:szCs w:val="20"/>
    </w:rPr>
  </w:style>
  <w:style w:type="paragraph" w:customStyle="1" w:styleId="5f1">
    <w:name w:val="Цитата5"/>
    <w:basedOn w:val="a3"/>
    <w:rsid w:val="00A35D3F"/>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A35D3F"/>
    <w:rPr>
      <w:i/>
      <w:color w:val="000000"/>
      <w:sz w:val="24"/>
    </w:rPr>
  </w:style>
  <w:style w:type="character" w:customStyle="1" w:styleId="2ffff7">
    <w:name w:val="Выделенная цитата Знак2"/>
    <w:rsid w:val="00A35D3F"/>
    <w:rPr>
      <w:b/>
      <w:i/>
      <w:color w:val="4F81BD"/>
      <w:sz w:val="24"/>
    </w:rPr>
  </w:style>
  <w:style w:type="paragraph" w:customStyle="1" w:styleId="5f2">
    <w:name w:val="Текст5"/>
    <w:basedOn w:val="a3"/>
    <w:rsid w:val="00A35D3F"/>
    <w:rPr>
      <w:rFonts w:ascii="Courier New" w:hAnsi="Courier New"/>
      <w:sz w:val="20"/>
      <w:szCs w:val="20"/>
    </w:rPr>
  </w:style>
  <w:style w:type="paragraph" w:customStyle="1" w:styleId="356">
    <w:name w:val="Основной текст 35"/>
    <w:basedOn w:val="99"/>
    <w:rsid w:val="00A35D3F"/>
    <w:pPr>
      <w:widowControl/>
      <w:tabs>
        <w:tab w:val="left" w:pos="360"/>
      </w:tabs>
      <w:ind w:left="0" w:firstLine="0"/>
      <w:jc w:val="both"/>
    </w:pPr>
    <w:rPr>
      <w:i/>
      <w:sz w:val="26"/>
    </w:rPr>
  </w:style>
  <w:style w:type="paragraph" w:customStyle="1" w:styleId="244">
    <w:name w:val="Основной текст с отступом 24"/>
    <w:basedOn w:val="a3"/>
    <w:rsid w:val="00A35D3F"/>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A35D3F"/>
    <w:pPr>
      <w:spacing w:line="360" w:lineRule="auto"/>
      <w:ind w:firstLine="709"/>
      <w:jc w:val="both"/>
    </w:pPr>
    <w:rPr>
      <w:sz w:val="28"/>
      <w:szCs w:val="20"/>
    </w:rPr>
  </w:style>
  <w:style w:type="paragraph" w:customStyle="1" w:styleId="4f8">
    <w:name w:val="Верхний колонтитул4"/>
    <w:basedOn w:val="a3"/>
    <w:rsid w:val="00A35D3F"/>
    <w:pPr>
      <w:tabs>
        <w:tab w:val="center" w:pos="4153"/>
        <w:tab w:val="right" w:pos="8306"/>
      </w:tabs>
    </w:pPr>
    <w:rPr>
      <w:rFonts w:ascii="Arial" w:hAnsi="Arial"/>
      <w:szCs w:val="20"/>
    </w:rPr>
  </w:style>
  <w:style w:type="character" w:customStyle="1" w:styleId="419">
    <w:name w:val="Знак Знак419"/>
    <w:locked/>
    <w:rsid w:val="00A35D3F"/>
    <w:rPr>
      <w:rFonts w:ascii="Arial" w:hAnsi="Arial"/>
      <w:b/>
      <w:i/>
      <w:sz w:val="28"/>
      <w:lang w:val="ru-RU" w:eastAsia="en-US"/>
    </w:rPr>
  </w:style>
  <w:style w:type="character" w:customStyle="1" w:styleId="429">
    <w:name w:val="Знак4 Знак2"/>
    <w:locked/>
    <w:rsid w:val="00A35D3F"/>
    <w:rPr>
      <w:sz w:val="24"/>
      <w:lang w:val="ru-RU" w:eastAsia="ru-RU"/>
    </w:rPr>
  </w:style>
  <w:style w:type="character" w:customStyle="1" w:styleId="4f9">
    <w:name w:val="Основной шрифт абзаца4"/>
    <w:rsid w:val="00A35D3F"/>
  </w:style>
  <w:style w:type="character" w:customStyle="1" w:styleId="2380">
    <w:name w:val="Знак Знак23 Знак8"/>
    <w:aliases w:val="Знак Знак3 Знак8"/>
    <w:locked/>
    <w:rsid w:val="00A35D3F"/>
    <w:rPr>
      <w:rFonts w:ascii="Tahoma" w:hAnsi="Tahoma"/>
      <w:sz w:val="16"/>
    </w:rPr>
  </w:style>
  <w:style w:type="paragraph" w:customStyle="1" w:styleId="13a">
    <w:name w:val="Знак Знак Знак Знак Знак Знак Знак Знак Знак Знак Знак Знак Знак13"/>
    <w:basedOn w:val="a3"/>
    <w:rsid w:val="00A35D3F"/>
    <w:pPr>
      <w:spacing w:after="160" w:line="240" w:lineRule="exact"/>
    </w:pPr>
    <w:rPr>
      <w:rFonts w:ascii="Verdana" w:hAnsi="Verdana"/>
      <w:lang w:val="en-US" w:eastAsia="en-US"/>
    </w:rPr>
  </w:style>
  <w:style w:type="paragraph" w:customStyle="1" w:styleId="392">
    <w:name w:val="Знак39"/>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A35D3F"/>
    <w:rPr>
      <w:b/>
      <w:caps/>
      <w:sz w:val="24"/>
      <w:lang w:val="ru-RU" w:eastAsia="ru-RU"/>
    </w:rPr>
  </w:style>
  <w:style w:type="character" w:customStyle="1" w:styleId="11100">
    <w:name w:val="Знак1 Знак Знак110"/>
    <w:locked/>
    <w:rsid w:val="00A35D3F"/>
    <w:rPr>
      <w:rFonts w:ascii="Times New Roman" w:hAnsi="Times New Roman"/>
      <w:sz w:val="24"/>
      <w:lang w:eastAsia="ru-RU"/>
    </w:rPr>
  </w:style>
  <w:style w:type="character" w:customStyle="1" w:styleId="469">
    <w:name w:val="Знак Знак469"/>
    <w:locked/>
    <w:rsid w:val="00A35D3F"/>
    <w:rPr>
      <w:b/>
      <w:sz w:val="27"/>
      <w:lang w:val="ru-RU" w:eastAsia="ru-RU"/>
    </w:rPr>
  </w:style>
  <w:style w:type="character" w:customStyle="1" w:styleId="489">
    <w:name w:val="Знак Знак489"/>
    <w:locked/>
    <w:rsid w:val="00A35D3F"/>
    <w:rPr>
      <w:b/>
      <w:sz w:val="27"/>
      <w:lang w:val="ru-RU" w:eastAsia="ru-RU"/>
    </w:rPr>
  </w:style>
  <w:style w:type="character" w:customStyle="1" w:styleId="4490">
    <w:name w:val="Знак Знак449"/>
    <w:locked/>
    <w:rsid w:val="00A35D3F"/>
    <w:rPr>
      <w:sz w:val="24"/>
    </w:rPr>
  </w:style>
  <w:style w:type="character" w:customStyle="1" w:styleId="51100">
    <w:name w:val="Знак Знак5110"/>
    <w:locked/>
    <w:rsid w:val="00A35D3F"/>
    <w:rPr>
      <w:b/>
      <w:sz w:val="27"/>
      <w:lang w:val="ru-RU" w:eastAsia="ru-RU"/>
    </w:rPr>
  </w:style>
  <w:style w:type="character" w:customStyle="1" w:styleId="439">
    <w:name w:val="Знак Знак439"/>
    <w:locked/>
    <w:rsid w:val="00A35D3F"/>
    <w:rPr>
      <w:color w:val="000000"/>
      <w:sz w:val="24"/>
      <w:lang w:eastAsia="ru-RU"/>
    </w:rPr>
  </w:style>
  <w:style w:type="character" w:customStyle="1" w:styleId="4290">
    <w:name w:val="Знак Знак429"/>
    <w:rsid w:val="00A35D3F"/>
    <w:rPr>
      <w:rFonts w:ascii="Times New Roman" w:hAnsi="Times New Roman"/>
      <w:sz w:val="16"/>
    </w:rPr>
  </w:style>
  <w:style w:type="character" w:customStyle="1" w:styleId="499">
    <w:name w:val="Знак Знак499"/>
    <w:rsid w:val="00A35D3F"/>
    <w:rPr>
      <w:rFonts w:ascii="Times New Roman" w:hAnsi="Times New Roman"/>
      <w:b/>
      <w:caps/>
      <w:sz w:val="24"/>
      <w:lang w:eastAsia="ru-RU"/>
    </w:rPr>
  </w:style>
  <w:style w:type="paragraph" w:customStyle="1" w:styleId="46a">
    <w:name w:val="Заголовок 46"/>
    <w:basedOn w:val="99"/>
    <w:next w:val="99"/>
    <w:rsid w:val="00A35D3F"/>
    <w:pPr>
      <w:keepNext/>
      <w:widowControl/>
      <w:ind w:left="0" w:firstLine="0"/>
    </w:pPr>
    <w:rPr>
      <w:sz w:val="24"/>
    </w:rPr>
  </w:style>
  <w:style w:type="character" w:customStyle="1" w:styleId="479">
    <w:name w:val="Знак Знак479"/>
    <w:rsid w:val="00A35D3F"/>
    <w:rPr>
      <w:rFonts w:ascii="Times New Roman" w:hAnsi="Times New Roman"/>
      <w:b/>
      <w:sz w:val="27"/>
      <w:lang w:eastAsia="ru-RU"/>
    </w:rPr>
  </w:style>
  <w:style w:type="character" w:customStyle="1" w:styleId="4590">
    <w:name w:val="Знак Знак459"/>
    <w:rsid w:val="00A35D3F"/>
    <w:rPr>
      <w:rFonts w:ascii="Times New Roman" w:hAnsi="Times New Roman"/>
      <w:b/>
      <w:i/>
      <w:sz w:val="26"/>
      <w:lang w:eastAsia="ru-RU"/>
    </w:rPr>
  </w:style>
  <w:style w:type="paragraph" w:customStyle="1" w:styleId="653">
    <w:name w:val="Заголовок 65"/>
    <w:rsid w:val="00A35D3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A35D3F"/>
    <w:rPr>
      <w:sz w:val="16"/>
    </w:rPr>
  </w:style>
  <w:style w:type="character" w:customStyle="1" w:styleId="509">
    <w:name w:val="Знак Знак509"/>
    <w:locked/>
    <w:rsid w:val="00A35D3F"/>
    <w:rPr>
      <w:b/>
      <w:sz w:val="28"/>
      <w:lang w:val="ru-RU" w:eastAsia="ru-RU"/>
    </w:rPr>
  </w:style>
  <w:style w:type="character" w:customStyle="1" w:styleId="5290">
    <w:name w:val="Знак Знак529"/>
    <w:rsid w:val="00A35D3F"/>
    <w:rPr>
      <w:rFonts w:ascii="Arial" w:hAnsi="Arial"/>
      <w:b/>
      <w:i/>
      <w:sz w:val="28"/>
    </w:rPr>
  </w:style>
  <w:style w:type="character" w:customStyle="1" w:styleId="519">
    <w:name w:val="Знак5 Знак Знак19"/>
    <w:locked/>
    <w:rsid w:val="00A35D3F"/>
    <w:rPr>
      <w:sz w:val="16"/>
      <w:lang w:val="ru-RU" w:eastAsia="ru-RU"/>
    </w:rPr>
  </w:style>
  <w:style w:type="character" w:customStyle="1" w:styleId="6101">
    <w:name w:val="Знак6 Знак Знак10"/>
    <w:rsid w:val="00A35D3F"/>
    <w:rPr>
      <w:sz w:val="24"/>
      <w:lang w:val="ru-RU" w:eastAsia="ru-RU"/>
    </w:rPr>
  </w:style>
  <w:style w:type="character" w:customStyle="1" w:styleId="553">
    <w:name w:val="Знак Знак553"/>
    <w:locked/>
    <w:rsid w:val="00A35D3F"/>
    <w:rPr>
      <w:sz w:val="24"/>
      <w:lang w:val="ru-RU" w:eastAsia="ru-RU"/>
    </w:rPr>
  </w:style>
  <w:style w:type="paragraph" w:customStyle="1" w:styleId="Heading13">
    <w:name w:val="Heading 13"/>
    <w:basedOn w:val="a3"/>
    <w:next w:val="a3"/>
    <w:rsid w:val="00A35D3F"/>
    <w:pPr>
      <w:suppressAutoHyphens/>
      <w:ind w:firstLine="454"/>
    </w:pPr>
    <w:rPr>
      <w:b/>
      <w:caps/>
      <w:lang w:eastAsia="zh-CN"/>
    </w:rPr>
  </w:style>
  <w:style w:type="character" w:customStyle="1" w:styleId="6530">
    <w:name w:val="Знак Знак653"/>
    <w:locked/>
    <w:rsid w:val="00A35D3F"/>
    <w:rPr>
      <w:b/>
      <w:sz w:val="27"/>
      <w:lang w:val="ru-RU" w:eastAsia="ru-RU"/>
    </w:rPr>
  </w:style>
  <w:style w:type="character" w:customStyle="1" w:styleId="6430">
    <w:name w:val="Знак Знак643"/>
    <w:locked/>
    <w:rsid w:val="00A35D3F"/>
    <w:rPr>
      <w:b/>
      <w:sz w:val="28"/>
      <w:lang w:val="ru-RU" w:eastAsia="ru-RU"/>
    </w:rPr>
  </w:style>
  <w:style w:type="character" w:customStyle="1" w:styleId="6330">
    <w:name w:val="Знак Знак633"/>
    <w:locked/>
    <w:rsid w:val="00A35D3F"/>
    <w:rPr>
      <w:b/>
      <w:i/>
      <w:sz w:val="26"/>
      <w:lang w:val="ru-RU" w:eastAsia="ru-RU"/>
    </w:rPr>
  </w:style>
  <w:style w:type="character" w:customStyle="1" w:styleId="625">
    <w:name w:val="Знак Знак625"/>
    <w:locked/>
    <w:rsid w:val="00A35D3F"/>
    <w:rPr>
      <w:sz w:val="24"/>
      <w:lang w:val="ru-RU" w:eastAsia="ru-RU"/>
    </w:rPr>
  </w:style>
  <w:style w:type="character" w:customStyle="1" w:styleId="61100">
    <w:name w:val="Знак Знак6110"/>
    <w:locked/>
    <w:rsid w:val="00A35D3F"/>
    <w:rPr>
      <w:sz w:val="24"/>
      <w:lang w:val="ru-RU" w:eastAsia="ru-RU"/>
    </w:rPr>
  </w:style>
  <w:style w:type="character" w:customStyle="1" w:styleId="603">
    <w:name w:val="Знак Знак603"/>
    <w:locked/>
    <w:rsid w:val="00A35D3F"/>
    <w:rPr>
      <w:i/>
      <w:sz w:val="24"/>
      <w:lang w:val="ru-RU" w:eastAsia="ru-RU"/>
    </w:rPr>
  </w:style>
  <w:style w:type="character" w:customStyle="1" w:styleId="593">
    <w:name w:val="Знак Знак593"/>
    <w:locked/>
    <w:rsid w:val="00A35D3F"/>
    <w:rPr>
      <w:rFonts w:ascii="Arial" w:hAnsi="Arial"/>
      <w:sz w:val="22"/>
      <w:lang w:val="ru-RU" w:eastAsia="ru-RU"/>
    </w:rPr>
  </w:style>
  <w:style w:type="character" w:customStyle="1" w:styleId="5830">
    <w:name w:val="Знак Знак583"/>
    <w:locked/>
    <w:rsid w:val="00A35D3F"/>
    <w:rPr>
      <w:rFonts w:ascii="Courier New" w:hAnsi="Courier New"/>
      <w:lang w:val="ru-RU" w:eastAsia="ru-RU"/>
    </w:rPr>
  </w:style>
  <w:style w:type="character" w:customStyle="1" w:styleId="573">
    <w:name w:val="Знак Знак573"/>
    <w:locked/>
    <w:rsid w:val="00A35D3F"/>
    <w:rPr>
      <w:lang w:val="ru-RU" w:eastAsia="ru-RU"/>
    </w:rPr>
  </w:style>
  <w:style w:type="character" w:customStyle="1" w:styleId="563">
    <w:name w:val="Знак Знак563"/>
    <w:locked/>
    <w:rsid w:val="00A35D3F"/>
    <w:rPr>
      <w:sz w:val="24"/>
      <w:lang w:val="ru-RU" w:eastAsia="ru-RU"/>
    </w:rPr>
  </w:style>
  <w:style w:type="character" w:customStyle="1" w:styleId="543">
    <w:name w:val="Знак Знак543"/>
    <w:locked/>
    <w:rsid w:val="00A35D3F"/>
    <w:rPr>
      <w:sz w:val="24"/>
      <w:lang w:val="en-US" w:eastAsia="ru-RU"/>
    </w:rPr>
  </w:style>
  <w:style w:type="paragraph" w:customStyle="1" w:styleId="Heading52">
    <w:name w:val="Heading 52"/>
    <w:basedOn w:val="a3"/>
    <w:next w:val="a3"/>
    <w:rsid w:val="00A35D3F"/>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A35D3F"/>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A35D3F"/>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A35D3F"/>
    <w:rPr>
      <w:rFonts w:ascii="Arial" w:hAnsi="Arial"/>
      <w:b/>
      <w:sz w:val="26"/>
    </w:rPr>
  </w:style>
  <w:style w:type="character" w:customStyle="1" w:styleId="663">
    <w:name w:val="Знак Знак663"/>
    <w:rsid w:val="00A35D3F"/>
    <w:rPr>
      <w:b/>
      <w:sz w:val="28"/>
    </w:rPr>
  </w:style>
  <w:style w:type="character" w:customStyle="1" w:styleId="703">
    <w:name w:val="Знак Знак703"/>
    <w:rsid w:val="00A35D3F"/>
    <w:rPr>
      <w:rFonts w:ascii="Arial" w:hAnsi="Arial"/>
      <w:b/>
      <w:sz w:val="26"/>
    </w:rPr>
  </w:style>
  <w:style w:type="character" w:customStyle="1" w:styleId="693">
    <w:name w:val="Знак Знак693"/>
    <w:rsid w:val="00A35D3F"/>
    <w:rPr>
      <w:b/>
      <w:sz w:val="28"/>
    </w:rPr>
  </w:style>
  <w:style w:type="character" w:customStyle="1" w:styleId="683">
    <w:name w:val="Знак Знак683"/>
    <w:rsid w:val="00A35D3F"/>
    <w:rPr>
      <w:b/>
      <w:i/>
      <w:sz w:val="26"/>
    </w:rPr>
  </w:style>
  <w:style w:type="paragraph" w:customStyle="1" w:styleId="HTML40">
    <w:name w:val="Стандартный HTML4"/>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A35D3F"/>
    <w:pPr>
      <w:keepNext/>
      <w:widowControl/>
    </w:pPr>
    <w:rPr>
      <w:sz w:val="24"/>
    </w:rPr>
  </w:style>
  <w:style w:type="paragraph" w:customStyle="1" w:styleId="Heading221">
    <w:name w:val="Heading 221"/>
    <w:basedOn w:val="a3"/>
    <w:next w:val="a3"/>
    <w:rsid w:val="00A35D3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A35D3F"/>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A35D3F"/>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A35D3F"/>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A35D3F"/>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A35D3F"/>
    <w:rPr>
      <w:smallCaps/>
      <w:color w:val="C0504D"/>
      <w:u w:val="single"/>
    </w:rPr>
  </w:style>
  <w:style w:type="character" w:customStyle="1" w:styleId="11f7">
    <w:name w:val="Сильная ссылка11"/>
    <w:rsid w:val="00A35D3F"/>
    <w:rPr>
      <w:b/>
      <w:smallCaps/>
      <w:color w:val="C0504D"/>
      <w:spacing w:val="5"/>
      <w:u w:val="single"/>
    </w:rPr>
  </w:style>
  <w:style w:type="character" w:customStyle="1" w:styleId="11f8">
    <w:name w:val="Название книги11"/>
    <w:rsid w:val="00A35D3F"/>
    <w:rPr>
      <w:b/>
      <w:smallCaps/>
      <w:spacing w:val="5"/>
    </w:rPr>
  </w:style>
  <w:style w:type="paragraph" w:customStyle="1" w:styleId="930">
    <w:name w:val="Знак93"/>
    <w:basedOn w:val="a3"/>
    <w:rsid w:val="00A35D3F"/>
    <w:pPr>
      <w:spacing w:after="160" w:line="240" w:lineRule="exact"/>
    </w:pPr>
    <w:rPr>
      <w:rFonts w:ascii="Verdana" w:hAnsi="Verdana"/>
      <w:lang w:val="en-US" w:eastAsia="en-US"/>
    </w:rPr>
  </w:style>
  <w:style w:type="character" w:customStyle="1" w:styleId="4151">
    <w:name w:val="Знак4 Знак Знак15"/>
    <w:locked/>
    <w:rsid w:val="00A35D3F"/>
    <w:rPr>
      <w:rFonts w:ascii="Arial" w:hAnsi="Arial"/>
      <w:b/>
      <w:kern w:val="32"/>
      <w:sz w:val="32"/>
      <w:lang w:val="ru-RU" w:eastAsia="ru-RU"/>
    </w:rPr>
  </w:style>
  <w:style w:type="character" w:customStyle="1" w:styleId="2131">
    <w:name w:val="Знак2 Знак Знак13"/>
    <w:locked/>
    <w:rsid w:val="00A35D3F"/>
    <w:rPr>
      <w:b/>
      <w:sz w:val="27"/>
      <w:lang w:val="ru-RU" w:eastAsia="ru-RU"/>
    </w:rPr>
  </w:style>
  <w:style w:type="character" w:customStyle="1" w:styleId="43a">
    <w:name w:val="Знак4 Знак Знак3"/>
    <w:locked/>
    <w:rsid w:val="00A35D3F"/>
    <w:rPr>
      <w:rFonts w:ascii="Arial" w:hAnsi="Arial"/>
      <w:b/>
      <w:kern w:val="32"/>
      <w:sz w:val="32"/>
      <w:lang w:val="ru-RU" w:eastAsia="ru-RU"/>
    </w:rPr>
  </w:style>
  <w:style w:type="character" w:customStyle="1" w:styleId="245">
    <w:name w:val="Знак2 Знак Знак4"/>
    <w:semiHidden/>
    <w:locked/>
    <w:rsid w:val="00A35D3F"/>
    <w:rPr>
      <w:rFonts w:ascii="Arial" w:hAnsi="Arial"/>
      <w:b/>
      <w:sz w:val="26"/>
      <w:lang w:val="ru-RU" w:eastAsia="ru-RU"/>
    </w:rPr>
  </w:style>
  <w:style w:type="character" w:customStyle="1" w:styleId="FontStyle270">
    <w:name w:val="Font Style27"/>
    <w:rsid w:val="00A35D3F"/>
    <w:rPr>
      <w:rFonts w:ascii="Times New Roman" w:hAnsi="Times New Roman"/>
      <w:sz w:val="26"/>
    </w:rPr>
  </w:style>
  <w:style w:type="character" w:customStyle="1" w:styleId="2100">
    <w:name w:val="Знак Знак210"/>
    <w:locked/>
    <w:rsid w:val="00A35D3F"/>
    <w:rPr>
      <w:rFonts w:ascii="Arial" w:hAnsi="Arial"/>
      <w:vanish/>
      <w:sz w:val="16"/>
      <w:lang w:eastAsia="ru-RU"/>
    </w:rPr>
  </w:style>
  <w:style w:type="paragraph" w:customStyle="1" w:styleId="11f9">
    <w:name w:val="Стиль11"/>
    <w:basedOn w:val="a3"/>
    <w:next w:val="114"/>
    <w:rsid w:val="00A35D3F"/>
    <w:pPr>
      <w:jc w:val="center"/>
    </w:pPr>
    <w:rPr>
      <w:lang w:val="en-US"/>
    </w:rPr>
  </w:style>
  <w:style w:type="paragraph" w:customStyle="1" w:styleId="6f2">
    <w:name w:val="Абзац списка6"/>
    <w:basedOn w:val="a3"/>
    <w:rsid w:val="00A35D3F"/>
    <w:pPr>
      <w:ind w:left="708"/>
    </w:pPr>
    <w:rPr>
      <w:rFonts w:ascii="Calibri" w:hAnsi="Calibri"/>
      <w:sz w:val="22"/>
      <w:szCs w:val="22"/>
      <w:lang w:eastAsia="en-US"/>
    </w:rPr>
  </w:style>
  <w:style w:type="character" w:customStyle="1" w:styleId="5f3">
    <w:name w:val="Слабое выделение5"/>
    <w:rsid w:val="00A35D3F"/>
    <w:rPr>
      <w:i/>
      <w:color w:val="808080"/>
    </w:rPr>
  </w:style>
  <w:style w:type="paragraph" w:customStyle="1" w:styleId="5f4">
    <w:name w:val="Без интервала5"/>
    <w:rsid w:val="00A35D3F"/>
    <w:pPr>
      <w:spacing w:after="0" w:line="240" w:lineRule="auto"/>
    </w:pPr>
    <w:rPr>
      <w:rFonts w:ascii="Calibri" w:eastAsia="Times New Roman" w:hAnsi="Calibri" w:cs="Times New Roman"/>
      <w:lang w:val="en-US"/>
    </w:rPr>
  </w:style>
  <w:style w:type="paragraph" w:customStyle="1" w:styleId="246">
    <w:name w:val="Цитата 24"/>
    <w:basedOn w:val="a3"/>
    <w:next w:val="a3"/>
    <w:rsid w:val="00A35D3F"/>
    <w:rPr>
      <w:rFonts w:ascii="Calibri" w:hAnsi="Calibri"/>
      <w:i/>
      <w:color w:val="000000"/>
      <w:szCs w:val="22"/>
      <w:lang w:eastAsia="en-US"/>
    </w:rPr>
  </w:style>
  <w:style w:type="paragraph" w:customStyle="1" w:styleId="4fa">
    <w:name w:val="Выделенная цитата4"/>
    <w:basedOn w:val="a3"/>
    <w:next w:val="a3"/>
    <w:rsid w:val="00A35D3F"/>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A35D3F"/>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A35D3F"/>
    <w:rPr>
      <w:b/>
      <w:i/>
      <w:color w:val="4F81BD"/>
    </w:rPr>
  </w:style>
  <w:style w:type="character" w:customStyle="1" w:styleId="21fd">
    <w:name w:val="Слабая ссылка21"/>
    <w:rsid w:val="00A35D3F"/>
    <w:rPr>
      <w:smallCaps/>
      <w:color w:val="C0504D"/>
      <w:u w:val="single"/>
    </w:rPr>
  </w:style>
  <w:style w:type="character" w:customStyle="1" w:styleId="21fe">
    <w:name w:val="Сильная ссылка21"/>
    <w:rsid w:val="00A35D3F"/>
    <w:rPr>
      <w:b/>
      <w:smallCaps/>
      <w:color w:val="C0504D"/>
      <w:spacing w:val="5"/>
      <w:u w:val="single"/>
    </w:rPr>
  </w:style>
  <w:style w:type="character" w:customStyle="1" w:styleId="21ff">
    <w:name w:val="Название книги21"/>
    <w:rsid w:val="00A35D3F"/>
    <w:rPr>
      <w:b/>
      <w:smallCaps/>
      <w:spacing w:val="5"/>
    </w:rPr>
  </w:style>
  <w:style w:type="character" w:customStyle="1" w:styleId="4fb">
    <w:name w:val="Замещающий текст4"/>
    <w:rsid w:val="00A35D3F"/>
    <w:rPr>
      <w:color w:val="808080"/>
    </w:rPr>
  </w:style>
  <w:style w:type="character" w:customStyle="1" w:styleId="FontStyle89">
    <w:name w:val="Font Style89"/>
    <w:rsid w:val="00A35D3F"/>
    <w:rPr>
      <w:rFonts w:ascii="Times New Roman" w:hAnsi="Times New Roman"/>
      <w:i/>
      <w:sz w:val="14"/>
    </w:rPr>
  </w:style>
  <w:style w:type="paragraph" w:customStyle="1" w:styleId="10b">
    <w:name w:val="Стиль10"/>
    <w:basedOn w:val="a3"/>
    <w:next w:val="aff2"/>
    <w:rsid w:val="00A35D3F"/>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A35D3F"/>
    <w:rPr>
      <w:spacing w:val="-20"/>
      <w:sz w:val="28"/>
      <w:u w:val="single"/>
      <w:lang w:val="ru-RU" w:eastAsia="ru-RU"/>
    </w:rPr>
  </w:style>
  <w:style w:type="paragraph" w:customStyle="1" w:styleId="10c">
    <w:name w:val="Обычный10"/>
    <w:rsid w:val="00A35D3F"/>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A35D3F"/>
    <w:pPr>
      <w:widowControl w:val="0"/>
    </w:pPr>
    <w:rPr>
      <w:rFonts w:ascii="Courier New" w:hAnsi="Courier New"/>
      <w:sz w:val="20"/>
      <w:szCs w:val="20"/>
    </w:rPr>
  </w:style>
  <w:style w:type="paragraph" w:customStyle="1" w:styleId="7e">
    <w:name w:val="Абзац списка7"/>
    <w:basedOn w:val="a3"/>
    <w:rsid w:val="00A35D3F"/>
    <w:pPr>
      <w:ind w:left="720"/>
      <w:contextualSpacing/>
    </w:pPr>
  </w:style>
  <w:style w:type="character" w:customStyle="1" w:styleId="7120">
    <w:name w:val="Знак Знак712"/>
    <w:rsid w:val="00A35D3F"/>
    <w:rPr>
      <w:sz w:val="16"/>
      <w:lang w:val="ru-RU" w:eastAsia="ru-RU"/>
    </w:rPr>
  </w:style>
  <w:style w:type="paragraph" w:customStyle="1" w:styleId="12f1">
    <w:name w:val="Знак Знак Знак Знак Знак Знак Знак Знак Знак Знак Знак Знак Знак12"/>
    <w:basedOn w:val="a3"/>
    <w:rsid w:val="00A35D3F"/>
    <w:pPr>
      <w:spacing w:after="160" w:line="240" w:lineRule="exact"/>
    </w:pPr>
    <w:rPr>
      <w:rFonts w:ascii="Verdana" w:hAnsi="Verdana"/>
      <w:lang w:val="en-US" w:eastAsia="en-US"/>
    </w:rPr>
  </w:style>
  <w:style w:type="paragraph" w:customStyle="1" w:styleId="7f">
    <w:name w:val="Основной текст7"/>
    <w:basedOn w:val="a3"/>
    <w:rsid w:val="00A35D3F"/>
    <w:pPr>
      <w:widowControl w:val="0"/>
      <w:snapToGrid w:val="0"/>
      <w:jc w:val="both"/>
    </w:pPr>
    <w:rPr>
      <w:szCs w:val="20"/>
    </w:rPr>
  </w:style>
  <w:style w:type="paragraph" w:customStyle="1" w:styleId="25b">
    <w:name w:val="Основной текст с отступом 25"/>
    <w:basedOn w:val="a3"/>
    <w:rsid w:val="00A35D3F"/>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A35D3F"/>
    <w:rPr>
      <w:sz w:val="24"/>
    </w:rPr>
  </w:style>
  <w:style w:type="character" w:customStyle="1" w:styleId="6240">
    <w:name w:val="Знак Знак624"/>
    <w:locked/>
    <w:rsid w:val="00A35D3F"/>
    <w:rPr>
      <w:b/>
      <w:caps/>
      <w:sz w:val="24"/>
      <w:lang w:val="ru-RU" w:eastAsia="ru-RU"/>
    </w:rPr>
  </w:style>
  <w:style w:type="character" w:customStyle="1" w:styleId="5190">
    <w:name w:val="Знак Знак519"/>
    <w:locked/>
    <w:rsid w:val="00A35D3F"/>
    <w:rPr>
      <w:b/>
      <w:sz w:val="27"/>
      <w:lang w:val="ru-RU" w:eastAsia="ru-RU"/>
    </w:rPr>
  </w:style>
  <w:style w:type="paragraph" w:customStyle="1" w:styleId="265">
    <w:name w:val="Основной текст 26"/>
    <w:basedOn w:val="a3"/>
    <w:rsid w:val="00A35D3F"/>
    <w:pPr>
      <w:shd w:val="clear" w:color="auto" w:fill="FFFFFF"/>
      <w:spacing w:before="233" w:line="360" w:lineRule="auto"/>
      <w:ind w:left="1701" w:hanging="567"/>
    </w:pPr>
    <w:rPr>
      <w:b/>
      <w:color w:val="000000"/>
      <w:spacing w:val="-5"/>
      <w:sz w:val="28"/>
      <w:szCs w:val="20"/>
    </w:rPr>
  </w:style>
  <w:style w:type="character" w:customStyle="1" w:styleId="bold1">
    <w:name w:val="bold1"/>
    <w:rsid w:val="00A35D3F"/>
    <w:rPr>
      <w:rFonts w:ascii="Arial" w:hAnsi="Arial"/>
      <w:b/>
    </w:rPr>
  </w:style>
  <w:style w:type="character" w:customStyle="1" w:styleId="b-serp-itemtextpassage1">
    <w:name w:val="b-serp-item__text_passage1"/>
    <w:rsid w:val="00A35D3F"/>
    <w:rPr>
      <w:b/>
    </w:rPr>
  </w:style>
  <w:style w:type="character" w:customStyle="1" w:styleId="afffffffffff6">
    <w:name w:val="текст Знак Знак"/>
    <w:rsid w:val="00A35D3F"/>
    <w:rPr>
      <w:sz w:val="24"/>
      <w:lang w:val="ru-RU" w:eastAsia="ru-RU"/>
    </w:rPr>
  </w:style>
  <w:style w:type="paragraph" w:customStyle="1" w:styleId="1ffffffe">
    <w:name w:val="Стиль Заголовок 1 (тем обзор)"/>
    <w:basedOn w:val="11"/>
    <w:link w:val="1fffffff"/>
    <w:rsid w:val="00A35D3F"/>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A35D3F"/>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A35D3F"/>
    <w:pPr>
      <w:spacing w:line="360" w:lineRule="auto"/>
      <w:ind w:firstLine="709"/>
      <w:jc w:val="both"/>
    </w:pPr>
    <w:rPr>
      <w:sz w:val="28"/>
      <w:szCs w:val="20"/>
    </w:rPr>
  </w:style>
  <w:style w:type="paragraph" w:customStyle="1" w:styleId="47a">
    <w:name w:val="Заголовок 47"/>
    <w:basedOn w:val="10c"/>
    <w:next w:val="10c"/>
    <w:rsid w:val="00A35D3F"/>
    <w:pPr>
      <w:keepNext/>
      <w:spacing w:line="240" w:lineRule="auto"/>
      <w:ind w:right="0" w:firstLine="0"/>
    </w:pPr>
  </w:style>
  <w:style w:type="paragraph" w:customStyle="1" w:styleId="res-desc1">
    <w:name w:val="res-desc1"/>
    <w:basedOn w:val="a3"/>
    <w:rsid w:val="00A35D3F"/>
    <w:pPr>
      <w:spacing w:before="72"/>
    </w:pPr>
    <w:rPr>
      <w:rFonts w:ascii="a_Timer" w:hAnsi="a_Timer" w:cs="a_Timer"/>
      <w:color w:val="000000"/>
    </w:rPr>
  </w:style>
  <w:style w:type="paragraph" w:customStyle="1" w:styleId="-3">
    <w:name w:val="А - об"/>
    <w:basedOn w:val="a3"/>
    <w:rsid w:val="00A35D3F"/>
    <w:pPr>
      <w:spacing w:line="360" w:lineRule="auto"/>
      <w:ind w:firstLine="397"/>
    </w:pPr>
    <w:rPr>
      <w:b/>
      <w:sz w:val="20"/>
      <w:szCs w:val="20"/>
    </w:rPr>
  </w:style>
  <w:style w:type="paragraph" w:customStyle="1" w:styleId="366">
    <w:name w:val="Основной текст 36"/>
    <w:basedOn w:val="10c"/>
    <w:rsid w:val="00A35D3F"/>
    <w:pPr>
      <w:spacing w:line="240" w:lineRule="auto"/>
      <w:ind w:right="0" w:firstLine="0"/>
      <w:jc w:val="both"/>
    </w:pPr>
    <w:rPr>
      <w:i/>
      <w:sz w:val="26"/>
    </w:rPr>
  </w:style>
  <w:style w:type="character" w:customStyle="1" w:styleId="description1">
    <w:name w:val="description1"/>
    <w:rsid w:val="00A35D3F"/>
    <w:rPr>
      <w:color w:val="000000"/>
      <w:sz w:val="17"/>
    </w:rPr>
  </w:style>
  <w:style w:type="paragraph" w:customStyle="1" w:styleId="1fffffff0">
    <w:name w:val="1_темы"/>
    <w:basedOn w:val="a3"/>
    <w:rsid w:val="00A35D3F"/>
    <w:pPr>
      <w:ind w:left="567"/>
      <w:jc w:val="both"/>
    </w:pPr>
    <w:rPr>
      <w:b/>
      <w:lang w:eastAsia="fr-FR"/>
    </w:rPr>
  </w:style>
  <w:style w:type="paragraph" w:customStyle="1" w:styleId="374">
    <w:name w:val="Заголовок 37"/>
    <w:basedOn w:val="a3"/>
    <w:next w:val="a3"/>
    <w:rsid w:val="00A35D3F"/>
    <w:pPr>
      <w:keepNext/>
      <w:snapToGrid w:val="0"/>
      <w:spacing w:before="240" w:after="60"/>
    </w:pPr>
    <w:rPr>
      <w:rFonts w:ascii="Arial" w:hAnsi="Arial"/>
      <w:szCs w:val="20"/>
    </w:rPr>
  </w:style>
  <w:style w:type="character" w:customStyle="1" w:styleId="940">
    <w:name w:val="Знак Знак94"/>
    <w:rsid w:val="00A35D3F"/>
    <w:rPr>
      <w:rFonts w:ascii="Times New Roman" w:hAnsi="Times New Roman"/>
      <w:sz w:val="24"/>
    </w:rPr>
  </w:style>
  <w:style w:type="character" w:customStyle="1" w:styleId="1340">
    <w:name w:val="Знак Знак134"/>
    <w:locked/>
    <w:rsid w:val="00A35D3F"/>
    <w:rPr>
      <w:rFonts w:ascii="Arial" w:hAnsi="Arial"/>
      <w:b/>
      <w:kern w:val="32"/>
      <w:sz w:val="32"/>
      <w:lang w:val="ru-RU" w:eastAsia="ru-RU"/>
    </w:rPr>
  </w:style>
  <w:style w:type="character" w:customStyle="1" w:styleId="bibliocaption1">
    <w:name w:val="bibliocaption1"/>
    <w:rsid w:val="00A35D3F"/>
    <w:rPr>
      <w:rFonts w:ascii="Verdana" w:hAnsi="Verdana"/>
      <w:b/>
      <w:color w:val="080000"/>
      <w:sz w:val="22"/>
      <w:u w:val="none"/>
    </w:rPr>
  </w:style>
  <w:style w:type="paragraph" w:customStyle="1" w:styleId="afffffffffff7">
    <w:name w:val="ͮ𬠫"/>
    <w:rsid w:val="00A35D3F"/>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A35D3F"/>
  </w:style>
  <w:style w:type="character" w:customStyle="1" w:styleId="ft1067">
    <w:name w:val="ft1067"/>
    <w:rsid w:val="00A35D3F"/>
  </w:style>
  <w:style w:type="character" w:customStyle="1" w:styleId="ft1144">
    <w:name w:val="ft1144"/>
    <w:rsid w:val="00A35D3F"/>
  </w:style>
  <w:style w:type="character" w:customStyle="1" w:styleId="ft1207">
    <w:name w:val="ft1207"/>
    <w:rsid w:val="00A35D3F"/>
  </w:style>
  <w:style w:type="character" w:customStyle="1" w:styleId="ft1213">
    <w:name w:val="ft1213"/>
    <w:rsid w:val="00A35D3F"/>
  </w:style>
  <w:style w:type="character" w:customStyle="1" w:styleId="ft1214">
    <w:name w:val="ft1214"/>
    <w:rsid w:val="00A35D3F"/>
  </w:style>
  <w:style w:type="character" w:customStyle="1" w:styleId="ft1289">
    <w:name w:val="ft1289"/>
    <w:rsid w:val="00A35D3F"/>
  </w:style>
  <w:style w:type="character" w:customStyle="1" w:styleId="ft1311">
    <w:name w:val="ft1311"/>
    <w:rsid w:val="00A35D3F"/>
  </w:style>
  <w:style w:type="character" w:customStyle="1" w:styleId="ft3008">
    <w:name w:val="ft3008"/>
    <w:rsid w:val="00A35D3F"/>
  </w:style>
  <w:style w:type="character" w:customStyle="1" w:styleId="ft3181">
    <w:name w:val="ft3181"/>
    <w:rsid w:val="00A35D3F"/>
  </w:style>
  <w:style w:type="character" w:customStyle="1" w:styleId="ft722">
    <w:name w:val="ft722"/>
    <w:rsid w:val="00A35D3F"/>
  </w:style>
  <w:style w:type="character" w:customStyle="1" w:styleId="ft728">
    <w:name w:val="ft728"/>
    <w:rsid w:val="00A35D3F"/>
  </w:style>
  <w:style w:type="character" w:customStyle="1" w:styleId="ft730">
    <w:name w:val="ft730"/>
    <w:rsid w:val="00A35D3F"/>
  </w:style>
  <w:style w:type="character" w:customStyle="1" w:styleId="ft72">
    <w:name w:val="ft72"/>
    <w:rsid w:val="00A35D3F"/>
  </w:style>
  <w:style w:type="character" w:customStyle="1" w:styleId="ft731">
    <w:name w:val="ft731"/>
    <w:rsid w:val="00A35D3F"/>
  </w:style>
  <w:style w:type="character" w:customStyle="1" w:styleId="ft732">
    <w:name w:val="ft732"/>
    <w:rsid w:val="00A35D3F"/>
  </w:style>
  <w:style w:type="character" w:customStyle="1" w:styleId="ft735">
    <w:name w:val="ft735"/>
    <w:rsid w:val="00A35D3F"/>
  </w:style>
  <w:style w:type="character" w:customStyle="1" w:styleId="ft738">
    <w:name w:val="ft738"/>
    <w:rsid w:val="00A35D3F"/>
  </w:style>
  <w:style w:type="character" w:customStyle="1" w:styleId="ft747">
    <w:name w:val="ft747"/>
    <w:rsid w:val="00A35D3F"/>
  </w:style>
  <w:style w:type="character" w:customStyle="1" w:styleId="ft758">
    <w:name w:val="ft758"/>
    <w:rsid w:val="00A35D3F"/>
  </w:style>
  <w:style w:type="paragraph" w:customStyle="1" w:styleId="Picture">
    <w:name w:val="Picture"/>
    <w:basedOn w:val="a3"/>
    <w:next w:val="a3"/>
    <w:rsid w:val="00A35D3F"/>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A35D3F"/>
    <w:rPr>
      <w:color w:val="auto"/>
      <w:lang w:val="en-US" w:eastAsia="en-US"/>
    </w:rPr>
  </w:style>
  <w:style w:type="paragraph" w:customStyle="1" w:styleId="1fffffff1">
    <w:name w:val="Çàãîëîâîê 1"/>
    <w:basedOn w:val="Default"/>
    <w:next w:val="Default"/>
    <w:rsid w:val="00A35D3F"/>
    <w:rPr>
      <w:color w:val="auto"/>
      <w:lang w:val="en-US" w:eastAsia="en-US"/>
    </w:rPr>
  </w:style>
  <w:style w:type="character" w:customStyle="1" w:styleId="ft2100">
    <w:name w:val="ft2100"/>
    <w:rsid w:val="00A35D3F"/>
  </w:style>
  <w:style w:type="character" w:customStyle="1" w:styleId="ft2109">
    <w:name w:val="ft2109"/>
    <w:rsid w:val="00A35D3F"/>
  </w:style>
  <w:style w:type="character" w:customStyle="1" w:styleId="ft2121">
    <w:name w:val="ft2121"/>
    <w:rsid w:val="00A35D3F"/>
  </w:style>
  <w:style w:type="character" w:customStyle="1" w:styleId="ft2130">
    <w:name w:val="ft2130"/>
    <w:rsid w:val="00A35D3F"/>
  </w:style>
  <w:style w:type="character" w:customStyle="1" w:styleId="ft24421">
    <w:name w:val="ft24421"/>
    <w:rsid w:val="00A35D3F"/>
    <w:rPr>
      <w:rFonts w:ascii="Times" w:hAnsi="Times"/>
      <w:b/>
      <w:color w:val="000000"/>
      <w:spacing w:val="15"/>
      <w:sz w:val="27"/>
    </w:rPr>
  </w:style>
  <w:style w:type="paragraph" w:customStyle="1" w:styleId="afffffffffff8">
    <w:name w:val="Стиль для методичек"/>
    <w:basedOn w:val="a3"/>
    <w:rsid w:val="00A35D3F"/>
    <w:pPr>
      <w:ind w:left="284" w:firstLine="340"/>
      <w:jc w:val="both"/>
    </w:pPr>
    <w:rPr>
      <w:rFonts w:ascii="Calibri" w:hAnsi="Calibri" w:cs="Calibri"/>
      <w:sz w:val="28"/>
      <w:szCs w:val="28"/>
    </w:rPr>
  </w:style>
  <w:style w:type="paragraph" w:customStyle="1" w:styleId="Preformatted">
    <w:name w:val="Preformatted"/>
    <w:basedOn w:val="a3"/>
    <w:rsid w:val="00A35D3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A35D3F"/>
    <w:rPr>
      <w:rFonts w:ascii="Times New Roman" w:hAnsi="Times New Roman"/>
      <w:i/>
      <w:sz w:val="26"/>
    </w:rPr>
  </w:style>
  <w:style w:type="character" w:customStyle="1" w:styleId="rvts9">
    <w:name w:val="rvts9"/>
    <w:rsid w:val="00A35D3F"/>
  </w:style>
  <w:style w:type="character" w:customStyle="1" w:styleId="rvts15">
    <w:name w:val="rvts15"/>
    <w:rsid w:val="00A35D3F"/>
  </w:style>
  <w:style w:type="paragraph" w:customStyle="1" w:styleId="2TimesNewW1">
    <w:name w:val="Стиль Заголовок 2 + Times New (W1)"/>
    <w:basedOn w:val="21"/>
    <w:rsid w:val="00A35D3F"/>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A35D3F"/>
    <w:pPr>
      <w:spacing w:before="100" w:beforeAutospacing="1" w:after="100" w:afterAutospacing="1"/>
    </w:pPr>
  </w:style>
  <w:style w:type="paragraph" w:customStyle="1" w:styleId="1125">
    <w:name w:val="Стиль Заголовок 1 + по ширине Первая строка:  125 см"/>
    <w:basedOn w:val="11"/>
    <w:rsid w:val="00A35D3F"/>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A35D3F"/>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A35D3F"/>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A35D3F"/>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A35D3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A35D3F"/>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A35D3F"/>
  </w:style>
  <w:style w:type="character" w:customStyle="1" w:styleId="ft404">
    <w:name w:val="ft404"/>
    <w:rsid w:val="00A35D3F"/>
  </w:style>
  <w:style w:type="character" w:customStyle="1" w:styleId="ft2">
    <w:name w:val="ft2"/>
    <w:rsid w:val="00A35D3F"/>
  </w:style>
  <w:style w:type="character" w:customStyle="1" w:styleId="ft405">
    <w:name w:val="ft405"/>
    <w:rsid w:val="00A35D3F"/>
  </w:style>
  <w:style w:type="character" w:customStyle="1" w:styleId="ft407">
    <w:name w:val="ft407"/>
    <w:rsid w:val="00A35D3F"/>
  </w:style>
  <w:style w:type="character" w:customStyle="1" w:styleId="ft411">
    <w:name w:val="ft411"/>
    <w:rsid w:val="00A35D3F"/>
  </w:style>
  <w:style w:type="character" w:customStyle="1" w:styleId="ft416">
    <w:name w:val="ft416"/>
    <w:rsid w:val="00A35D3F"/>
  </w:style>
  <w:style w:type="character" w:customStyle="1" w:styleId="ft438">
    <w:name w:val="ft438"/>
    <w:rsid w:val="00A35D3F"/>
  </w:style>
  <w:style w:type="character" w:customStyle="1" w:styleId="ft461">
    <w:name w:val="ft461"/>
    <w:rsid w:val="00A35D3F"/>
  </w:style>
  <w:style w:type="character" w:customStyle="1" w:styleId="ft485">
    <w:name w:val="ft485"/>
    <w:rsid w:val="00A35D3F"/>
  </w:style>
  <w:style w:type="character" w:customStyle="1" w:styleId="ft507">
    <w:name w:val="ft507"/>
    <w:rsid w:val="00A35D3F"/>
  </w:style>
  <w:style w:type="character" w:customStyle="1" w:styleId="ft464">
    <w:name w:val="ft464"/>
    <w:rsid w:val="00A35D3F"/>
  </w:style>
  <w:style w:type="character" w:customStyle="1" w:styleId="ft515">
    <w:name w:val="ft515"/>
    <w:rsid w:val="00A35D3F"/>
  </w:style>
  <w:style w:type="character" w:customStyle="1" w:styleId="ft518">
    <w:name w:val="ft518"/>
    <w:rsid w:val="00A35D3F"/>
  </w:style>
  <w:style w:type="character" w:customStyle="1" w:styleId="ft521">
    <w:name w:val="ft521"/>
    <w:rsid w:val="00A35D3F"/>
  </w:style>
  <w:style w:type="character" w:customStyle="1" w:styleId="ft525">
    <w:name w:val="ft525"/>
    <w:rsid w:val="00A35D3F"/>
  </w:style>
  <w:style w:type="character" w:customStyle="1" w:styleId="ft549">
    <w:name w:val="ft549"/>
    <w:rsid w:val="00A35D3F"/>
  </w:style>
  <w:style w:type="character" w:customStyle="1" w:styleId="ft554">
    <w:name w:val="ft554"/>
    <w:rsid w:val="00A35D3F"/>
  </w:style>
  <w:style w:type="character" w:customStyle="1" w:styleId="ft557">
    <w:name w:val="ft557"/>
    <w:rsid w:val="00A35D3F"/>
  </w:style>
  <w:style w:type="character" w:customStyle="1" w:styleId="ft561">
    <w:name w:val="ft561"/>
    <w:rsid w:val="00A35D3F"/>
  </w:style>
  <w:style w:type="character" w:customStyle="1" w:styleId="ft565">
    <w:name w:val="ft565"/>
    <w:rsid w:val="00A35D3F"/>
  </w:style>
  <w:style w:type="character" w:customStyle="1" w:styleId="ft570">
    <w:name w:val="ft570"/>
    <w:rsid w:val="00A35D3F"/>
  </w:style>
  <w:style w:type="character" w:customStyle="1" w:styleId="ft594">
    <w:name w:val="ft594"/>
    <w:rsid w:val="00A35D3F"/>
  </w:style>
  <w:style w:type="character" w:customStyle="1" w:styleId="ft600">
    <w:name w:val="ft600"/>
    <w:rsid w:val="00A35D3F"/>
  </w:style>
  <w:style w:type="character" w:customStyle="1" w:styleId="ft625">
    <w:name w:val="ft625"/>
    <w:rsid w:val="00A35D3F"/>
  </w:style>
  <w:style w:type="character" w:customStyle="1" w:styleId="ft646">
    <w:name w:val="ft646"/>
    <w:rsid w:val="00A35D3F"/>
  </w:style>
  <w:style w:type="character" w:customStyle="1" w:styleId="ft648">
    <w:name w:val="ft648"/>
    <w:rsid w:val="00A35D3F"/>
  </w:style>
  <w:style w:type="character" w:customStyle="1" w:styleId="ft650">
    <w:name w:val="ft650"/>
    <w:rsid w:val="00A35D3F"/>
  </w:style>
  <w:style w:type="character" w:customStyle="1" w:styleId="ft651">
    <w:name w:val="ft651"/>
    <w:rsid w:val="00A35D3F"/>
  </w:style>
  <w:style w:type="character" w:customStyle="1" w:styleId="ft654">
    <w:name w:val="ft654"/>
    <w:rsid w:val="00A35D3F"/>
  </w:style>
  <w:style w:type="character" w:customStyle="1" w:styleId="ft655">
    <w:name w:val="ft655"/>
    <w:rsid w:val="00A35D3F"/>
  </w:style>
  <w:style w:type="character" w:customStyle="1" w:styleId="ft674">
    <w:name w:val="ft674"/>
    <w:rsid w:val="00A35D3F"/>
  </w:style>
  <w:style w:type="character" w:customStyle="1" w:styleId="ft698">
    <w:name w:val="ft698"/>
    <w:rsid w:val="00A35D3F"/>
  </w:style>
  <w:style w:type="character" w:customStyle="1" w:styleId="ft709">
    <w:name w:val="ft709"/>
    <w:rsid w:val="00A35D3F"/>
  </w:style>
  <w:style w:type="character" w:customStyle="1" w:styleId="ft723">
    <w:name w:val="ft723"/>
    <w:rsid w:val="00A35D3F"/>
  </w:style>
  <w:style w:type="character" w:customStyle="1" w:styleId="ft746">
    <w:name w:val="ft746"/>
    <w:rsid w:val="00A35D3F"/>
  </w:style>
  <w:style w:type="character" w:customStyle="1" w:styleId="ft770">
    <w:name w:val="ft770"/>
    <w:rsid w:val="00A35D3F"/>
  </w:style>
  <w:style w:type="character" w:customStyle="1" w:styleId="ft772">
    <w:name w:val="ft772"/>
    <w:rsid w:val="00A35D3F"/>
  </w:style>
  <w:style w:type="character" w:customStyle="1" w:styleId="ft774">
    <w:name w:val="ft774"/>
    <w:rsid w:val="00A35D3F"/>
  </w:style>
  <w:style w:type="character" w:customStyle="1" w:styleId="ft777">
    <w:name w:val="ft777"/>
    <w:rsid w:val="00A35D3F"/>
  </w:style>
  <w:style w:type="character" w:customStyle="1" w:styleId="ft778">
    <w:name w:val="ft778"/>
    <w:rsid w:val="00A35D3F"/>
  </w:style>
  <w:style w:type="character" w:customStyle="1" w:styleId="ft780">
    <w:name w:val="ft780"/>
    <w:rsid w:val="00A35D3F"/>
  </w:style>
  <w:style w:type="character" w:customStyle="1" w:styleId="ft794">
    <w:name w:val="ft794"/>
    <w:rsid w:val="00A35D3F"/>
  </w:style>
  <w:style w:type="character" w:customStyle="1" w:styleId="ft813">
    <w:name w:val="ft813"/>
    <w:rsid w:val="00A35D3F"/>
  </w:style>
  <w:style w:type="character" w:customStyle="1" w:styleId="ft845">
    <w:name w:val="ft845"/>
    <w:rsid w:val="00A35D3F"/>
  </w:style>
  <w:style w:type="character" w:customStyle="1" w:styleId="ft846">
    <w:name w:val="ft846"/>
    <w:rsid w:val="00A35D3F"/>
  </w:style>
  <w:style w:type="character" w:customStyle="1" w:styleId="ft869">
    <w:name w:val="ft869"/>
    <w:rsid w:val="00A35D3F"/>
  </w:style>
  <w:style w:type="character" w:customStyle="1" w:styleId="ft345">
    <w:name w:val="ft345"/>
    <w:rsid w:val="00A35D3F"/>
  </w:style>
  <w:style w:type="character" w:customStyle="1" w:styleId="ft348">
    <w:name w:val="ft348"/>
    <w:rsid w:val="00A35D3F"/>
  </w:style>
  <w:style w:type="character" w:customStyle="1" w:styleId="ft350">
    <w:name w:val="ft350"/>
    <w:rsid w:val="00A35D3F"/>
  </w:style>
  <w:style w:type="character" w:customStyle="1" w:styleId="ft351">
    <w:name w:val="ft351"/>
    <w:rsid w:val="00A35D3F"/>
  </w:style>
  <w:style w:type="character" w:customStyle="1" w:styleId="ft353">
    <w:name w:val="ft353"/>
    <w:rsid w:val="00A35D3F"/>
  </w:style>
  <w:style w:type="character" w:customStyle="1" w:styleId="ft355">
    <w:name w:val="ft355"/>
    <w:rsid w:val="00A35D3F"/>
  </w:style>
  <w:style w:type="character" w:customStyle="1" w:styleId="ft372">
    <w:name w:val="ft372"/>
    <w:rsid w:val="00A35D3F"/>
  </w:style>
  <w:style w:type="character" w:customStyle="1" w:styleId="ft219">
    <w:name w:val="ft219"/>
    <w:rsid w:val="00A35D3F"/>
  </w:style>
  <w:style w:type="character" w:customStyle="1" w:styleId="ft255">
    <w:name w:val="ft255"/>
    <w:rsid w:val="00A35D3F"/>
  </w:style>
  <w:style w:type="character" w:customStyle="1" w:styleId="ft264">
    <w:name w:val="ft264"/>
    <w:rsid w:val="00A35D3F"/>
  </w:style>
  <w:style w:type="character" w:customStyle="1" w:styleId="ft269">
    <w:name w:val="ft269"/>
    <w:rsid w:val="00A35D3F"/>
  </w:style>
  <w:style w:type="character" w:customStyle="1" w:styleId="ft292">
    <w:name w:val="ft292"/>
    <w:rsid w:val="00A35D3F"/>
  </w:style>
  <w:style w:type="character" w:customStyle="1" w:styleId="ft300">
    <w:name w:val="ft300"/>
    <w:rsid w:val="00A35D3F"/>
  </w:style>
  <w:style w:type="character" w:customStyle="1" w:styleId="ft308">
    <w:name w:val="ft308"/>
    <w:rsid w:val="00A35D3F"/>
  </w:style>
  <w:style w:type="character" w:customStyle="1" w:styleId="ft334">
    <w:name w:val="ft334"/>
    <w:rsid w:val="00A35D3F"/>
  </w:style>
  <w:style w:type="character" w:customStyle="1" w:styleId="ft346">
    <w:name w:val="ft346"/>
    <w:rsid w:val="00A35D3F"/>
  </w:style>
  <w:style w:type="character" w:customStyle="1" w:styleId="ft3">
    <w:name w:val="ft3"/>
    <w:rsid w:val="00A35D3F"/>
  </w:style>
  <w:style w:type="character" w:customStyle="1" w:styleId="ft381">
    <w:name w:val="ft381"/>
    <w:rsid w:val="00A35D3F"/>
  </w:style>
  <w:style w:type="character" w:customStyle="1" w:styleId="ft391">
    <w:name w:val="ft391"/>
    <w:rsid w:val="00A35D3F"/>
  </w:style>
  <w:style w:type="character" w:customStyle="1" w:styleId="ft397">
    <w:name w:val="ft397"/>
    <w:rsid w:val="00A35D3F"/>
  </w:style>
  <w:style w:type="character" w:customStyle="1" w:styleId="ft176">
    <w:name w:val="ft176"/>
    <w:rsid w:val="00A35D3F"/>
  </w:style>
  <w:style w:type="character" w:customStyle="1" w:styleId="ft410">
    <w:name w:val="ft410"/>
    <w:rsid w:val="00A35D3F"/>
  </w:style>
  <w:style w:type="character" w:customStyle="1" w:styleId="ft421">
    <w:name w:val="ft421"/>
    <w:rsid w:val="00A35D3F"/>
  </w:style>
  <w:style w:type="character" w:customStyle="1" w:styleId="ft467">
    <w:name w:val="ft467"/>
    <w:rsid w:val="00A35D3F"/>
  </w:style>
  <w:style w:type="character" w:customStyle="1" w:styleId="ft479">
    <w:name w:val="ft479"/>
    <w:rsid w:val="00A35D3F"/>
  </w:style>
  <w:style w:type="character" w:customStyle="1" w:styleId="ft578">
    <w:name w:val="ft578"/>
    <w:rsid w:val="00A35D3F"/>
  </w:style>
  <w:style w:type="character" w:customStyle="1" w:styleId="ft624">
    <w:name w:val="ft624"/>
    <w:rsid w:val="00A35D3F"/>
  </w:style>
  <w:style w:type="character" w:customStyle="1" w:styleId="ft631">
    <w:name w:val="ft631"/>
    <w:rsid w:val="00A35D3F"/>
  </w:style>
  <w:style w:type="character" w:customStyle="1" w:styleId="ft679">
    <w:name w:val="ft679"/>
    <w:rsid w:val="00A35D3F"/>
  </w:style>
  <w:style w:type="character" w:customStyle="1" w:styleId="ft725">
    <w:name w:val="ft725"/>
    <w:rsid w:val="00A35D3F"/>
  </w:style>
  <w:style w:type="character" w:customStyle="1" w:styleId="ft769">
    <w:name w:val="ft769"/>
    <w:rsid w:val="00A35D3F"/>
  </w:style>
  <w:style w:type="character" w:customStyle="1" w:styleId="ft819">
    <w:name w:val="ft819"/>
    <w:rsid w:val="00A35D3F"/>
  </w:style>
  <w:style w:type="character" w:customStyle="1" w:styleId="ft877">
    <w:name w:val="ft877"/>
    <w:rsid w:val="00A35D3F"/>
  </w:style>
  <w:style w:type="character" w:customStyle="1" w:styleId="ft275">
    <w:name w:val="ft275"/>
    <w:rsid w:val="00A35D3F"/>
  </w:style>
  <w:style w:type="character" w:customStyle="1" w:styleId="ft935">
    <w:name w:val="ft935"/>
    <w:rsid w:val="00A35D3F"/>
  </w:style>
  <w:style w:type="character" w:customStyle="1" w:styleId="ft969">
    <w:name w:val="ft969"/>
    <w:rsid w:val="00A35D3F"/>
  </w:style>
  <w:style w:type="character" w:customStyle="1" w:styleId="ft1010">
    <w:name w:val="ft1010"/>
    <w:rsid w:val="00A35D3F"/>
  </w:style>
  <w:style w:type="character" w:customStyle="1" w:styleId="ft1058">
    <w:name w:val="ft1058"/>
    <w:rsid w:val="00A35D3F"/>
  </w:style>
  <w:style w:type="character" w:customStyle="1" w:styleId="ft1101">
    <w:name w:val="ft1101"/>
    <w:rsid w:val="00A35D3F"/>
  </w:style>
  <w:style w:type="character" w:customStyle="1" w:styleId="ft1162">
    <w:name w:val="ft1162"/>
    <w:rsid w:val="00A35D3F"/>
  </w:style>
  <w:style w:type="character" w:customStyle="1" w:styleId="ft1197">
    <w:name w:val="ft1197"/>
    <w:rsid w:val="00A35D3F"/>
  </w:style>
  <w:style w:type="character" w:customStyle="1" w:styleId="ft1248">
    <w:name w:val="ft1248"/>
    <w:rsid w:val="00A35D3F"/>
  </w:style>
  <w:style w:type="character" w:customStyle="1" w:styleId="ft1293">
    <w:name w:val="ft1293"/>
    <w:rsid w:val="00A35D3F"/>
  </w:style>
  <w:style w:type="character" w:customStyle="1" w:styleId="ft1308">
    <w:name w:val="ft1308"/>
    <w:rsid w:val="00A35D3F"/>
  </w:style>
  <w:style w:type="character" w:customStyle="1" w:styleId="ft1366">
    <w:name w:val="ft1366"/>
    <w:rsid w:val="00A35D3F"/>
  </w:style>
  <w:style w:type="character" w:customStyle="1" w:styleId="ft1377">
    <w:name w:val="ft1377"/>
    <w:rsid w:val="00A35D3F"/>
  </w:style>
  <w:style w:type="character" w:customStyle="1" w:styleId="ft1380">
    <w:name w:val="ft1380"/>
    <w:rsid w:val="00A35D3F"/>
  </w:style>
  <w:style w:type="character" w:customStyle="1" w:styleId="ft1389">
    <w:name w:val="ft1389"/>
    <w:rsid w:val="00A35D3F"/>
  </w:style>
  <w:style w:type="character" w:customStyle="1" w:styleId="ft1393">
    <w:name w:val="ft1393"/>
    <w:rsid w:val="00A35D3F"/>
  </w:style>
  <w:style w:type="character" w:customStyle="1" w:styleId="ft1400">
    <w:name w:val="ft1400"/>
    <w:rsid w:val="00A35D3F"/>
  </w:style>
  <w:style w:type="character" w:customStyle="1" w:styleId="ft1407">
    <w:name w:val="ft1407"/>
    <w:rsid w:val="00A35D3F"/>
  </w:style>
  <w:style w:type="character" w:customStyle="1" w:styleId="ft1410">
    <w:name w:val="ft1410"/>
    <w:rsid w:val="00A35D3F"/>
  </w:style>
  <w:style w:type="character" w:customStyle="1" w:styleId="ft1427">
    <w:name w:val="ft1427"/>
    <w:rsid w:val="00A35D3F"/>
  </w:style>
  <w:style w:type="character" w:customStyle="1" w:styleId="ft1478">
    <w:name w:val="ft1478"/>
    <w:rsid w:val="00A35D3F"/>
  </w:style>
  <w:style w:type="character" w:customStyle="1" w:styleId="ft1533">
    <w:name w:val="ft1533"/>
    <w:rsid w:val="00A35D3F"/>
  </w:style>
  <w:style w:type="character" w:customStyle="1" w:styleId="ft1586">
    <w:name w:val="ft1586"/>
    <w:rsid w:val="00A35D3F"/>
  </w:style>
  <w:style w:type="character" w:customStyle="1" w:styleId="ft1627">
    <w:name w:val="ft1627"/>
    <w:rsid w:val="00A35D3F"/>
  </w:style>
  <w:style w:type="character" w:customStyle="1" w:styleId="ft1634">
    <w:name w:val="ft1634"/>
    <w:rsid w:val="00A35D3F"/>
  </w:style>
  <w:style w:type="character" w:customStyle="1" w:styleId="ft1638">
    <w:name w:val="ft1638"/>
    <w:rsid w:val="00A35D3F"/>
  </w:style>
  <w:style w:type="character" w:customStyle="1" w:styleId="ft1643">
    <w:name w:val="ft1643"/>
    <w:rsid w:val="00A35D3F"/>
  </w:style>
  <w:style w:type="character" w:customStyle="1" w:styleId="ft1659">
    <w:name w:val="ft1659"/>
    <w:rsid w:val="00A35D3F"/>
  </w:style>
  <w:style w:type="character" w:customStyle="1" w:styleId="ft1665">
    <w:name w:val="ft1665"/>
    <w:rsid w:val="00A35D3F"/>
  </w:style>
  <w:style w:type="character" w:customStyle="1" w:styleId="ft1711">
    <w:name w:val="ft1711"/>
    <w:rsid w:val="00A35D3F"/>
  </w:style>
  <w:style w:type="character" w:customStyle="1" w:styleId="ft1757">
    <w:name w:val="ft1757"/>
    <w:rsid w:val="00A35D3F"/>
  </w:style>
  <w:style w:type="character" w:customStyle="1" w:styleId="ft1804">
    <w:name w:val="ft1804"/>
    <w:rsid w:val="00A35D3F"/>
  </w:style>
  <w:style w:type="character" w:customStyle="1" w:styleId="ft1855">
    <w:name w:val="ft1855"/>
    <w:rsid w:val="00A35D3F"/>
  </w:style>
  <w:style w:type="character" w:customStyle="1" w:styleId="ft1883">
    <w:name w:val="ft1883"/>
    <w:rsid w:val="00A35D3F"/>
  </w:style>
  <w:style w:type="character" w:customStyle="1" w:styleId="ft1937">
    <w:name w:val="ft1937"/>
    <w:rsid w:val="00A35D3F"/>
  </w:style>
  <w:style w:type="character" w:customStyle="1" w:styleId="ft1983">
    <w:name w:val="ft1983"/>
    <w:rsid w:val="00A35D3F"/>
  </w:style>
  <w:style w:type="character" w:customStyle="1" w:styleId="ft2028">
    <w:name w:val="ft2028"/>
    <w:rsid w:val="00A35D3F"/>
  </w:style>
  <w:style w:type="character" w:customStyle="1" w:styleId="ft2049">
    <w:name w:val="ft2049"/>
    <w:rsid w:val="00A35D3F"/>
  </w:style>
  <w:style w:type="character" w:customStyle="1" w:styleId="ft2096">
    <w:name w:val="ft2096"/>
    <w:rsid w:val="00A35D3F"/>
  </w:style>
  <w:style w:type="character" w:customStyle="1" w:styleId="ft2144">
    <w:name w:val="ft2144"/>
    <w:rsid w:val="00A35D3F"/>
  </w:style>
  <w:style w:type="character" w:customStyle="1" w:styleId="ft2234">
    <w:name w:val="ft2234"/>
    <w:rsid w:val="00A35D3F"/>
  </w:style>
  <w:style w:type="character" w:customStyle="1" w:styleId="ft2289">
    <w:name w:val="ft2289"/>
    <w:rsid w:val="00A35D3F"/>
  </w:style>
  <w:style w:type="character" w:customStyle="1" w:styleId="ft1884">
    <w:name w:val="ft1884"/>
    <w:rsid w:val="00A35D3F"/>
  </w:style>
  <w:style w:type="character" w:customStyle="1" w:styleId="ft2343">
    <w:name w:val="ft2343"/>
    <w:rsid w:val="00A35D3F"/>
  </w:style>
  <w:style w:type="character" w:customStyle="1" w:styleId="ft2392">
    <w:name w:val="ft2392"/>
    <w:rsid w:val="00A35D3F"/>
  </w:style>
  <w:style w:type="character" w:customStyle="1" w:styleId="ft2439">
    <w:name w:val="ft2439"/>
    <w:rsid w:val="00A35D3F"/>
  </w:style>
  <w:style w:type="character" w:customStyle="1" w:styleId="ft2489">
    <w:name w:val="ft2489"/>
    <w:rsid w:val="00A35D3F"/>
  </w:style>
  <w:style w:type="character" w:customStyle="1" w:styleId="ft2500">
    <w:name w:val="ft2500"/>
    <w:rsid w:val="00A35D3F"/>
  </w:style>
  <w:style w:type="character" w:customStyle="1" w:styleId="ft2555">
    <w:name w:val="ft2555"/>
    <w:rsid w:val="00A35D3F"/>
  </w:style>
  <w:style w:type="character" w:customStyle="1" w:styleId="ft2562">
    <w:name w:val="ft2562"/>
    <w:rsid w:val="00A35D3F"/>
  </w:style>
  <w:style w:type="character" w:customStyle="1" w:styleId="ft2569">
    <w:name w:val="ft2569"/>
    <w:rsid w:val="00A35D3F"/>
  </w:style>
  <w:style w:type="character" w:customStyle="1" w:styleId="ft2572">
    <w:name w:val="ft2572"/>
    <w:rsid w:val="00A35D3F"/>
  </w:style>
  <w:style w:type="character" w:customStyle="1" w:styleId="ft2581">
    <w:name w:val="ft2581"/>
    <w:rsid w:val="00A35D3F"/>
  </w:style>
  <w:style w:type="character" w:customStyle="1" w:styleId="ft2590">
    <w:name w:val="ft2590"/>
    <w:rsid w:val="00A35D3F"/>
  </w:style>
  <w:style w:type="character" w:customStyle="1" w:styleId="ft2624">
    <w:name w:val="ft2624"/>
    <w:rsid w:val="00A35D3F"/>
  </w:style>
  <w:style w:type="character" w:customStyle="1" w:styleId="ft2669">
    <w:name w:val="ft2669"/>
    <w:rsid w:val="00A35D3F"/>
  </w:style>
  <w:style w:type="character" w:customStyle="1" w:styleId="ft2679">
    <w:name w:val="ft2679"/>
    <w:rsid w:val="00A35D3F"/>
  </w:style>
  <w:style w:type="character" w:customStyle="1" w:styleId="ft2716">
    <w:name w:val="ft2716"/>
    <w:rsid w:val="00A35D3F"/>
  </w:style>
  <w:style w:type="character" w:customStyle="1" w:styleId="ft2726">
    <w:name w:val="ft2726"/>
    <w:rsid w:val="00A35D3F"/>
  </w:style>
  <w:style w:type="character" w:customStyle="1" w:styleId="ft2773">
    <w:name w:val="ft2773"/>
    <w:rsid w:val="00A35D3F"/>
  </w:style>
  <w:style w:type="character" w:customStyle="1" w:styleId="ft2782">
    <w:name w:val="ft2782"/>
    <w:rsid w:val="00A35D3F"/>
  </w:style>
  <w:style w:type="character" w:customStyle="1" w:styleId="ft2828">
    <w:name w:val="ft2828"/>
    <w:rsid w:val="00A35D3F"/>
  </w:style>
  <w:style w:type="character" w:customStyle="1" w:styleId="ft2877">
    <w:name w:val="ft2877"/>
    <w:rsid w:val="00A35D3F"/>
  </w:style>
  <w:style w:type="character" w:customStyle="1" w:styleId="ft2921">
    <w:name w:val="ft2921"/>
    <w:rsid w:val="00A35D3F"/>
  </w:style>
  <w:style w:type="character" w:customStyle="1" w:styleId="ft2927">
    <w:name w:val="ft2927"/>
    <w:rsid w:val="00A35D3F"/>
  </w:style>
  <w:style w:type="character" w:customStyle="1" w:styleId="ft2935">
    <w:name w:val="ft2935"/>
    <w:rsid w:val="00A35D3F"/>
  </w:style>
  <w:style w:type="character" w:customStyle="1" w:styleId="ft2943">
    <w:name w:val="ft2943"/>
    <w:rsid w:val="00A35D3F"/>
  </w:style>
  <w:style w:type="character" w:customStyle="1" w:styleId="ft2952">
    <w:name w:val="ft2952"/>
    <w:rsid w:val="00A35D3F"/>
  </w:style>
  <w:style w:type="character" w:customStyle="1" w:styleId="ft2954">
    <w:name w:val="ft2954"/>
    <w:rsid w:val="00A35D3F"/>
  </w:style>
  <w:style w:type="character" w:customStyle="1" w:styleId="ft2955">
    <w:name w:val="ft2955"/>
    <w:rsid w:val="00A35D3F"/>
  </w:style>
  <w:style w:type="character" w:customStyle="1" w:styleId="ft2962">
    <w:name w:val="ft2962"/>
    <w:rsid w:val="00A35D3F"/>
  </w:style>
  <w:style w:type="character" w:customStyle="1" w:styleId="ft2968">
    <w:name w:val="ft2968"/>
    <w:rsid w:val="00A35D3F"/>
  </w:style>
  <w:style w:type="character" w:customStyle="1" w:styleId="ft2973">
    <w:name w:val="ft2973"/>
    <w:rsid w:val="00A35D3F"/>
  </w:style>
  <w:style w:type="character" w:customStyle="1" w:styleId="ft2974">
    <w:name w:val="ft2974"/>
    <w:rsid w:val="00A35D3F"/>
  </w:style>
  <w:style w:type="character" w:customStyle="1" w:styleId="ft2976">
    <w:name w:val="ft2976"/>
    <w:rsid w:val="00A35D3F"/>
  </w:style>
  <w:style w:type="character" w:customStyle="1" w:styleId="ft2985">
    <w:name w:val="ft2985"/>
    <w:rsid w:val="00A35D3F"/>
  </w:style>
  <w:style w:type="character" w:customStyle="1" w:styleId="ft3002">
    <w:name w:val="ft3002"/>
    <w:rsid w:val="00A35D3F"/>
  </w:style>
  <w:style w:type="character" w:customStyle="1" w:styleId="ft3037">
    <w:name w:val="ft3037"/>
    <w:rsid w:val="00A35D3F"/>
  </w:style>
  <w:style w:type="character" w:customStyle="1" w:styleId="ft3084">
    <w:name w:val="ft3084"/>
    <w:rsid w:val="00A35D3F"/>
  </w:style>
  <w:style w:type="character" w:customStyle="1" w:styleId="ft3127">
    <w:name w:val="ft3127"/>
    <w:rsid w:val="00A35D3F"/>
  </w:style>
  <w:style w:type="character" w:customStyle="1" w:styleId="ft3156">
    <w:name w:val="ft3156"/>
    <w:rsid w:val="00A35D3F"/>
  </w:style>
  <w:style w:type="character" w:customStyle="1" w:styleId="ft3206">
    <w:name w:val="ft3206"/>
    <w:rsid w:val="00A35D3F"/>
  </w:style>
  <w:style w:type="character" w:customStyle="1" w:styleId="ft3264">
    <w:name w:val="ft3264"/>
    <w:rsid w:val="00A35D3F"/>
  </w:style>
  <w:style w:type="character" w:customStyle="1" w:styleId="ft3315">
    <w:name w:val="ft3315"/>
    <w:rsid w:val="00A35D3F"/>
  </w:style>
  <w:style w:type="character" w:customStyle="1" w:styleId="ft3373">
    <w:name w:val="ft3373"/>
    <w:rsid w:val="00A35D3F"/>
  </w:style>
  <w:style w:type="character" w:customStyle="1" w:styleId="ft3432">
    <w:name w:val="ft3432"/>
    <w:rsid w:val="00A35D3F"/>
  </w:style>
  <w:style w:type="character" w:customStyle="1" w:styleId="ft3489">
    <w:name w:val="ft3489"/>
    <w:rsid w:val="00A35D3F"/>
  </w:style>
  <w:style w:type="character" w:customStyle="1" w:styleId="ft3546">
    <w:name w:val="ft3546"/>
    <w:rsid w:val="00A35D3F"/>
  </w:style>
  <w:style w:type="character" w:customStyle="1" w:styleId="ft3608">
    <w:name w:val="ft3608"/>
    <w:rsid w:val="00A35D3F"/>
  </w:style>
  <w:style w:type="character" w:customStyle="1" w:styleId="ft3651">
    <w:name w:val="ft3651"/>
    <w:rsid w:val="00A35D3F"/>
  </w:style>
  <w:style w:type="paragraph" w:customStyle="1" w:styleId="c4c8c7c24">
    <w:name w:val="c4 c8 c7 c24"/>
    <w:basedOn w:val="a3"/>
    <w:rsid w:val="00A35D3F"/>
    <w:pPr>
      <w:spacing w:before="90" w:after="90"/>
    </w:pPr>
  </w:style>
  <w:style w:type="character" w:customStyle="1" w:styleId="c5">
    <w:name w:val="c5"/>
    <w:rsid w:val="00A35D3F"/>
  </w:style>
  <w:style w:type="character" w:customStyle="1" w:styleId="1143">
    <w:name w:val="Знак Знак114"/>
    <w:locked/>
    <w:rsid w:val="00A35D3F"/>
    <w:rPr>
      <w:rFonts w:ascii="Arial" w:hAnsi="Arial"/>
      <w:b/>
      <w:color w:val="000000"/>
      <w:sz w:val="26"/>
      <w:lang w:val="ru-RU" w:eastAsia="ru-RU"/>
    </w:rPr>
  </w:style>
  <w:style w:type="paragraph" w:customStyle="1" w:styleId="1123">
    <w:name w:val="Стиль Заголовок 1 + 12 пт"/>
    <w:basedOn w:val="11"/>
    <w:rsid w:val="00A35D3F"/>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A35D3F"/>
  </w:style>
  <w:style w:type="character" w:customStyle="1" w:styleId="ft9274">
    <w:name w:val="ft9274"/>
    <w:rsid w:val="00A35D3F"/>
  </w:style>
  <w:style w:type="character" w:customStyle="1" w:styleId="ft9282">
    <w:name w:val="ft9282"/>
    <w:rsid w:val="00A35D3F"/>
  </w:style>
  <w:style w:type="character" w:customStyle="1" w:styleId="ft9284">
    <w:name w:val="ft9284"/>
    <w:rsid w:val="00A35D3F"/>
  </w:style>
  <w:style w:type="character" w:customStyle="1" w:styleId="ft9287">
    <w:name w:val="ft9287"/>
    <w:rsid w:val="00A35D3F"/>
  </w:style>
  <w:style w:type="character" w:customStyle="1" w:styleId="ft9293">
    <w:name w:val="ft9293"/>
    <w:rsid w:val="00A35D3F"/>
  </w:style>
  <w:style w:type="character" w:customStyle="1" w:styleId="ft9299">
    <w:name w:val="ft9299"/>
    <w:rsid w:val="00A35D3F"/>
  </w:style>
  <w:style w:type="character" w:customStyle="1" w:styleId="ft9306">
    <w:name w:val="ft9306"/>
    <w:rsid w:val="00A35D3F"/>
  </w:style>
  <w:style w:type="character" w:customStyle="1" w:styleId="ft8849">
    <w:name w:val="ft8849"/>
    <w:rsid w:val="00A35D3F"/>
  </w:style>
  <w:style w:type="character" w:customStyle="1" w:styleId="ft9312">
    <w:name w:val="ft9312"/>
    <w:rsid w:val="00A35D3F"/>
  </w:style>
  <w:style w:type="character" w:customStyle="1" w:styleId="ft9316">
    <w:name w:val="ft9316"/>
    <w:rsid w:val="00A35D3F"/>
  </w:style>
  <w:style w:type="character" w:customStyle="1" w:styleId="ft9324">
    <w:name w:val="ft9324"/>
    <w:rsid w:val="00A35D3F"/>
  </w:style>
  <w:style w:type="character" w:customStyle="1" w:styleId="ft9330">
    <w:name w:val="ft9330"/>
    <w:rsid w:val="00A35D3F"/>
  </w:style>
  <w:style w:type="character" w:customStyle="1" w:styleId="1810">
    <w:name w:val="Знак Знак1810"/>
    <w:rsid w:val="00A35D3F"/>
    <w:rPr>
      <w:rFonts w:eastAsia="SimSun"/>
      <w:b/>
      <w:caps/>
      <w:sz w:val="24"/>
      <w:lang w:val="ru-RU" w:eastAsia="ru-RU"/>
    </w:rPr>
  </w:style>
  <w:style w:type="character" w:customStyle="1" w:styleId="WW8Num36z0">
    <w:name w:val="WW8Num36z0"/>
    <w:rsid w:val="00A35D3F"/>
    <w:rPr>
      <w:rFonts w:ascii="Wingdings" w:hAnsi="Wingdings"/>
    </w:rPr>
  </w:style>
  <w:style w:type="character" w:customStyle="1" w:styleId="WW8Num39z0">
    <w:name w:val="WW8Num39z0"/>
    <w:rsid w:val="00A35D3F"/>
    <w:rPr>
      <w:rFonts w:ascii="Wingdings" w:hAnsi="Wingdings"/>
    </w:rPr>
  </w:style>
  <w:style w:type="character" w:customStyle="1" w:styleId="WW8Num42z0">
    <w:name w:val="WW8Num42z0"/>
    <w:rsid w:val="00A35D3F"/>
    <w:rPr>
      <w:rFonts w:ascii="Wingdings" w:hAnsi="Wingdings"/>
    </w:rPr>
  </w:style>
  <w:style w:type="character" w:customStyle="1" w:styleId="WW8Num44z0">
    <w:name w:val="WW8Num44z0"/>
    <w:rsid w:val="00A35D3F"/>
    <w:rPr>
      <w:rFonts w:ascii="Wingdings" w:hAnsi="Wingdings"/>
    </w:rPr>
  </w:style>
  <w:style w:type="character" w:customStyle="1" w:styleId="WW8Num44z1">
    <w:name w:val="WW8Num44z1"/>
    <w:rsid w:val="00A35D3F"/>
    <w:rPr>
      <w:rFonts w:ascii="Courier New" w:hAnsi="Courier New"/>
    </w:rPr>
  </w:style>
  <w:style w:type="character" w:customStyle="1" w:styleId="WW8Num44z3">
    <w:name w:val="WW8Num44z3"/>
    <w:rsid w:val="00A35D3F"/>
    <w:rPr>
      <w:rFonts w:ascii="Symbol" w:hAnsi="Symbol"/>
    </w:rPr>
  </w:style>
  <w:style w:type="character" w:customStyle="1" w:styleId="WW8Num47z0">
    <w:name w:val="WW8Num47z0"/>
    <w:rsid w:val="00A35D3F"/>
    <w:rPr>
      <w:rFonts w:ascii="Wingdings" w:hAnsi="Wingdings"/>
    </w:rPr>
  </w:style>
  <w:style w:type="character" w:customStyle="1" w:styleId="WW8Num47z1">
    <w:name w:val="WW8Num47z1"/>
    <w:rsid w:val="00A35D3F"/>
    <w:rPr>
      <w:rFonts w:ascii="Courier New" w:hAnsi="Courier New"/>
    </w:rPr>
  </w:style>
  <w:style w:type="character" w:customStyle="1" w:styleId="WW8Num47z3">
    <w:name w:val="WW8Num47z3"/>
    <w:rsid w:val="00A35D3F"/>
    <w:rPr>
      <w:rFonts w:ascii="Symbol" w:hAnsi="Symbol"/>
    </w:rPr>
  </w:style>
  <w:style w:type="character" w:customStyle="1" w:styleId="WW8Num50z0">
    <w:name w:val="WW8Num50z0"/>
    <w:rsid w:val="00A35D3F"/>
    <w:rPr>
      <w:rFonts w:ascii="Wingdings" w:hAnsi="Wingdings"/>
    </w:rPr>
  </w:style>
  <w:style w:type="character" w:customStyle="1" w:styleId="WW8Num51z0">
    <w:name w:val="WW8Num51z0"/>
    <w:rsid w:val="00A35D3F"/>
    <w:rPr>
      <w:rFonts w:ascii="Wingdings" w:hAnsi="Wingdings"/>
    </w:rPr>
  </w:style>
  <w:style w:type="character" w:customStyle="1" w:styleId="WW8Num52z0">
    <w:name w:val="WW8Num52z0"/>
    <w:rsid w:val="00A35D3F"/>
    <w:rPr>
      <w:rFonts w:ascii="Symbol" w:hAnsi="Symbol"/>
    </w:rPr>
  </w:style>
  <w:style w:type="character" w:customStyle="1" w:styleId="WW8Num53z0">
    <w:name w:val="WW8Num53z0"/>
    <w:rsid w:val="00A35D3F"/>
    <w:rPr>
      <w:rFonts w:ascii="Wingdings" w:hAnsi="Wingdings"/>
    </w:rPr>
  </w:style>
  <w:style w:type="character" w:customStyle="1" w:styleId="WW8Num53z1">
    <w:name w:val="WW8Num53z1"/>
    <w:rsid w:val="00A35D3F"/>
    <w:rPr>
      <w:rFonts w:ascii="Courier New" w:hAnsi="Courier New"/>
    </w:rPr>
  </w:style>
  <w:style w:type="character" w:customStyle="1" w:styleId="WW8Num53z3">
    <w:name w:val="WW8Num53z3"/>
    <w:rsid w:val="00A35D3F"/>
    <w:rPr>
      <w:rFonts w:ascii="Symbol" w:hAnsi="Symbol"/>
    </w:rPr>
  </w:style>
  <w:style w:type="character" w:customStyle="1" w:styleId="WW8Num55z0">
    <w:name w:val="WW8Num55z0"/>
    <w:rsid w:val="00A35D3F"/>
    <w:rPr>
      <w:rFonts w:ascii="Symbol" w:hAnsi="Symbol"/>
    </w:rPr>
  </w:style>
  <w:style w:type="character" w:customStyle="1" w:styleId="WW8Num56z0">
    <w:name w:val="WW8Num56z0"/>
    <w:rsid w:val="00A35D3F"/>
    <w:rPr>
      <w:rFonts w:ascii="Symbol" w:hAnsi="Symbol"/>
    </w:rPr>
  </w:style>
  <w:style w:type="character" w:customStyle="1" w:styleId="WW8Num59z0">
    <w:name w:val="WW8Num59z0"/>
    <w:rsid w:val="00A35D3F"/>
    <w:rPr>
      <w:rFonts w:ascii="Symbol" w:hAnsi="Symbol"/>
    </w:rPr>
  </w:style>
  <w:style w:type="character" w:customStyle="1" w:styleId="WW8Num63z0">
    <w:name w:val="WW8Num63z0"/>
    <w:rsid w:val="00A35D3F"/>
    <w:rPr>
      <w:rFonts w:ascii="Symbol" w:hAnsi="Symbol"/>
    </w:rPr>
  </w:style>
  <w:style w:type="character" w:customStyle="1" w:styleId="WW8Num66z0">
    <w:name w:val="WW8Num66z0"/>
    <w:rsid w:val="00A35D3F"/>
    <w:rPr>
      <w:rFonts w:ascii="Symbol" w:hAnsi="Symbol"/>
    </w:rPr>
  </w:style>
  <w:style w:type="character" w:customStyle="1" w:styleId="WW8Num69z1">
    <w:name w:val="WW8Num69z1"/>
    <w:rsid w:val="00A35D3F"/>
    <w:rPr>
      <w:rFonts w:ascii="Wingdings" w:hAnsi="Wingdings"/>
    </w:rPr>
  </w:style>
  <w:style w:type="character" w:customStyle="1" w:styleId="WW8Num72z0">
    <w:name w:val="WW8Num72z0"/>
    <w:rsid w:val="00A35D3F"/>
    <w:rPr>
      <w:rFonts w:ascii="Symbol" w:hAnsi="Symbol"/>
    </w:rPr>
  </w:style>
  <w:style w:type="character" w:customStyle="1" w:styleId="WW8Num72z1">
    <w:name w:val="WW8Num72z1"/>
    <w:rsid w:val="00A35D3F"/>
    <w:rPr>
      <w:rFonts w:ascii="Courier New" w:hAnsi="Courier New"/>
    </w:rPr>
  </w:style>
  <w:style w:type="character" w:customStyle="1" w:styleId="WW8Num72z2">
    <w:name w:val="WW8Num72z2"/>
    <w:rsid w:val="00A35D3F"/>
    <w:rPr>
      <w:rFonts w:ascii="Wingdings" w:hAnsi="Wingdings"/>
    </w:rPr>
  </w:style>
  <w:style w:type="character" w:customStyle="1" w:styleId="WW8Num74z0">
    <w:name w:val="WW8Num74z0"/>
    <w:rsid w:val="00A35D3F"/>
    <w:rPr>
      <w:rFonts w:ascii="Symbol" w:hAnsi="Symbol"/>
    </w:rPr>
  </w:style>
  <w:style w:type="character" w:customStyle="1" w:styleId="WW8Num75z0">
    <w:name w:val="WW8Num75z0"/>
    <w:rsid w:val="00A35D3F"/>
    <w:rPr>
      <w:rFonts w:ascii="Wingdings" w:hAnsi="Wingdings"/>
    </w:rPr>
  </w:style>
  <w:style w:type="character" w:customStyle="1" w:styleId="WW8Num75z1">
    <w:name w:val="WW8Num75z1"/>
    <w:rsid w:val="00A35D3F"/>
    <w:rPr>
      <w:rFonts w:ascii="Courier New" w:hAnsi="Courier New"/>
    </w:rPr>
  </w:style>
  <w:style w:type="character" w:customStyle="1" w:styleId="WW8Num75z3">
    <w:name w:val="WW8Num75z3"/>
    <w:rsid w:val="00A35D3F"/>
    <w:rPr>
      <w:rFonts w:ascii="Symbol" w:hAnsi="Symbol"/>
    </w:rPr>
  </w:style>
  <w:style w:type="character" w:customStyle="1" w:styleId="WW8Num77z0">
    <w:name w:val="WW8Num77z0"/>
    <w:rsid w:val="00A35D3F"/>
    <w:rPr>
      <w:rFonts w:ascii="Symbol" w:hAnsi="Symbol"/>
    </w:rPr>
  </w:style>
  <w:style w:type="character" w:customStyle="1" w:styleId="WW8Num78z0">
    <w:name w:val="WW8Num78z0"/>
    <w:rsid w:val="00A35D3F"/>
    <w:rPr>
      <w:rFonts w:ascii="Wingdings" w:hAnsi="Wingdings"/>
    </w:rPr>
  </w:style>
  <w:style w:type="character" w:customStyle="1" w:styleId="WW8Num78z1">
    <w:name w:val="WW8Num78z1"/>
    <w:rsid w:val="00A35D3F"/>
    <w:rPr>
      <w:rFonts w:ascii="Courier New" w:hAnsi="Courier New"/>
    </w:rPr>
  </w:style>
  <w:style w:type="character" w:customStyle="1" w:styleId="WW8Num78z3">
    <w:name w:val="WW8Num78z3"/>
    <w:rsid w:val="00A35D3F"/>
    <w:rPr>
      <w:rFonts w:ascii="Symbol" w:hAnsi="Symbol"/>
    </w:rPr>
  </w:style>
  <w:style w:type="character" w:customStyle="1" w:styleId="WW8Num79z0">
    <w:name w:val="WW8Num79z0"/>
    <w:rsid w:val="00A35D3F"/>
    <w:rPr>
      <w:rFonts w:ascii="Symbol" w:hAnsi="Symbol"/>
    </w:rPr>
  </w:style>
  <w:style w:type="character" w:customStyle="1" w:styleId="WW8Num86z0">
    <w:name w:val="WW8Num86z0"/>
    <w:rsid w:val="00A35D3F"/>
    <w:rPr>
      <w:rFonts w:ascii="Wingdings" w:hAnsi="Wingdings"/>
    </w:rPr>
  </w:style>
  <w:style w:type="character" w:customStyle="1" w:styleId="WW8Num86z1">
    <w:name w:val="WW8Num86z1"/>
    <w:rsid w:val="00A35D3F"/>
    <w:rPr>
      <w:rFonts w:ascii="Courier New" w:hAnsi="Courier New"/>
    </w:rPr>
  </w:style>
  <w:style w:type="character" w:customStyle="1" w:styleId="WW8Num86z3">
    <w:name w:val="WW8Num86z3"/>
    <w:rsid w:val="00A35D3F"/>
    <w:rPr>
      <w:rFonts w:ascii="Symbol" w:hAnsi="Symbol"/>
    </w:rPr>
  </w:style>
  <w:style w:type="character" w:customStyle="1" w:styleId="WW8Num87z0">
    <w:name w:val="WW8Num87z0"/>
    <w:rsid w:val="00A35D3F"/>
    <w:rPr>
      <w:rFonts w:ascii="Symbol" w:hAnsi="Symbol"/>
    </w:rPr>
  </w:style>
  <w:style w:type="character" w:customStyle="1" w:styleId="WW8Num89z0">
    <w:name w:val="WW8Num89z0"/>
    <w:rsid w:val="00A35D3F"/>
    <w:rPr>
      <w:rFonts w:ascii="Symbol" w:hAnsi="Symbol"/>
    </w:rPr>
  </w:style>
  <w:style w:type="character" w:customStyle="1" w:styleId="WW8Num90z0">
    <w:name w:val="WW8Num90z0"/>
    <w:rsid w:val="00A35D3F"/>
    <w:rPr>
      <w:rFonts w:ascii="Symbol" w:hAnsi="Symbol"/>
    </w:rPr>
  </w:style>
  <w:style w:type="character" w:customStyle="1" w:styleId="WW8Num92z0">
    <w:name w:val="WW8Num92z0"/>
    <w:rsid w:val="00A35D3F"/>
    <w:rPr>
      <w:rFonts w:ascii="Symbol" w:hAnsi="Symbol"/>
    </w:rPr>
  </w:style>
  <w:style w:type="character" w:customStyle="1" w:styleId="WW8Num93z0">
    <w:name w:val="WW8Num93z0"/>
    <w:rsid w:val="00A35D3F"/>
    <w:rPr>
      <w:rFonts w:ascii="Wingdings" w:hAnsi="Wingdings"/>
    </w:rPr>
  </w:style>
  <w:style w:type="character" w:customStyle="1" w:styleId="WW8Num93z1">
    <w:name w:val="WW8Num93z1"/>
    <w:rsid w:val="00A35D3F"/>
    <w:rPr>
      <w:rFonts w:ascii="Courier New" w:hAnsi="Courier New"/>
    </w:rPr>
  </w:style>
  <w:style w:type="character" w:customStyle="1" w:styleId="WW8Num93z3">
    <w:name w:val="WW8Num93z3"/>
    <w:rsid w:val="00A35D3F"/>
    <w:rPr>
      <w:rFonts w:ascii="Symbol" w:hAnsi="Symbol"/>
    </w:rPr>
  </w:style>
  <w:style w:type="character" w:customStyle="1" w:styleId="WW8Num94z0">
    <w:name w:val="WW8Num94z0"/>
    <w:rsid w:val="00A35D3F"/>
    <w:rPr>
      <w:rFonts w:ascii="Symbol" w:hAnsi="Symbol"/>
    </w:rPr>
  </w:style>
  <w:style w:type="character" w:customStyle="1" w:styleId="WW8Num97z0">
    <w:name w:val="WW8Num97z0"/>
    <w:rsid w:val="00A35D3F"/>
    <w:rPr>
      <w:rFonts w:ascii="Symbol" w:hAnsi="Symbol"/>
    </w:rPr>
  </w:style>
  <w:style w:type="character" w:customStyle="1" w:styleId="WW8Num99z0">
    <w:name w:val="WW8Num99z0"/>
    <w:rsid w:val="00A35D3F"/>
    <w:rPr>
      <w:rFonts w:ascii="Symbol" w:hAnsi="Symbol"/>
    </w:rPr>
  </w:style>
  <w:style w:type="character" w:customStyle="1" w:styleId="WW8Num101z0">
    <w:name w:val="WW8Num101z0"/>
    <w:rsid w:val="00A35D3F"/>
    <w:rPr>
      <w:rFonts w:ascii="Symbol" w:hAnsi="Symbol"/>
    </w:rPr>
  </w:style>
  <w:style w:type="character" w:customStyle="1" w:styleId="WW8Num104z0">
    <w:name w:val="WW8Num104z0"/>
    <w:rsid w:val="00A35D3F"/>
    <w:rPr>
      <w:rFonts w:ascii="Symbol" w:hAnsi="Symbol"/>
    </w:rPr>
  </w:style>
  <w:style w:type="character" w:customStyle="1" w:styleId="WW8Num107z0">
    <w:name w:val="WW8Num107z0"/>
    <w:rsid w:val="00A35D3F"/>
    <w:rPr>
      <w:rFonts w:ascii="Symbol" w:hAnsi="Symbol"/>
    </w:rPr>
  </w:style>
  <w:style w:type="character" w:customStyle="1" w:styleId="WW8Num109z0">
    <w:name w:val="WW8Num109z0"/>
    <w:rsid w:val="00A35D3F"/>
    <w:rPr>
      <w:rFonts w:ascii="Symbol" w:hAnsi="Symbol"/>
    </w:rPr>
  </w:style>
  <w:style w:type="character" w:customStyle="1" w:styleId="WW8Num112z1">
    <w:name w:val="WW8Num112z1"/>
    <w:rsid w:val="00A35D3F"/>
    <w:rPr>
      <w:color w:val="000000"/>
    </w:rPr>
  </w:style>
  <w:style w:type="character" w:customStyle="1" w:styleId="WW8Num114z0">
    <w:name w:val="WW8Num114z0"/>
    <w:rsid w:val="00A35D3F"/>
    <w:rPr>
      <w:rFonts w:ascii="Symbol" w:hAnsi="Symbol"/>
    </w:rPr>
  </w:style>
  <w:style w:type="character" w:customStyle="1" w:styleId="WW8Num117z0">
    <w:name w:val="WW8Num117z0"/>
    <w:rsid w:val="00A35D3F"/>
    <w:rPr>
      <w:rFonts w:ascii="Symbol" w:hAnsi="Symbol"/>
    </w:rPr>
  </w:style>
  <w:style w:type="character" w:customStyle="1" w:styleId="WW8Num118z0">
    <w:name w:val="WW8Num118z0"/>
    <w:rsid w:val="00A35D3F"/>
    <w:rPr>
      <w:rFonts w:ascii="Wingdings" w:hAnsi="Wingdings"/>
    </w:rPr>
  </w:style>
  <w:style w:type="character" w:customStyle="1" w:styleId="WW8Num118z1">
    <w:name w:val="WW8Num118z1"/>
    <w:rsid w:val="00A35D3F"/>
    <w:rPr>
      <w:rFonts w:ascii="Courier New" w:hAnsi="Courier New"/>
    </w:rPr>
  </w:style>
  <w:style w:type="character" w:customStyle="1" w:styleId="WW8Num118z3">
    <w:name w:val="WW8Num118z3"/>
    <w:rsid w:val="00A35D3F"/>
    <w:rPr>
      <w:rFonts w:ascii="Symbol" w:hAnsi="Symbol"/>
    </w:rPr>
  </w:style>
  <w:style w:type="character" w:customStyle="1" w:styleId="WW8Num120z0">
    <w:name w:val="WW8Num120z0"/>
    <w:rsid w:val="00A35D3F"/>
    <w:rPr>
      <w:rFonts w:ascii="Symbol" w:hAnsi="Symbol"/>
    </w:rPr>
  </w:style>
  <w:style w:type="character" w:customStyle="1" w:styleId="WW8Num121z0">
    <w:name w:val="WW8Num121z0"/>
    <w:rsid w:val="00A35D3F"/>
    <w:rPr>
      <w:rFonts w:ascii="Symbol" w:hAnsi="Symbol"/>
    </w:rPr>
  </w:style>
  <w:style w:type="character" w:customStyle="1" w:styleId="WW8Num124z0">
    <w:name w:val="WW8Num124z0"/>
    <w:rsid w:val="00A35D3F"/>
    <w:rPr>
      <w:rFonts w:ascii="Symbol" w:hAnsi="Symbol"/>
    </w:rPr>
  </w:style>
  <w:style w:type="character" w:customStyle="1" w:styleId="WW8Num125z0">
    <w:name w:val="WW8Num125z0"/>
    <w:rsid w:val="00A35D3F"/>
    <w:rPr>
      <w:rFonts w:ascii="Wingdings" w:hAnsi="Wingdings"/>
    </w:rPr>
  </w:style>
  <w:style w:type="character" w:customStyle="1" w:styleId="WW8Num125z1">
    <w:name w:val="WW8Num125z1"/>
    <w:rsid w:val="00A35D3F"/>
    <w:rPr>
      <w:rFonts w:ascii="Courier New" w:hAnsi="Courier New"/>
    </w:rPr>
  </w:style>
  <w:style w:type="character" w:customStyle="1" w:styleId="WW8Num125z3">
    <w:name w:val="WW8Num125z3"/>
    <w:rsid w:val="00A35D3F"/>
    <w:rPr>
      <w:rFonts w:ascii="Symbol" w:hAnsi="Symbol"/>
    </w:rPr>
  </w:style>
  <w:style w:type="character" w:customStyle="1" w:styleId="WW8Num126z0">
    <w:name w:val="WW8Num126z0"/>
    <w:rsid w:val="00A35D3F"/>
    <w:rPr>
      <w:rFonts w:ascii="Symbol" w:hAnsi="Symbol"/>
    </w:rPr>
  </w:style>
  <w:style w:type="character" w:customStyle="1" w:styleId="WW8Num127z0">
    <w:name w:val="WW8Num127z0"/>
    <w:rsid w:val="00A35D3F"/>
    <w:rPr>
      <w:rFonts w:ascii="Symbol" w:hAnsi="Symbol"/>
    </w:rPr>
  </w:style>
  <w:style w:type="character" w:customStyle="1" w:styleId="WW8Num130z0">
    <w:name w:val="WW8Num130z0"/>
    <w:rsid w:val="00A35D3F"/>
    <w:rPr>
      <w:rFonts w:ascii="Symbol" w:hAnsi="Symbol"/>
    </w:rPr>
  </w:style>
  <w:style w:type="character" w:customStyle="1" w:styleId="WW8Num131z0">
    <w:name w:val="WW8Num131z0"/>
    <w:rsid w:val="00A35D3F"/>
    <w:rPr>
      <w:rFonts w:ascii="Symbol" w:hAnsi="Symbol"/>
    </w:rPr>
  </w:style>
  <w:style w:type="character" w:customStyle="1" w:styleId="WW8Num132z0">
    <w:name w:val="WW8Num132z0"/>
    <w:rsid w:val="00A35D3F"/>
    <w:rPr>
      <w:rFonts w:ascii="Symbol" w:hAnsi="Symbol"/>
    </w:rPr>
  </w:style>
  <w:style w:type="character" w:customStyle="1" w:styleId="WW8Num134z0">
    <w:name w:val="WW8Num134z0"/>
    <w:rsid w:val="00A35D3F"/>
    <w:rPr>
      <w:rFonts w:ascii="Wingdings" w:hAnsi="Wingdings"/>
    </w:rPr>
  </w:style>
  <w:style w:type="character" w:customStyle="1" w:styleId="WW8Num136z0">
    <w:name w:val="WW8Num136z0"/>
    <w:rsid w:val="00A35D3F"/>
    <w:rPr>
      <w:rFonts w:ascii="Symbol" w:hAnsi="Symbol"/>
    </w:rPr>
  </w:style>
  <w:style w:type="character" w:customStyle="1" w:styleId="WW8Num139z0">
    <w:name w:val="WW8Num139z0"/>
    <w:rsid w:val="00A35D3F"/>
    <w:rPr>
      <w:rFonts w:ascii="Symbol" w:hAnsi="Symbol"/>
    </w:rPr>
  </w:style>
  <w:style w:type="character" w:customStyle="1" w:styleId="WW8Num143z0">
    <w:name w:val="WW8Num143z0"/>
    <w:rsid w:val="00A35D3F"/>
    <w:rPr>
      <w:rFonts w:ascii="Symbol" w:hAnsi="Symbol"/>
    </w:rPr>
  </w:style>
  <w:style w:type="character" w:customStyle="1" w:styleId="WW8Num144z0">
    <w:name w:val="WW8Num144z0"/>
    <w:rsid w:val="00A35D3F"/>
    <w:rPr>
      <w:rFonts w:ascii="Symbol" w:hAnsi="Symbol"/>
    </w:rPr>
  </w:style>
  <w:style w:type="character" w:customStyle="1" w:styleId="WW8Num145z0">
    <w:name w:val="WW8Num145z0"/>
    <w:rsid w:val="00A35D3F"/>
    <w:rPr>
      <w:rFonts w:ascii="Symbol" w:hAnsi="Symbol"/>
    </w:rPr>
  </w:style>
  <w:style w:type="character" w:customStyle="1" w:styleId="WW8Num146z0">
    <w:name w:val="WW8Num146z0"/>
    <w:rsid w:val="00A35D3F"/>
    <w:rPr>
      <w:rFonts w:ascii="Symbol" w:hAnsi="Symbol"/>
    </w:rPr>
  </w:style>
  <w:style w:type="character" w:customStyle="1" w:styleId="WW8Num147z0">
    <w:name w:val="WW8Num147z0"/>
    <w:rsid w:val="00A35D3F"/>
    <w:rPr>
      <w:rFonts w:ascii="Wingdings" w:hAnsi="Wingdings"/>
    </w:rPr>
  </w:style>
  <w:style w:type="character" w:customStyle="1" w:styleId="WW8Num147z1">
    <w:name w:val="WW8Num147z1"/>
    <w:rsid w:val="00A35D3F"/>
    <w:rPr>
      <w:rFonts w:ascii="Courier New" w:hAnsi="Courier New"/>
    </w:rPr>
  </w:style>
  <w:style w:type="character" w:customStyle="1" w:styleId="WW8Num147z3">
    <w:name w:val="WW8Num147z3"/>
    <w:rsid w:val="00A35D3F"/>
    <w:rPr>
      <w:rFonts w:ascii="Symbol" w:hAnsi="Symbol"/>
    </w:rPr>
  </w:style>
  <w:style w:type="character" w:customStyle="1" w:styleId="WW8Num150z0">
    <w:name w:val="WW8Num150z0"/>
    <w:rsid w:val="00A35D3F"/>
    <w:rPr>
      <w:rFonts w:ascii="Symbol" w:hAnsi="Symbol"/>
    </w:rPr>
  </w:style>
  <w:style w:type="character" w:customStyle="1" w:styleId="WW8Num157z0">
    <w:name w:val="WW8Num157z0"/>
    <w:rsid w:val="00A35D3F"/>
    <w:rPr>
      <w:rFonts w:ascii="Symbol" w:hAnsi="Symbol"/>
    </w:rPr>
  </w:style>
  <w:style w:type="character" w:customStyle="1" w:styleId="WW8Num159z0">
    <w:name w:val="WW8Num159z0"/>
    <w:rsid w:val="00A35D3F"/>
    <w:rPr>
      <w:rFonts w:ascii="Symbol" w:hAnsi="Symbol"/>
    </w:rPr>
  </w:style>
  <w:style w:type="character" w:customStyle="1" w:styleId="WW8Num160z0">
    <w:name w:val="WW8Num160z0"/>
    <w:rsid w:val="00A35D3F"/>
    <w:rPr>
      <w:rFonts w:ascii="Symbol" w:hAnsi="Symbol"/>
    </w:rPr>
  </w:style>
  <w:style w:type="character" w:customStyle="1" w:styleId="WW8Num162z0">
    <w:name w:val="WW8Num162z0"/>
    <w:rsid w:val="00A35D3F"/>
    <w:rPr>
      <w:rFonts w:ascii="Symbol" w:hAnsi="Symbol"/>
    </w:rPr>
  </w:style>
  <w:style w:type="character" w:customStyle="1" w:styleId="WW8Num163z0">
    <w:name w:val="WW8Num163z0"/>
    <w:rsid w:val="00A35D3F"/>
    <w:rPr>
      <w:rFonts w:ascii="Symbol" w:hAnsi="Symbol"/>
    </w:rPr>
  </w:style>
  <w:style w:type="character" w:customStyle="1" w:styleId="WW8Num164z0">
    <w:name w:val="WW8Num164z0"/>
    <w:rsid w:val="00A35D3F"/>
    <w:rPr>
      <w:rFonts w:ascii="Wingdings" w:hAnsi="Wingdings"/>
    </w:rPr>
  </w:style>
  <w:style w:type="character" w:customStyle="1" w:styleId="WW8Num164z1">
    <w:name w:val="WW8Num164z1"/>
    <w:rsid w:val="00A35D3F"/>
    <w:rPr>
      <w:rFonts w:ascii="Courier New" w:hAnsi="Courier New"/>
    </w:rPr>
  </w:style>
  <w:style w:type="character" w:customStyle="1" w:styleId="WW8Num164z3">
    <w:name w:val="WW8Num164z3"/>
    <w:rsid w:val="00A35D3F"/>
    <w:rPr>
      <w:rFonts w:ascii="Symbol" w:hAnsi="Symbol"/>
    </w:rPr>
  </w:style>
  <w:style w:type="character" w:customStyle="1" w:styleId="WW8Num168z0">
    <w:name w:val="WW8Num168z0"/>
    <w:rsid w:val="00A35D3F"/>
    <w:rPr>
      <w:rFonts w:ascii="Symbol" w:hAnsi="Symbol"/>
    </w:rPr>
  </w:style>
  <w:style w:type="character" w:customStyle="1" w:styleId="WW8Num169z0">
    <w:name w:val="WW8Num169z0"/>
    <w:rsid w:val="00A35D3F"/>
    <w:rPr>
      <w:rFonts w:ascii="Symbol" w:hAnsi="Symbol"/>
    </w:rPr>
  </w:style>
  <w:style w:type="character" w:customStyle="1" w:styleId="WW8Num170z0">
    <w:name w:val="WW8Num170z0"/>
    <w:rsid w:val="00A35D3F"/>
    <w:rPr>
      <w:rFonts w:ascii="Symbol" w:hAnsi="Symbol"/>
    </w:rPr>
  </w:style>
  <w:style w:type="character" w:customStyle="1" w:styleId="WW8Num174z0">
    <w:name w:val="WW8Num174z0"/>
    <w:rsid w:val="00A35D3F"/>
    <w:rPr>
      <w:rFonts w:ascii="Symbol" w:hAnsi="Symbol"/>
    </w:rPr>
  </w:style>
  <w:style w:type="character" w:customStyle="1" w:styleId="WW8Num177z0">
    <w:name w:val="WW8Num177z0"/>
    <w:rsid w:val="00A35D3F"/>
    <w:rPr>
      <w:rFonts w:ascii="Symbol" w:hAnsi="Symbol"/>
    </w:rPr>
  </w:style>
  <w:style w:type="character" w:customStyle="1" w:styleId="WW8Num178z0">
    <w:name w:val="WW8Num178z0"/>
    <w:rsid w:val="00A35D3F"/>
    <w:rPr>
      <w:rFonts w:ascii="Symbol" w:hAnsi="Symbol"/>
    </w:rPr>
  </w:style>
  <w:style w:type="character" w:customStyle="1" w:styleId="WW8Num182z0">
    <w:name w:val="WW8Num182z0"/>
    <w:rsid w:val="00A35D3F"/>
    <w:rPr>
      <w:rFonts w:ascii="Symbol" w:hAnsi="Symbol"/>
    </w:rPr>
  </w:style>
  <w:style w:type="character" w:customStyle="1" w:styleId="WW8Num37z0">
    <w:name w:val="WW8Num37z0"/>
    <w:rsid w:val="00A35D3F"/>
    <w:rPr>
      <w:rFonts w:ascii="Wingdings" w:hAnsi="Wingdings"/>
    </w:rPr>
  </w:style>
  <w:style w:type="character" w:customStyle="1" w:styleId="WW8Num38z0">
    <w:name w:val="WW8Num38z0"/>
    <w:rsid w:val="00A35D3F"/>
    <w:rPr>
      <w:rFonts w:ascii="Wingdings" w:hAnsi="Wingdings"/>
    </w:rPr>
  </w:style>
  <w:style w:type="character" w:customStyle="1" w:styleId="WW8Num40z0">
    <w:name w:val="WW8Num40z0"/>
    <w:rsid w:val="00A35D3F"/>
    <w:rPr>
      <w:rFonts w:ascii="Wingdings" w:hAnsi="Wingdings"/>
    </w:rPr>
  </w:style>
  <w:style w:type="character" w:customStyle="1" w:styleId="WW8Num41z0">
    <w:name w:val="WW8Num41z0"/>
    <w:rsid w:val="00A35D3F"/>
    <w:rPr>
      <w:rFonts w:ascii="Wingdings" w:hAnsi="Wingdings"/>
    </w:rPr>
  </w:style>
  <w:style w:type="character" w:customStyle="1" w:styleId="WW8Num43z0">
    <w:name w:val="WW8Num43z0"/>
    <w:rsid w:val="00A35D3F"/>
    <w:rPr>
      <w:rFonts w:ascii="Wingdings" w:hAnsi="Wingdings"/>
    </w:rPr>
  </w:style>
  <w:style w:type="character" w:customStyle="1" w:styleId="WW8Num20z1">
    <w:name w:val="WW8Num20z1"/>
    <w:rsid w:val="00A35D3F"/>
    <w:rPr>
      <w:rFonts w:ascii="Courier New" w:hAnsi="Courier New"/>
    </w:rPr>
  </w:style>
  <w:style w:type="character" w:customStyle="1" w:styleId="WW8Num20z3">
    <w:name w:val="WW8Num20z3"/>
    <w:rsid w:val="00A35D3F"/>
    <w:rPr>
      <w:rFonts w:ascii="Symbol" w:hAnsi="Symbol"/>
    </w:rPr>
  </w:style>
  <w:style w:type="character" w:customStyle="1" w:styleId="WW8Num26z3">
    <w:name w:val="WW8Num26z3"/>
    <w:rsid w:val="00A35D3F"/>
    <w:rPr>
      <w:rFonts w:ascii="Symbol" w:hAnsi="Symbol"/>
    </w:rPr>
  </w:style>
  <w:style w:type="character" w:customStyle="1" w:styleId="WW8Num33z0">
    <w:name w:val="WW8Num33z0"/>
    <w:rsid w:val="00A35D3F"/>
    <w:rPr>
      <w:rFonts w:ascii="Wingdings" w:hAnsi="Wingdings"/>
    </w:rPr>
  </w:style>
  <w:style w:type="character" w:customStyle="1" w:styleId="WW8Num33z3">
    <w:name w:val="WW8Num33z3"/>
    <w:rsid w:val="00A35D3F"/>
    <w:rPr>
      <w:rFonts w:ascii="Symbol" w:hAnsi="Symbol"/>
    </w:rPr>
  </w:style>
  <w:style w:type="character" w:customStyle="1" w:styleId="WW8Num33z4">
    <w:name w:val="WW8Num33z4"/>
    <w:rsid w:val="00A35D3F"/>
    <w:rPr>
      <w:rFonts w:ascii="Courier New" w:hAnsi="Courier New"/>
    </w:rPr>
  </w:style>
  <w:style w:type="character" w:customStyle="1" w:styleId="WW8Num34z0">
    <w:name w:val="WW8Num34z0"/>
    <w:rsid w:val="00A35D3F"/>
    <w:rPr>
      <w:rFonts w:ascii="Wingdings" w:hAnsi="Wingdings"/>
    </w:rPr>
  </w:style>
  <w:style w:type="character" w:customStyle="1" w:styleId="WW8Num34z1">
    <w:name w:val="WW8Num34z1"/>
    <w:rsid w:val="00A35D3F"/>
    <w:rPr>
      <w:rFonts w:ascii="Courier New" w:hAnsi="Courier New"/>
    </w:rPr>
  </w:style>
  <w:style w:type="character" w:customStyle="1" w:styleId="WW8Num34z3">
    <w:name w:val="WW8Num34z3"/>
    <w:rsid w:val="00A35D3F"/>
    <w:rPr>
      <w:rFonts w:ascii="Symbol" w:hAnsi="Symbol"/>
    </w:rPr>
  </w:style>
  <w:style w:type="character" w:customStyle="1" w:styleId="WW8Num35z0">
    <w:name w:val="WW8Num35z0"/>
    <w:rsid w:val="00A35D3F"/>
    <w:rPr>
      <w:rFonts w:ascii="Wingdings" w:hAnsi="Wingdings"/>
    </w:rPr>
  </w:style>
  <w:style w:type="character" w:customStyle="1" w:styleId="WW8Num35z1">
    <w:name w:val="WW8Num35z1"/>
    <w:rsid w:val="00A35D3F"/>
    <w:rPr>
      <w:rFonts w:ascii="Courier New" w:hAnsi="Courier New"/>
    </w:rPr>
  </w:style>
  <w:style w:type="character" w:customStyle="1" w:styleId="WW8Num35z3">
    <w:name w:val="WW8Num35z3"/>
    <w:rsid w:val="00A35D3F"/>
    <w:rPr>
      <w:rFonts w:ascii="Symbol" w:hAnsi="Symbol"/>
    </w:rPr>
  </w:style>
  <w:style w:type="character" w:customStyle="1" w:styleId="WW8Num36z1">
    <w:name w:val="WW8Num36z1"/>
    <w:rsid w:val="00A35D3F"/>
    <w:rPr>
      <w:rFonts w:ascii="Courier New" w:hAnsi="Courier New"/>
    </w:rPr>
  </w:style>
  <w:style w:type="character" w:customStyle="1" w:styleId="WW8Num36z3">
    <w:name w:val="WW8Num36z3"/>
    <w:rsid w:val="00A35D3F"/>
    <w:rPr>
      <w:rFonts w:ascii="Symbol" w:hAnsi="Symbol"/>
    </w:rPr>
  </w:style>
  <w:style w:type="character" w:customStyle="1" w:styleId="WW8Num37z1">
    <w:name w:val="WW8Num37z1"/>
    <w:rsid w:val="00A35D3F"/>
    <w:rPr>
      <w:rFonts w:ascii="Courier New" w:hAnsi="Courier New"/>
    </w:rPr>
  </w:style>
  <w:style w:type="character" w:customStyle="1" w:styleId="WW8Num37z3">
    <w:name w:val="WW8Num37z3"/>
    <w:rsid w:val="00A35D3F"/>
    <w:rPr>
      <w:rFonts w:ascii="Symbol" w:hAnsi="Symbol"/>
    </w:rPr>
  </w:style>
  <w:style w:type="character" w:customStyle="1" w:styleId="WW8Num39z1">
    <w:name w:val="WW8Num39z1"/>
    <w:rsid w:val="00A35D3F"/>
    <w:rPr>
      <w:rFonts w:ascii="Times New Roman" w:hAnsi="Times New Roman"/>
    </w:rPr>
  </w:style>
  <w:style w:type="character" w:customStyle="1" w:styleId="WW8Num39z3">
    <w:name w:val="WW8Num39z3"/>
    <w:rsid w:val="00A35D3F"/>
    <w:rPr>
      <w:rFonts w:ascii="Symbol" w:hAnsi="Symbol"/>
    </w:rPr>
  </w:style>
  <w:style w:type="character" w:customStyle="1" w:styleId="WW8Num39z4">
    <w:name w:val="WW8Num39z4"/>
    <w:rsid w:val="00A35D3F"/>
    <w:rPr>
      <w:rFonts w:ascii="Courier New" w:hAnsi="Courier New"/>
    </w:rPr>
  </w:style>
  <w:style w:type="character" w:customStyle="1" w:styleId="WW8Num42z1">
    <w:name w:val="WW8Num42z1"/>
    <w:rsid w:val="00A35D3F"/>
    <w:rPr>
      <w:rFonts w:ascii="Courier New" w:hAnsi="Courier New"/>
    </w:rPr>
  </w:style>
  <w:style w:type="character" w:customStyle="1" w:styleId="WW8Num42z3">
    <w:name w:val="WW8Num42z3"/>
    <w:rsid w:val="00A35D3F"/>
    <w:rPr>
      <w:rFonts w:ascii="Symbol" w:hAnsi="Symbol"/>
    </w:rPr>
  </w:style>
  <w:style w:type="character" w:customStyle="1" w:styleId="WW8Num45z0">
    <w:name w:val="WW8Num45z0"/>
    <w:rsid w:val="00A35D3F"/>
    <w:rPr>
      <w:rFonts w:ascii="Wingdings" w:hAnsi="Wingdings"/>
    </w:rPr>
  </w:style>
  <w:style w:type="character" w:customStyle="1" w:styleId="WW8Num45z1">
    <w:name w:val="WW8Num45z1"/>
    <w:rsid w:val="00A35D3F"/>
    <w:rPr>
      <w:rFonts w:ascii="Courier New" w:hAnsi="Courier New"/>
    </w:rPr>
  </w:style>
  <w:style w:type="character" w:customStyle="1" w:styleId="WW8Num45z3">
    <w:name w:val="WW8Num45z3"/>
    <w:rsid w:val="00A35D3F"/>
    <w:rPr>
      <w:rFonts w:ascii="Symbol" w:hAnsi="Symbol"/>
    </w:rPr>
  </w:style>
  <w:style w:type="character" w:customStyle="1" w:styleId="WW8Num46z0">
    <w:name w:val="WW8Num46z0"/>
    <w:rsid w:val="00A35D3F"/>
    <w:rPr>
      <w:rFonts w:ascii="Wingdings" w:hAnsi="Wingdings"/>
    </w:rPr>
  </w:style>
  <w:style w:type="character" w:customStyle="1" w:styleId="WW8Num46z1">
    <w:name w:val="WW8Num46z1"/>
    <w:rsid w:val="00A35D3F"/>
    <w:rPr>
      <w:rFonts w:ascii="Courier New" w:hAnsi="Courier New"/>
    </w:rPr>
  </w:style>
  <w:style w:type="character" w:customStyle="1" w:styleId="WW8Num46z3">
    <w:name w:val="WW8Num46z3"/>
    <w:rsid w:val="00A35D3F"/>
    <w:rPr>
      <w:rFonts w:ascii="Symbol" w:hAnsi="Symbol"/>
    </w:rPr>
  </w:style>
  <w:style w:type="character" w:customStyle="1" w:styleId="WW8Num48z0">
    <w:name w:val="WW8Num48z0"/>
    <w:rsid w:val="00A35D3F"/>
    <w:rPr>
      <w:rFonts w:ascii="Wingdings" w:hAnsi="Wingdings"/>
    </w:rPr>
  </w:style>
  <w:style w:type="character" w:customStyle="1" w:styleId="WW8Num48z1">
    <w:name w:val="WW8Num48z1"/>
    <w:rsid w:val="00A35D3F"/>
    <w:rPr>
      <w:rFonts w:ascii="Courier New" w:hAnsi="Courier New"/>
    </w:rPr>
  </w:style>
  <w:style w:type="character" w:customStyle="1" w:styleId="WW8Num48z3">
    <w:name w:val="WW8Num48z3"/>
    <w:rsid w:val="00A35D3F"/>
    <w:rPr>
      <w:rFonts w:ascii="Symbol" w:hAnsi="Symbol"/>
    </w:rPr>
  </w:style>
  <w:style w:type="character" w:customStyle="1" w:styleId="WW8Num49z0">
    <w:name w:val="WW8Num49z0"/>
    <w:rsid w:val="00A35D3F"/>
    <w:rPr>
      <w:rFonts w:ascii="Wingdings" w:hAnsi="Wingdings"/>
    </w:rPr>
  </w:style>
  <w:style w:type="character" w:customStyle="1" w:styleId="WW8Num49z1">
    <w:name w:val="WW8Num49z1"/>
    <w:rsid w:val="00A35D3F"/>
    <w:rPr>
      <w:rFonts w:ascii="Courier New" w:hAnsi="Courier New"/>
    </w:rPr>
  </w:style>
  <w:style w:type="character" w:customStyle="1" w:styleId="WW8Num49z3">
    <w:name w:val="WW8Num49z3"/>
    <w:rsid w:val="00A35D3F"/>
    <w:rPr>
      <w:rFonts w:ascii="Symbol" w:hAnsi="Symbol"/>
    </w:rPr>
  </w:style>
  <w:style w:type="character" w:customStyle="1" w:styleId="WW8Num50z1">
    <w:name w:val="WW8Num50z1"/>
    <w:rsid w:val="00A35D3F"/>
    <w:rPr>
      <w:rFonts w:ascii="Courier New" w:hAnsi="Courier New"/>
    </w:rPr>
  </w:style>
  <w:style w:type="character" w:customStyle="1" w:styleId="WW8Num50z3">
    <w:name w:val="WW8Num50z3"/>
    <w:rsid w:val="00A35D3F"/>
    <w:rPr>
      <w:rFonts w:ascii="Symbol" w:hAnsi="Symbol"/>
    </w:rPr>
  </w:style>
  <w:style w:type="character" w:customStyle="1" w:styleId="WW8Num51z1">
    <w:name w:val="WW8Num51z1"/>
    <w:rsid w:val="00A35D3F"/>
    <w:rPr>
      <w:rFonts w:ascii="Courier New" w:hAnsi="Courier New"/>
    </w:rPr>
  </w:style>
  <w:style w:type="character" w:customStyle="1" w:styleId="WW8Num51z3">
    <w:name w:val="WW8Num51z3"/>
    <w:rsid w:val="00A35D3F"/>
    <w:rPr>
      <w:rFonts w:ascii="Symbol" w:hAnsi="Symbol"/>
    </w:rPr>
  </w:style>
  <w:style w:type="character" w:customStyle="1" w:styleId="WW-">
    <w:name w:val="WW-Основной шрифт абзаца"/>
    <w:rsid w:val="00A35D3F"/>
  </w:style>
  <w:style w:type="character" w:customStyle="1" w:styleId="FontStyle1600">
    <w:name w:val="Font Style160"/>
    <w:rsid w:val="00A35D3F"/>
    <w:rPr>
      <w:rFonts w:ascii="Bookman Old Style" w:hAnsi="Bookman Old Style"/>
      <w:sz w:val="18"/>
    </w:rPr>
  </w:style>
  <w:style w:type="character" w:customStyle="1" w:styleId="FontStyle116">
    <w:name w:val="Font Style116"/>
    <w:rsid w:val="00A35D3F"/>
    <w:rPr>
      <w:rFonts w:ascii="Bookman Old Style" w:hAnsi="Bookman Old Style"/>
      <w:sz w:val="18"/>
    </w:rPr>
  </w:style>
  <w:style w:type="character" w:customStyle="1" w:styleId="FontStyle131">
    <w:name w:val="Font Style131"/>
    <w:rsid w:val="00A35D3F"/>
    <w:rPr>
      <w:rFonts w:ascii="Arial" w:hAnsi="Arial"/>
      <w:b/>
      <w:sz w:val="16"/>
    </w:rPr>
  </w:style>
  <w:style w:type="character" w:customStyle="1" w:styleId="FontStyle221">
    <w:name w:val="Font Style221"/>
    <w:rsid w:val="00A35D3F"/>
    <w:rPr>
      <w:rFonts w:ascii="Times New Roman" w:hAnsi="Times New Roman"/>
      <w:sz w:val="20"/>
    </w:rPr>
  </w:style>
  <w:style w:type="paragraph" w:customStyle="1" w:styleId="3ffc">
    <w:name w:val="Заголовок оглавления3"/>
    <w:basedOn w:val="11"/>
    <w:next w:val="a3"/>
    <w:rsid w:val="00A35D3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A35D3F"/>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A35D3F"/>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A35D3F"/>
    <w:pPr>
      <w:spacing w:before="100" w:beforeAutospacing="1" w:after="100" w:afterAutospacing="1"/>
    </w:pPr>
  </w:style>
  <w:style w:type="character" w:customStyle="1" w:styleId="31f">
    <w:name w:val="Основной текст + Полужирный31"/>
    <w:rsid w:val="00A35D3F"/>
    <w:rPr>
      <w:rFonts w:ascii="Microsoft Sans Serif" w:hAnsi="Microsoft Sans Serif"/>
      <w:b/>
      <w:spacing w:val="10"/>
      <w:sz w:val="26"/>
    </w:rPr>
  </w:style>
  <w:style w:type="character" w:customStyle="1" w:styleId="303">
    <w:name w:val="Основной текст + Полужирный30"/>
    <w:rsid w:val="00A35D3F"/>
    <w:rPr>
      <w:rFonts w:ascii="Microsoft Sans Serif" w:hAnsi="Microsoft Sans Serif"/>
      <w:b/>
      <w:spacing w:val="10"/>
      <w:sz w:val="26"/>
    </w:rPr>
  </w:style>
  <w:style w:type="character" w:customStyle="1" w:styleId="294">
    <w:name w:val="Основной текст + Полужирный29"/>
    <w:rsid w:val="00A35D3F"/>
    <w:rPr>
      <w:rFonts w:ascii="Microsoft Sans Serif" w:hAnsi="Microsoft Sans Serif"/>
      <w:b/>
      <w:spacing w:val="10"/>
      <w:sz w:val="26"/>
    </w:rPr>
  </w:style>
  <w:style w:type="character" w:customStyle="1" w:styleId="282">
    <w:name w:val="Основной текст + Полужирный28"/>
    <w:rsid w:val="00A35D3F"/>
    <w:rPr>
      <w:rFonts w:ascii="Microsoft Sans Serif" w:hAnsi="Microsoft Sans Serif"/>
      <w:b/>
      <w:spacing w:val="10"/>
      <w:sz w:val="26"/>
    </w:rPr>
  </w:style>
  <w:style w:type="character" w:customStyle="1" w:styleId="274">
    <w:name w:val="Основной текст + Полужирный27"/>
    <w:rsid w:val="00A35D3F"/>
    <w:rPr>
      <w:rFonts w:ascii="Microsoft Sans Serif" w:hAnsi="Microsoft Sans Serif"/>
      <w:b/>
      <w:spacing w:val="10"/>
      <w:sz w:val="26"/>
    </w:rPr>
  </w:style>
  <w:style w:type="character" w:customStyle="1" w:styleId="12pt21">
    <w:name w:val="Основной текст + 12 pt21"/>
    <w:aliases w:val="Курсив31,Интервал 1 pt37"/>
    <w:rsid w:val="00A35D3F"/>
    <w:rPr>
      <w:rFonts w:ascii="Microsoft Sans Serif" w:hAnsi="Microsoft Sans Serif"/>
      <w:i/>
      <w:spacing w:val="30"/>
      <w:sz w:val="24"/>
    </w:rPr>
  </w:style>
  <w:style w:type="character" w:customStyle="1" w:styleId="12pt20">
    <w:name w:val="Основной текст + 12 pt20"/>
    <w:aliases w:val="Курсив30,Интервал 1 pt36"/>
    <w:rsid w:val="00A35D3F"/>
    <w:rPr>
      <w:rFonts w:ascii="Microsoft Sans Serif" w:hAnsi="Microsoft Sans Serif"/>
      <w:i/>
      <w:spacing w:val="30"/>
      <w:sz w:val="24"/>
    </w:rPr>
  </w:style>
  <w:style w:type="character" w:customStyle="1" w:styleId="12pt19">
    <w:name w:val="Основной текст + 12 pt19"/>
    <w:aliases w:val="Курсив29,Интервал 1 pt35"/>
    <w:rsid w:val="00A35D3F"/>
    <w:rPr>
      <w:rFonts w:ascii="Microsoft Sans Serif" w:hAnsi="Microsoft Sans Serif"/>
      <w:i/>
      <w:spacing w:val="30"/>
      <w:sz w:val="24"/>
    </w:rPr>
  </w:style>
  <w:style w:type="character" w:customStyle="1" w:styleId="6f4">
    <w:name w:val="Заголовок №6_"/>
    <w:link w:val="6f5"/>
    <w:locked/>
    <w:rsid w:val="00A35D3F"/>
    <w:rPr>
      <w:rFonts w:ascii="Microsoft Sans Serif" w:hAnsi="Microsoft Sans Serif"/>
      <w:b/>
      <w:spacing w:val="10"/>
      <w:sz w:val="26"/>
      <w:shd w:val="clear" w:color="auto" w:fill="FFFFFF"/>
    </w:rPr>
  </w:style>
  <w:style w:type="paragraph" w:customStyle="1" w:styleId="6f5">
    <w:name w:val="Заголовок №6"/>
    <w:basedOn w:val="a3"/>
    <w:link w:val="6f4"/>
    <w:rsid w:val="00A35D3F"/>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A35D3F"/>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A35D3F"/>
    <w:rPr>
      <w:rFonts w:ascii="Microsoft Sans Serif" w:hAnsi="Microsoft Sans Serif"/>
      <w:i/>
      <w:spacing w:val="30"/>
      <w:sz w:val="24"/>
    </w:rPr>
  </w:style>
  <w:style w:type="character" w:customStyle="1" w:styleId="12pt17">
    <w:name w:val="Основной текст + 12 pt17"/>
    <w:aliases w:val="Курсив27,Интервал 1 pt33"/>
    <w:rsid w:val="00A35D3F"/>
    <w:rPr>
      <w:rFonts w:ascii="Microsoft Sans Serif" w:hAnsi="Microsoft Sans Serif"/>
      <w:i/>
      <w:spacing w:val="30"/>
      <w:sz w:val="24"/>
    </w:rPr>
  </w:style>
  <w:style w:type="character" w:customStyle="1" w:styleId="266">
    <w:name w:val="Основной текст + Полужирный26"/>
    <w:rsid w:val="00A35D3F"/>
    <w:rPr>
      <w:rFonts w:ascii="Microsoft Sans Serif" w:hAnsi="Microsoft Sans Serif"/>
      <w:b/>
      <w:spacing w:val="10"/>
      <w:sz w:val="26"/>
    </w:rPr>
  </w:style>
  <w:style w:type="character" w:customStyle="1" w:styleId="25c">
    <w:name w:val="Основной текст + Полужирный25"/>
    <w:rsid w:val="00A35D3F"/>
    <w:rPr>
      <w:rFonts w:ascii="Microsoft Sans Serif" w:hAnsi="Microsoft Sans Serif"/>
      <w:b/>
      <w:spacing w:val="10"/>
      <w:sz w:val="26"/>
    </w:rPr>
  </w:style>
  <w:style w:type="character" w:customStyle="1" w:styleId="247">
    <w:name w:val="Основной текст + Полужирный24"/>
    <w:rsid w:val="00A35D3F"/>
    <w:rPr>
      <w:rFonts w:ascii="Microsoft Sans Serif" w:hAnsi="Microsoft Sans Serif"/>
      <w:b/>
      <w:spacing w:val="10"/>
      <w:sz w:val="26"/>
    </w:rPr>
  </w:style>
  <w:style w:type="character" w:customStyle="1" w:styleId="12pt16">
    <w:name w:val="Основной текст + 12 pt16"/>
    <w:aliases w:val="Курсив26,Интервал 1 pt32"/>
    <w:rsid w:val="00A35D3F"/>
    <w:rPr>
      <w:rFonts w:ascii="Microsoft Sans Serif" w:hAnsi="Microsoft Sans Serif"/>
      <w:i/>
      <w:spacing w:val="30"/>
      <w:sz w:val="24"/>
    </w:rPr>
  </w:style>
  <w:style w:type="character" w:customStyle="1" w:styleId="23c">
    <w:name w:val="Основной текст + Полужирный23"/>
    <w:rsid w:val="00A35D3F"/>
    <w:rPr>
      <w:rFonts w:ascii="Microsoft Sans Serif" w:hAnsi="Microsoft Sans Serif"/>
      <w:b/>
      <w:spacing w:val="10"/>
      <w:sz w:val="26"/>
    </w:rPr>
  </w:style>
  <w:style w:type="character" w:customStyle="1" w:styleId="22f0">
    <w:name w:val="Основной текст + Полужирный22"/>
    <w:rsid w:val="00A35D3F"/>
    <w:rPr>
      <w:rFonts w:ascii="Microsoft Sans Serif" w:hAnsi="Microsoft Sans Serif"/>
      <w:b/>
      <w:spacing w:val="10"/>
      <w:sz w:val="26"/>
    </w:rPr>
  </w:style>
  <w:style w:type="character" w:customStyle="1" w:styleId="21ff0">
    <w:name w:val="Основной текст + Полужирный21"/>
    <w:rsid w:val="00A35D3F"/>
    <w:rPr>
      <w:rFonts w:ascii="Microsoft Sans Serif" w:hAnsi="Microsoft Sans Serif"/>
      <w:b/>
      <w:spacing w:val="10"/>
      <w:sz w:val="26"/>
    </w:rPr>
  </w:style>
  <w:style w:type="character" w:customStyle="1" w:styleId="20a">
    <w:name w:val="Основной текст + Полужирный20"/>
    <w:rsid w:val="00A35D3F"/>
    <w:rPr>
      <w:rFonts w:ascii="Microsoft Sans Serif" w:hAnsi="Microsoft Sans Serif"/>
      <w:b/>
      <w:spacing w:val="10"/>
      <w:sz w:val="26"/>
    </w:rPr>
  </w:style>
  <w:style w:type="character" w:customStyle="1" w:styleId="4pt">
    <w:name w:val="Основной текст + Интервал 4 pt"/>
    <w:rsid w:val="00A35D3F"/>
    <w:rPr>
      <w:rFonts w:ascii="Microsoft Sans Serif" w:hAnsi="Microsoft Sans Serif"/>
      <w:spacing w:val="80"/>
      <w:sz w:val="26"/>
    </w:rPr>
  </w:style>
  <w:style w:type="character" w:customStyle="1" w:styleId="19a">
    <w:name w:val="Основной текст + Полужирный19"/>
    <w:rsid w:val="00A35D3F"/>
    <w:rPr>
      <w:rFonts w:ascii="Microsoft Sans Serif" w:hAnsi="Microsoft Sans Serif"/>
      <w:b/>
      <w:spacing w:val="10"/>
      <w:sz w:val="26"/>
    </w:rPr>
  </w:style>
  <w:style w:type="character" w:customStyle="1" w:styleId="189">
    <w:name w:val="Основной текст + Полужирный18"/>
    <w:rsid w:val="00A35D3F"/>
    <w:rPr>
      <w:rFonts w:ascii="Microsoft Sans Serif" w:hAnsi="Microsoft Sans Serif"/>
      <w:b/>
      <w:spacing w:val="10"/>
      <w:sz w:val="26"/>
    </w:rPr>
  </w:style>
  <w:style w:type="character" w:customStyle="1" w:styleId="17a">
    <w:name w:val="Основной текст + Полужирный17"/>
    <w:rsid w:val="00A35D3F"/>
    <w:rPr>
      <w:rFonts w:ascii="Microsoft Sans Serif" w:hAnsi="Microsoft Sans Serif"/>
      <w:b/>
      <w:spacing w:val="10"/>
      <w:sz w:val="26"/>
    </w:rPr>
  </w:style>
  <w:style w:type="character" w:customStyle="1" w:styleId="12pt14">
    <w:name w:val="Основной текст + 12 pt14"/>
    <w:aliases w:val="Курсив24,Интервал 1 pt30"/>
    <w:rsid w:val="00A35D3F"/>
    <w:rPr>
      <w:rFonts w:ascii="Microsoft Sans Serif" w:hAnsi="Microsoft Sans Serif"/>
      <w:i/>
      <w:spacing w:val="30"/>
      <w:sz w:val="24"/>
    </w:rPr>
  </w:style>
  <w:style w:type="character" w:customStyle="1" w:styleId="16a">
    <w:name w:val="Основной текст + Полужирный16"/>
    <w:rsid w:val="00A35D3F"/>
    <w:rPr>
      <w:rFonts w:ascii="Microsoft Sans Serif" w:hAnsi="Microsoft Sans Serif"/>
      <w:b/>
      <w:spacing w:val="10"/>
      <w:sz w:val="26"/>
    </w:rPr>
  </w:style>
  <w:style w:type="character" w:customStyle="1" w:styleId="17b">
    <w:name w:val="Основной текст (17)_"/>
    <w:link w:val="17c"/>
    <w:locked/>
    <w:rsid w:val="00A35D3F"/>
    <w:rPr>
      <w:i/>
      <w:spacing w:val="20"/>
      <w:sz w:val="26"/>
      <w:shd w:val="clear" w:color="auto" w:fill="FFFFFF"/>
      <w:lang w:val="en-US"/>
    </w:rPr>
  </w:style>
  <w:style w:type="paragraph" w:customStyle="1" w:styleId="17c">
    <w:name w:val="Основной текст (17)"/>
    <w:basedOn w:val="a3"/>
    <w:link w:val="17b"/>
    <w:rsid w:val="00A35D3F"/>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A35D3F"/>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A35D3F"/>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A35D3F"/>
    <w:rPr>
      <w:rFonts w:ascii="Microsoft Sans Serif" w:hAnsi="Microsoft Sans Serif"/>
      <w:i/>
      <w:spacing w:val="30"/>
      <w:sz w:val="24"/>
    </w:rPr>
  </w:style>
  <w:style w:type="character" w:customStyle="1" w:styleId="12pt12">
    <w:name w:val="Основной текст + 12 pt12"/>
    <w:aliases w:val="Курсив21,Интервал 1 pt27"/>
    <w:rsid w:val="00A35D3F"/>
    <w:rPr>
      <w:rFonts w:ascii="Microsoft Sans Serif" w:hAnsi="Microsoft Sans Serif"/>
      <w:i/>
      <w:spacing w:val="30"/>
      <w:sz w:val="24"/>
    </w:rPr>
  </w:style>
  <w:style w:type="character" w:customStyle="1" w:styleId="15a">
    <w:name w:val="Основной текст + Полужирный15"/>
    <w:rsid w:val="00A35D3F"/>
    <w:rPr>
      <w:rFonts w:ascii="Microsoft Sans Serif" w:hAnsi="Microsoft Sans Serif"/>
      <w:b/>
      <w:spacing w:val="10"/>
      <w:sz w:val="26"/>
    </w:rPr>
  </w:style>
  <w:style w:type="character" w:customStyle="1" w:styleId="2ffffa">
    <w:name w:val="Основной текст + Полужирный2"/>
    <w:rsid w:val="00A35D3F"/>
    <w:rPr>
      <w:rFonts w:ascii="Microsoft Sans Serif" w:hAnsi="Microsoft Sans Serif"/>
      <w:b/>
      <w:spacing w:val="10"/>
      <w:sz w:val="26"/>
    </w:rPr>
  </w:style>
  <w:style w:type="character" w:customStyle="1" w:styleId="12pt5">
    <w:name w:val="Основной текст + 12 pt5"/>
    <w:aliases w:val="Курсив5,Интервал 1 pt5"/>
    <w:rsid w:val="00A35D3F"/>
    <w:rPr>
      <w:rFonts w:ascii="Microsoft Sans Serif" w:hAnsi="Microsoft Sans Serif"/>
      <w:i/>
      <w:spacing w:val="30"/>
      <w:sz w:val="24"/>
    </w:rPr>
  </w:style>
  <w:style w:type="character" w:customStyle="1" w:styleId="afffffffffffa">
    <w:name w:val="Подпись к картинке_"/>
    <w:link w:val="afffffffffffb"/>
    <w:locked/>
    <w:rsid w:val="00A35D3F"/>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A35D3F"/>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A35D3F"/>
    <w:rPr>
      <w:rFonts w:ascii="Microsoft Sans Serif" w:hAnsi="Microsoft Sans Serif"/>
      <w:i/>
      <w:spacing w:val="30"/>
      <w:sz w:val="24"/>
    </w:rPr>
  </w:style>
  <w:style w:type="character" w:customStyle="1" w:styleId="afffffffffffc">
    <w:name w:val="Колонтитул_"/>
    <w:link w:val="afffffffffffd"/>
    <w:locked/>
    <w:rsid w:val="00A35D3F"/>
    <w:rPr>
      <w:shd w:val="clear" w:color="auto" w:fill="FFFFFF"/>
    </w:rPr>
  </w:style>
  <w:style w:type="paragraph" w:customStyle="1" w:styleId="afffffffffffd">
    <w:name w:val="Колонтитул"/>
    <w:basedOn w:val="a3"/>
    <w:link w:val="afffffffffffc"/>
    <w:rsid w:val="00A35D3F"/>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A35D3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A35D3F"/>
    <w:rPr>
      <w:rFonts w:ascii="Microsoft Sans Serif" w:hAnsi="Microsoft Sans Serif"/>
      <w:i/>
      <w:spacing w:val="30"/>
      <w:sz w:val="24"/>
    </w:rPr>
  </w:style>
  <w:style w:type="character" w:customStyle="1" w:styleId="12pt1">
    <w:name w:val="Основной текст + 12 pt1"/>
    <w:aliases w:val="Курсив1,Интервал 1 pt1"/>
    <w:rsid w:val="00A35D3F"/>
    <w:rPr>
      <w:rFonts w:ascii="Microsoft Sans Serif" w:hAnsi="Microsoft Sans Serif"/>
      <w:i/>
      <w:spacing w:val="30"/>
      <w:sz w:val="24"/>
    </w:rPr>
  </w:style>
  <w:style w:type="paragraph" w:customStyle="1" w:styleId="msonospacing0">
    <w:name w:val="msonospacing"/>
    <w:basedOn w:val="a3"/>
    <w:rsid w:val="00A35D3F"/>
    <w:pPr>
      <w:spacing w:before="100" w:beforeAutospacing="1" w:after="100" w:afterAutospacing="1"/>
    </w:pPr>
  </w:style>
  <w:style w:type="paragraph" w:customStyle="1" w:styleId="afffffffffffe">
    <w:name w:val="Стиль Обычный (веб)"/>
    <w:basedOn w:val="afff3"/>
    <w:rsid w:val="00A35D3F"/>
    <w:pPr>
      <w:spacing w:before="0" w:after="0" w:line="233" w:lineRule="auto"/>
      <w:jc w:val="both"/>
    </w:pPr>
    <w:rPr>
      <w:sz w:val="20"/>
      <w:szCs w:val="20"/>
      <w:lang w:bidi="ar-SA"/>
    </w:rPr>
  </w:style>
  <w:style w:type="character" w:customStyle="1" w:styleId="2ffffb">
    <w:name w:val="Основной текст (2) + Полужирный"/>
    <w:rsid w:val="00A35D3F"/>
    <w:rPr>
      <w:rFonts w:ascii="Times New Roman" w:hAnsi="Times New Roman"/>
      <w:b/>
      <w:sz w:val="19"/>
      <w:shd w:val="clear" w:color="auto" w:fill="FFFFFF"/>
    </w:rPr>
  </w:style>
  <w:style w:type="paragraph" w:customStyle="1" w:styleId="pic">
    <w:name w:val="pic"/>
    <w:basedOn w:val="a3"/>
    <w:rsid w:val="00A35D3F"/>
    <w:pPr>
      <w:ind w:firstLine="480"/>
    </w:pPr>
  </w:style>
  <w:style w:type="paragraph" w:customStyle="1" w:styleId="wysiwyg-text-align-center">
    <w:name w:val="wysiwyg-text-align-center"/>
    <w:basedOn w:val="a3"/>
    <w:rsid w:val="00A35D3F"/>
    <w:pPr>
      <w:spacing w:before="100" w:beforeAutospacing="1" w:after="100" w:afterAutospacing="1"/>
    </w:pPr>
  </w:style>
  <w:style w:type="paragraph" w:customStyle="1" w:styleId="wysiwyg-text-align-right">
    <w:name w:val="wysiwyg-text-align-right"/>
    <w:basedOn w:val="a3"/>
    <w:rsid w:val="00A35D3F"/>
    <w:pPr>
      <w:spacing w:before="100" w:beforeAutospacing="1" w:after="100" w:afterAutospacing="1"/>
    </w:pPr>
  </w:style>
  <w:style w:type="character" w:customStyle="1" w:styleId="keyword2">
    <w:name w:val="keyword2"/>
    <w:rsid w:val="00A35D3F"/>
  </w:style>
  <w:style w:type="character" w:customStyle="1" w:styleId="c8">
    <w:name w:val="c8"/>
    <w:rsid w:val="00A35D3F"/>
  </w:style>
  <w:style w:type="character" w:customStyle="1" w:styleId="FontStyle805">
    <w:name w:val="Font Style805"/>
    <w:rsid w:val="00A35D3F"/>
    <w:rPr>
      <w:rFonts w:ascii="Arial Narrow" w:hAnsi="Arial Narrow"/>
      <w:i/>
      <w:sz w:val="12"/>
    </w:rPr>
  </w:style>
  <w:style w:type="character" w:customStyle="1" w:styleId="FontStyle97">
    <w:name w:val="Font Style97"/>
    <w:rsid w:val="00A35D3F"/>
    <w:rPr>
      <w:rFonts w:ascii="Times New Roman" w:hAnsi="Times New Roman"/>
      <w:sz w:val="24"/>
    </w:rPr>
  </w:style>
  <w:style w:type="character" w:customStyle="1" w:styleId="FontStyle764">
    <w:name w:val="Font Style764"/>
    <w:rsid w:val="00A35D3F"/>
    <w:rPr>
      <w:rFonts w:ascii="Times New Roman" w:hAnsi="Times New Roman"/>
      <w:b/>
      <w:i/>
      <w:sz w:val="20"/>
    </w:rPr>
  </w:style>
  <w:style w:type="paragraph" w:customStyle="1" w:styleId="11fa">
    <w:name w:val="Загол11"/>
    <w:basedOn w:val="10e"/>
    <w:rsid w:val="00A35D3F"/>
    <w:rPr>
      <w:sz w:val="22"/>
      <w:szCs w:val="22"/>
    </w:rPr>
  </w:style>
  <w:style w:type="paragraph" w:customStyle="1" w:styleId="10e">
    <w:name w:val="Загол10"/>
    <w:basedOn w:val="9a"/>
    <w:rsid w:val="00A35D3F"/>
    <w:rPr>
      <w:caps/>
      <w:color w:val="auto"/>
      <w:sz w:val="20"/>
      <w:szCs w:val="20"/>
    </w:rPr>
  </w:style>
  <w:style w:type="paragraph" w:customStyle="1" w:styleId="9a">
    <w:name w:val="Загол9"/>
    <w:rsid w:val="00A35D3F"/>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A35D3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A35D3F"/>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A35D3F"/>
    <w:pPr>
      <w:keepNext/>
      <w:widowControl w:val="0"/>
      <w:jc w:val="center"/>
    </w:pPr>
    <w:rPr>
      <w:b/>
      <w:sz w:val="26"/>
      <w:szCs w:val="20"/>
    </w:rPr>
  </w:style>
  <w:style w:type="paragraph" w:customStyle="1" w:styleId="22f1">
    <w:name w:val="Текст22"/>
    <w:basedOn w:val="a3"/>
    <w:rsid w:val="00A35D3F"/>
    <w:rPr>
      <w:rFonts w:ascii="Courier New" w:hAnsi="Courier New"/>
      <w:sz w:val="20"/>
      <w:szCs w:val="20"/>
    </w:rPr>
  </w:style>
  <w:style w:type="paragraph" w:customStyle="1" w:styleId="11fb">
    <w:name w:val="Верхний колонтитул11"/>
    <w:basedOn w:val="a3"/>
    <w:rsid w:val="00A35D3F"/>
    <w:pPr>
      <w:tabs>
        <w:tab w:val="center" w:pos="4153"/>
        <w:tab w:val="right" w:pos="8306"/>
      </w:tabs>
    </w:pPr>
    <w:rPr>
      <w:rFonts w:ascii="Arial" w:hAnsi="Arial"/>
      <w:szCs w:val="20"/>
    </w:rPr>
  </w:style>
  <w:style w:type="paragraph" w:customStyle="1" w:styleId="3115">
    <w:name w:val="Заголовок 311"/>
    <w:basedOn w:val="13b"/>
    <w:next w:val="13b"/>
    <w:rsid w:val="00A35D3F"/>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A35D3F"/>
    <w:pPr>
      <w:keepNext/>
      <w:widowControl/>
      <w:spacing w:line="240" w:lineRule="auto"/>
      <w:ind w:firstLine="0"/>
      <w:jc w:val="left"/>
    </w:pPr>
    <w:rPr>
      <w:sz w:val="24"/>
    </w:rPr>
  </w:style>
  <w:style w:type="paragraph" w:customStyle="1" w:styleId="11fc">
    <w:name w:val="Без интервала11"/>
    <w:rsid w:val="00A35D3F"/>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A35D3F"/>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A35D3F"/>
    <w:pPr>
      <w:widowControl/>
      <w:spacing w:line="240" w:lineRule="auto"/>
      <w:ind w:firstLine="0"/>
    </w:pPr>
    <w:rPr>
      <w:i/>
      <w:sz w:val="26"/>
    </w:rPr>
  </w:style>
  <w:style w:type="paragraph" w:customStyle="1" w:styleId="21ff1">
    <w:name w:val="Цитата21"/>
    <w:basedOn w:val="a3"/>
    <w:rsid w:val="00A35D3F"/>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A35D3F"/>
  </w:style>
  <w:style w:type="character" w:customStyle="1" w:styleId="11fe">
    <w:name w:val="Слабое выделение11"/>
    <w:rsid w:val="00A35D3F"/>
    <w:rPr>
      <w:i/>
      <w:color w:val="808080"/>
    </w:rPr>
  </w:style>
  <w:style w:type="character" w:customStyle="1" w:styleId="11ff">
    <w:name w:val="Сильное выделение11"/>
    <w:rsid w:val="00A35D3F"/>
    <w:rPr>
      <w:b/>
    </w:rPr>
  </w:style>
  <w:style w:type="character" w:customStyle="1" w:styleId="3520">
    <w:name w:val="Знак Знак352"/>
    <w:locked/>
    <w:rsid w:val="00A35D3F"/>
    <w:rPr>
      <w:sz w:val="24"/>
      <w:lang w:val="ru-RU" w:eastAsia="ru-RU"/>
    </w:rPr>
  </w:style>
  <w:style w:type="character" w:customStyle="1" w:styleId="1320">
    <w:name w:val="Знак Знак132"/>
    <w:locked/>
    <w:rsid w:val="00A35D3F"/>
    <w:rPr>
      <w:lang w:val="ru-RU" w:eastAsia="ar-SA" w:bidi="ar-SA"/>
    </w:rPr>
  </w:style>
  <w:style w:type="character" w:customStyle="1" w:styleId="1221">
    <w:name w:val="Знак Знак122"/>
    <w:locked/>
    <w:rsid w:val="00A35D3F"/>
    <w:rPr>
      <w:sz w:val="28"/>
      <w:lang w:val="ru-RU" w:eastAsia="ru-RU"/>
    </w:rPr>
  </w:style>
  <w:style w:type="character" w:customStyle="1" w:styleId="1124">
    <w:name w:val="Знак Знак112"/>
    <w:locked/>
    <w:rsid w:val="00A35D3F"/>
    <w:rPr>
      <w:sz w:val="28"/>
      <w:lang w:val="ru-RU" w:eastAsia="ru-RU"/>
    </w:rPr>
  </w:style>
  <w:style w:type="character" w:customStyle="1" w:styleId="922">
    <w:name w:val="Знак Знак92"/>
    <w:locked/>
    <w:rsid w:val="00A35D3F"/>
    <w:rPr>
      <w:rFonts w:ascii="Tahoma" w:hAnsi="Tahoma"/>
      <w:lang w:val="ru-RU" w:eastAsia="ru-RU"/>
    </w:rPr>
  </w:style>
  <w:style w:type="character" w:customStyle="1" w:styleId="4020">
    <w:name w:val="Знак Знак402"/>
    <w:locked/>
    <w:rsid w:val="00A35D3F"/>
    <w:rPr>
      <w:rFonts w:ascii="Arial" w:hAnsi="Arial"/>
      <w:b/>
      <w:i/>
      <w:sz w:val="28"/>
      <w:lang w:val="ru-RU" w:eastAsia="zh-CN"/>
    </w:rPr>
  </w:style>
  <w:style w:type="character" w:customStyle="1" w:styleId="3920">
    <w:name w:val="Знак Знак392"/>
    <w:locked/>
    <w:rsid w:val="00A35D3F"/>
    <w:rPr>
      <w:b/>
      <w:sz w:val="27"/>
      <w:lang w:val="ru-RU" w:eastAsia="zh-CN"/>
    </w:rPr>
  </w:style>
  <w:style w:type="character" w:customStyle="1" w:styleId="3820">
    <w:name w:val="Знак Знак382"/>
    <w:locked/>
    <w:rsid w:val="00A35D3F"/>
    <w:rPr>
      <w:b/>
      <w:sz w:val="28"/>
      <w:lang w:val="ru-RU" w:eastAsia="ru-RU"/>
    </w:rPr>
  </w:style>
  <w:style w:type="character" w:customStyle="1" w:styleId="3720">
    <w:name w:val="Знак Знак372"/>
    <w:locked/>
    <w:rsid w:val="00A35D3F"/>
    <w:rPr>
      <w:b/>
      <w:i/>
      <w:sz w:val="26"/>
      <w:lang w:val="ru-RU" w:eastAsia="zh-CN"/>
    </w:rPr>
  </w:style>
  <w:style w:type="character" w:customStyle="1" w:styleId="3620">
    <w:name w:val="Знак Знак362"/>
    <w:locked/>
    <w:rsid w:val="00A35D3F"/>
    <w:rPr>
      <w:sz w:val="24"/>
      <w:lang w:val="ru-RU" w:eastAsia="ru-RU"/>
    </w:rPr>
  </w:style>
  <w:style w:type="character" w:customStyle="1" w:styleId="3121">
    <w:name w:val="Знак Знак312"/>
    <w:locked/>
    <w:rsid w:val="00A35D3F"/>
    <w:rPr>
      <w:rFonts w:ascii="Courier New" w:hAnsi="Courier New"/>
      <w:lang w:val="ru-RU" w:eastAsia="ru-RU"/>
    </w:rPr>
  </w:style>
  <w:style w:type="character" w:customStyle="1" w:styleId="3420">
    <w:name w:val="Знак Знак342"/>
    <w:locked/>
    <w:rsid w:val="00A35D3F"/>
    <w:rPr>
      <w:rFonts w:ascii="Calibri" w:hAnsi="Calibri"/>
      <w:i/>
      <w:sz w:val="24"/>
      <w:lang w:val="ru-RU" w:eastAsia="zh-CN"/>
    </w:rPr>
  </w:style>
  <w:style w:type="character" w:customStyle="1" w:styleId="3220">
    <w:name w:val="Знак Знак322"/>
    <w:locked/>
    <w:rsid w:val="00A35D3F"/>
    <w:rPr>
      <w:rFonts w:ascii="Arial" w:hAnsi="Arial"/>
      <w:sz w:val="22"/>
      <w:lang w:val="ru-RU" w:eastAsia="ru-RU"/>
    </w:rPr>
  </w:style>
  <w:style w:type="character" w:customStyle="1" w:styleId="2920">
    <w:name w:val="Знак Знак292"/>
    <w:locked/>
    <w:rsid w:val="00A35D3F"/>
    <w:rPr>
      <w:sz w:val="24"/>
      <w:lang w:val="ru-RU" w:eastAsia="zh-CN"/>
    </w:rPr>
  </w:style>
  <w:style w:type="character" w:customStyle="1" w:styleId="2820">
    <w:name w:val="Знак Знак282"/>
    <w:locked/>
    <w:rsid w:val="00A35D3F"/>
    <w:rPr>
      <w:sz w:val="24"/>
      <w:lang w:val="ru-RU" w:eastAsia="ru-RU"/>
    </w:rPr>
  </w:style>
  <w:style w:type="character" w:customStyle="1" w:styleId="2720">
    <w:name w:val="Знак Знак272"/>
    <w:locked/>
    <w:rsid w:val="00A35D3F"/>
    <w:rPr>
      <w:sz w:val="16"/>
      <w:lang w:val="ru-RU" w:eastAsia="ru-RU"/>
    </w:rPr>
  </w:style>
  <w:style w:type="character" w:customStyle="1" w:styleId="2126">
    <w:name w:val="Знак Знак212"/>
    <w:locked/>
    <w:rsid w:val="00A35D3F"/>
    <w:rPr>
      <w:rFonts w:ascii="Tahoma" w:hAnsi="Tahoma"/>
      <w:lang w:val="ru-RU" w:eastAsia="ru-RU"/>
    </w:rPr>
  </w:style>
  <w:style w:type="character" w:customStyle="1" w:styleId="2620">
    <w:name w:val="Знак Знак262"/>
    <w:rsid w:val="00A35D3F"/>
    <w:rPr>
      <w:rFonts w:ascii="Cambria" w:hAnsi="Cambria"/>
      <w:b/>
      <w:sz w:val="26"/>
    </w:rPr>
  </w:style>
  <w:style w:type="character" w:customStyle="1" w:styleId="2420">
    <w:name w:val="Знак Знак242"/>
    <w:rsid w:val="00A35D3F"/>
    <w:rPr>
      <w:rFonts w:ascii="Times New Roman" w:hAnsi="Times New Roman"/>
      <w:b/>
      <w:i/>
      <w:sz w:val="26"/>
    </w:rPr>
  </w:style>
  <w:style w:type="character" w:customStyle="1" w:styleId="2320">
    <w:name w:val="Знак Знак232"/>
    <w:rsid w:val="00A35D3F"/>
    <w:rPr>
      <w:rFonts w:ascii="Times New Roman" w:hAnsi="Times New Roman"/>
      <w:b/>
      <w:sz w:val="22"/>
    </w:rPr>
  </w:style>
  <w:style w:type="character" w:customStyle="1" w:styleId="3130">
    <w:name w:val="Знак Знак313"/>
    <w:locked/>
    <w:rsid w:val="00A35D3F"/>
    <w:rPr>
      <w:rFonts w:ascii="PragmaticaCTT" w:hAnsi="PragmaticaCTT"/>
      <w:b/>
      <w:sz w:val="24"/>
      <w:lang w:val="ru-RU" w:eastAsia="ru-RU"/>
    </w:rPr>
  </w:style>
  <w:style w:type="character" w:customStyle="1" w:styleId="2015">
    <w:name w:val="Знак Знак2015"/>
    <w:rsid w:val="00A35D3F"/>
    <w:rPr>
      <w:rFonts w:ascii="Arial" w:hAnsi="Arial"/>
      <w:sz w:val="22"/>
    </w:rPr>
  </w:style>
  <w:style w:type="character" w:customStyle="1" w:styleId="font55">
    <w:name w:val="font55"/>
    <w:rsid w:val="00A35D3F"/>
  </w:style>
  <w:style w:type="character" w:customStyle="1" w:styleId="WW8Num24z4">
    <w:name w:val="WW8Num24z4"/>
    <w:rsid w:val="00A35D3F"/>
  </w:style>
  <w:style w:type="character" w:customStyle="1" w:styleId="WW8Num24z5">
    <w:name w:val="WW8Num24z5"/>
    <w:rsid w:val="00A35D3F"/>
  </w:style>
  <w:style w:type="character" w:customStyle="1" w:styleId="WW8Num24z6">
    <w:name w:val="WW8Num24z6"/>
    <w:rsid w:val="00A35D3F"/>
  </w:style>
  <w:style w:type="character" w:customStyle="1" w:styleId="WW8Num24z7">
    <w:name w:val="WW8Num24z7"/>
    <w:rsid w:val="00A35D3F"/>
  </w:style>
  <w:style w:type="character" w:customStyle="1" w:styleId="WW8Num24z8">
    <w:name w:val="WW8Num24z8"/>
    <w:rsid w:val="00A35D3F"/>
  </w:style>
  <w:style w:type="character" w:customStyle="1" w:styleId="WW8Num25z4">
    <w:name w:val="WW8Num25z4"/>
    <w:rsid w:val="00A35D3F"/>
  </w:style>
  <w:style w:type="character" w:customStyle="1" w:styleId="WW8Num25z5">
    <w:name w:val="WW8Num25z5"/>
    <w:rsid w:val="00A35D3F"/>
  </w:style>
  <w:style w:type="character" w:customStyle="1" w:styleId="WW8Num25z6">
    <w:name w:val="WW8Num25z6"/>
    <w:rsid w:val="00A35D3F"/>
  </w:style>
  <w:style w:type="character" w:customStyle="1" w:styleId="WW8Num25z7">
    <w:name w:val="WW8Num25z7"/>
    <w:rsid w:val="00A35D3F"/>
  </w:style>
  <w:style w:type="character" w:customStyle="1" w:styleId="WW8Num25z8">
    <w:name w:val="WW8Num25z8"/>
    <w:rsid w:val="00A35D3F"/>
  </w:style>
  <w:style w:type="character" w:customStyle="1" w:styleId="WW8Num30z2">
    <w:name w:val="WW8Num30z2"/>
    <w:rsid w:val="00A35D3F"/>
  </w:style>
  <w:style w:type="character" w:customStyle="1" w:styleId="WW8Num30z4">
    <w:name w:val="WW8Num30z4"/>
    <w:rsid w:val="00A35D3F"/>
  </w:style>
  <w:style w:type="character" w:customStyle="1" w:styleId="WW8Num30z5">
    <w:name w:val="WW8Num30z5"/>
    <w:rsid w:val="00A35D3F"/>
  </w:style>
  <w:style w:type="character" w:customStyle="1" w:styleId="WW8Num30z6">
    <w:name w:val="WW8Num30z6"/>
    <w:rsid w:val="00A35D3F"/>
  </w:style>
  <w:style w:type="character" w:customStyle="1" w:styleId="WW8Num30z7">
    <w:name w:val="WW8Num30z7"/>
    <w:rsid w:val="00A35D3F"/>
  </w:style>
  <w:style w:type="character" w:customStyle="1" w:styleId="WW8Num30z8">
    <w:name w:val="WW8Num30z8"/>
    <w:rsid w:val="00A35D3F"/>
  </w:style>
  <w:style w:type="character" w:customStyle="1" w:styleId="WW8Num32z4">
    <w:name w:val="WW8Num32z4"/>
    <w:rsid w:val="00A35D3F"/>
  </w:style>
  <w:style w:type="character" w:customStyle="1" w:styleId="WW8Num32z5">
    <w:name w:val="WW8Num32z5"/>
    <w:rsid w:val="00A35D3F"/>
  </w:style>
  <w:style w:type="character" w:customStyle="1" w:styleId="WW8Num32z6">
    <w:name w:val="WW8Num32z6"/>
    <w:rsid w:val="00A35D3F"/>
  </w:style>
  <w:style w:type="character" w:customStyle="1" w:styleId="WW8Num32z7">
    <w:name w:val="WW8Num32z7"/>
    <w:rsid w:val="00A35D3F"/>
  </w:style>
  <w:style w:type="character" w:customStyle="1" w:styleId="WW8Num32z8">
    <w:name w:val="WW8Num32z8"/>
    <w:rsid w:val="00A35D3F"/>
  </w:style>
  <w:style w:type="character" w:customStyle="1" w:styleId="WW8Num33z1">
    <w:name w:val="WW8Num33z1"/>
    <w:rsid w:val="00A35D3F"/>
  </w:style>
  <w:style w:type="character" w:customStyle="1" w:styleId="WW8Num33z2">
    <w:name w:val="WW8Num33z2"/>
    <w:rsid w:val="00A35D3F"/>
  </w:style>
  <w:style w:type="character" w:customStyle="1" w:styleId="WW8Num33z5">
    <w:name w:val="WW8Num33z5"/>
    <w:rsid w:val="00A35D3F"/>
  </w:style>
  <w:style w:type="character" w:customStyle="1" w:styleId="WW8Num33z6">
    <w:name w:val="WW8Num33z6"/>
    <w:rsid w:val="00A35D3F"/>
  </w:style>
  <w:style w:type="character" w:customStyle="1" w:styleId="WW8Num33z7">
    <w:name w:val="WW8Num33z7"/>
    <w:rsid w:val="00A35D3F"/>
  </w:style>
  <w:style w:type="character" w:customStyle="1" w:styleId="WW8Num33z8">
    <w:name w:val="WW8Num33z8"/>
    <w:rsid w:val="00A35D3F"/>
  </w:style>
  <w:style w:type="character" w:customStyle="1" w:styleId="WW8Num35z2">
    <w:name w:val="WW8Num35z2"/>
    <w:rsid w:val="00A35D3F"/>
  </w:style>
  <w:style w:type="character" w:customStyle="1" w:styleId="WW8Num35z4">
    <w:name w:val="WW8Num35z4"/>
    <w:rsid w:val="00A35D3F"/>
  </w:style>
  <w:style w:type="character" w:customStyle="1" w:styleId="WW8Num35z5">
    <w:name w:val="WW8Num35z5"/>
    <w:rsid w:val="00A35D3F"/>
  </w:style>
  <w:style w:type="character" w:customStyle="1" w:styleId="WW8Num35z6">
    <w:name w:val="WW8Num35z6"/>
    <w:rsid w:val="00A35D3F"/>
  </w:style>
  <w:style w:type="character" w:customStyle="1" w:styleId="WW8Num35z7">
    <w:name w:val="WW8Num35z7"/>
    <w:rsid w:val="00A35D3F"/>
  </w:style>
  <w:style w:type="character" w:customStyle="1" w:styleId="WW8Num35z8">
    <w:name w:val="WW8Num35z8"/>
    <w:rsid w:val="00A35D3F"/>
  </w:style>
  <w:style w:type="character" w:customStyle="1" w:styleId="WW8Num37z2">
    <w:name w:val="WW8Num37z2"/>
    <w:rsid w:val="00A35D3F"/>
  </w:style>
  <w:style w:type="character" w:customStyle="1" w:styleId="WW8Num37z4">
    <w:name w:val="WW8Num37z4"/>
    <w:rsid w:val="00A35D3F"/>
  </w:style>
  <w:style w:type="character" w:customStyle="1" w:styleId="WW8Num37z5">
    <w:name w:val="WW8Num37z5"/>
    <w:rsid w:val="00A35D3F"/>
  </w:style>
  <w:style w:type="character" w:customStyle="1" w:styleId="WW8Num37z6">
    <w:name w:val="WW8Num37z6"/>
    <w:rsid w:val="00A35D3F"/>
  </w:style>
  <w:style w:type="character" w:customStyle="1" w:styleId="WW8Num37z7">
    <w:name w:val="WW8Num37z7"/>
    <w:rsid w:val="00A35D3F"/>
  </w:style>
  <w:style w:type="character" w:customStyle="1" w:styleId="WW8Num37z8">
    <w:name w:val="WW8Num37z8"/>
    <w:rsid w:val="00A35D3F"/>
  </w:style>
  <w:style w:type="character" w:customStyle="1" w:styleId="WW8Num38z1">
    <w:name w:val="WW8Num38z1"/>
    <w:rsid w:val="00A35D3F"/>
  </w:style>
  <w:style w:type="character" w:customStyle="1" w:styleId="WW8Num38z2">
    <w:name w:val="WW8Num38z2"/>
    <w:rsid w:val="00A35D3F"/>
  </w:style>
  <w:style w:type="character" w:customStyle="1" w:styleId="WW8Num38z3">
    <w:name w:val="WW8Num38z3"/>
    <w:rsid w:val="00A35D3F"/>
  </w:style>
  <w:style w:type="character" w:customStyle="1" w:styleId="WW8Num38z4">
    <w:name w:val="WW8Num38z4"/>
    <w:rsid w:val="00A35D3F"/>
  </w:style>
  <w:style w:type="character" w:customStyle="1" w:styleId="WW8Num38z5">
    <w:name w:val="WW8Num38z5"/>
    <w:rsid w:val="00A35D3F"/>
  </w:style>
  <w:style w:type="character" w:customStyle="1" w:styleId="WW8Num38z6">
    <w:name w:val="WW8Num38z6"/>
    <w:rsid w:val="00A35D3F"/>
  </w:style>
  <w:style w:type="character" w:customStyle="1" w:styleId="WW8Num38z7">
    <w:name w:val="WW8Num38z7"/>
    <w:rsid w:val="00A35D3F"/>
  </w:style>
  <w:style w:type="character" w:customStyle="1" w:styleId="WW8Num38z8">
    <w:name w:val="WW8Num38z8"/>
    <w:rsid w:val="00A35D3F"/>
  </w:style>
  <w:style w:type="character" w:customStyle="1" w:styleId="WW8Num40z1">
    <w:name w:val="WW8Num40z1"/>
    <w:rsid w:val="00A35D3F"/>
    <w:rPr>
      <w:rFonts w:ascii="Courier New" w:hAnsi="Courier New"/>
    </w:rPr>
  </w:style>
  <w:style w:type="character" w:customStyle="1" w:styleId="WW8Num40z2">
    <w:name w:val="WW8Num40z2"/>
    <w:rsid w:val="00A35D3F"/>
    <w:rPr>
      <w:rFonts w:ascii="Wingdings" w:hAnsi="Wingdings"/>
    </w:rPr>
  </w:style>
  <w:style w:type="character" w:customStyle="1" w:styleId="WW8Num41z1">
    <w:name w:val="WW8Num41z1"/>
    <w:rsid w:val="00A35D3F"/>
  </w:style>
  <w:style w:type="character" w:customStyle="1" w:styleId="WW8Num41z2">
    <w:name w:val="WW8Num41z2"/>
    <w:rsid w:val="00A35D3F"/>
  </w:style>
  <w:style w:type="character" w:customStyle="1" w:styleId="WW8Num41z3">
    <w:name w:val="WW8Num41z3"/>
    <w:rsid w:val="00A35D3F"/>
  </w:style>
  <w:style w:type="character" w:customStyle="1" w:styleId="WW8Num41z4">
    <w:name w:val="WW8Num41z4"/>
    <w:rsid w:val="00A35D3F"/>
  </w:style>
  <w:style w:type="character" w:customStyle="1" w:styleId="WW8Num41z5">
    <w:name w:val="WW8Num41z5"/>
    <w:rsid w:val="00A35D3F"/>
  </w:style>
  <w:style w:type="character" w:customStyle="1" w:styleId="WW8Num41z6">
    <w:name w:val="WW8Num41z6"/>
    <w:rsid w:val="00A35D3F"/>
  </w:style>
  <w:style w:type="character" w:customStyle="1" w:styleId="WW8Num41z7">
    <w:name w:val="WW8Num41z7"/>
    <w:rsid w:val="00A35D3F"/>
  </w:style>
  <w:style w:type="character" w:customStyle="1" w:styleId="WW8Num41z8">
    <w:name w:val="WW8Num41z8"/>
    <w:rsid w:val="00A35D3F"/>
  </w:style>
  <w:style w:type="character" w:customStyle="1" w:styleId="WW8Num43z1">
    <w:name w:val="WW8Num43z1"/>
    <w:rsid w:val="00A35D3F"/>
  </w:style>
  <w:style w:type="character" w:customStyle="1" w:styleId="WW8Num43z2">
    <w:name w:val="WW8Num43z2"/>
    <w:rsid w:val="00A35D3F"/>
  </w:style>
  <w:style w:type="character" w:customStyle="1" w:styleId="WW8Num43z3">
    <w:name w:val="WW8Num43z3"/>
    <w:rsid w:val="00A35D3F"/>
  </w:style>
  <w:style w:type="character" w:customStyle="1" w:styleId="WW8Num43z4">
    <w:name w:val="WW8Num43z4"/>
    <w:rsid w:val="00A35D3F"/>
  </w:style>
  <w:style w:type="character" w:customStyle="1" w:styleId="WW8Num43z5">
    <w:name w:val="WW8Num43z5"/>
    <w:rsid w:val="00A35D3F"/>
  </w:style>
  <w:style w:type="character" w:customStyle="1" w:styleId="WW8Num43z6">
    <w:name w:val="WW8Num43z6"/>
    <w:rsid w:val="00A35D3F"/>
  </w:style>
  <w:style w:type="character" w:customStyle="1" w:styleId="WW8Num43z7">
    <w:name w:val="WW8Num43z7"/>
    <w:rsid w:val="00A35D3F"/>
  </w:style>
  <w:style w:type="character" w:customStyle="1" w:styleId="WW8Num43z8">
    <w:name w:val="WW8Num43z8"/>
    <w:rsid w:val="00A35D3F"/>
  </w:style>
  <w:style w:type="character" w:customStyle="1" w:styleId="WW8Num44z2">
    <w:name w:val="WW8Num44z2"/>
    <w:rsid w:val="00A35D3F"/>
    <w:rPr>
      <w:rFonts w:ascii="Wingdings" w:hAnsi="Wingdings"/>
    </w:rPr>
  </w:style>
  <w:style w:type="character" w:customStyle="1" w:styleId="WW8Num46z2">
    <w:name w:val="WW8Num46z2"/>
    <w:rsid w:val="00A35D3F"/>
    <w:rPr>
      <w:rFonts w:ascii="Wingdings" w:hAnsi="Wingdings"/>
    </w:rPr>
  </w:style>
  <w:style w:type="character" w:customStyle="1" w:styleId="WW8Num47z2">
    <w:name w:val="WW8Num47z2"/>
    <w:rsid w:val="00A35D3F"/>
    <w:rPr>
      <w:rFonts w:ascii="Wingdings" w:hAnsi="Wingdings"/>
    </w:rPr>
  </w:style>
  <w:style w:type="character" w:customStyle="1" w:styleId="WW8NumSt31z0">
    <w:name w:val="WW8NumSt31z0"/>
    <w:rsid w:val="00A35D3F"/>
    <w:rPr>
      <w:rFonts w:ascii="Times New Roman" w:hAnsi="Times New Roman"/>
      <w:sz w:val="20"/>
    </w:rPr>
  </w:style>
  <w:style w:type="character" w:customStyle="1" w:styleId="FootnoteCharacters">
    <w:name w:val="Footnote Characters"/>
    <w:rsid w:val="00A35D3F"/>
    <w:rPr>
      <w:vertAlign w:val="superscript"/>
    </w:rPr>
  </w:style>
  <w:style w:type="character" w:customStyle="1" w:styleId="1fffffff6">
    <w:name w:val="Знак примечания1"/>
    <w:rsid w:val="00A35D3F"/>
    <w:rPr>
      <w:sz w:val="16"/>
    </w:rPr>
  </w:style>
  <w:style w:type="character" w:customStyle="1" w:styleId="EndnoteCharacters">
    <w:name w:val="Endnote Characters"/>
    <w:rsid w:val="00A35D3F"/>
    <w:rPr>
      <w:vertAlign w:val="superscript"/>
    </w:rPr>
  </w:style>
  <w:style w:type="paragraph" w:customStyle="1" w:styleId="LO-Normal1">
    <w:name w:val="LO-Normal1"/>
    <w:rsid w:val="00A35D3F"/>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A35D3F"/>
    <w:pPr>
      <w:shd w:val="clear" w:color="auto" w:fill="000080"/>
      <w:suppressAutoHyphens/>
    </w:pPr>
    <w:rPr>
      <w:rFonts w:ascii="Tahoma" w:hAnsi="Tahoma" w:cs="Tahoma"/>
      <w:lang w:eastAsia="zh-CN"/>
    </w:rPr>
  </w:style>
  <w:style w:type="paragraph" w:customStyle="1" w:styleId="22f2">
    <w:name w:val="Список 22"/>
    <w:basedOn w:val="a3"/>
    <w:rsid w:val="00A35D3F"/>
    <w:pPr>
      <w:suppressAutoHyphens/>
      <w:ind w:left="566" w:hanging="283"/>
    </w:pPr>
    <w:rPr>
      <w:lang w:eastAsia="zh-CN"/>
    </w:rPr>
  </w:style>
  <w:style w:type="paragraph" w:customStyle="1" w:styleId="31f0">
    <w:name w:val="Список 31"/>
    <w:basedOn w:val="a3"/>
    <w:rsid w:val="00A35D3F"/>
    <w:pPr>
      <w:suppressAutoHyphens/>
      <w:ind w:left="849" w:hanging="283"/>
    </w:pPr>
    <w:rPr>
      <w:lang w:eastAsia="zh-CN"/>
    </w:rPr>
  </w:style>
  <w:style w:type="paragraph" w:customStyle="1" w:styleId="1fffffff7">
    <w:name w:val="Обычный отступ1"/>
    <w:basedOn w:val="a3"/>
    <w:rsid w:val="00A35D3F"/>
    <w:pPr>
      <w:suppressAutoHyphens/>
      <w:ind w:firstLine="720"/>
      <w:jc w:val="both"/>
    </w:pPr>
    <w:rPr>
      <w:sz w:val="28"/>
      <w:szCs w:val="20"/>
      <w:lang w:eastAsia="zh-CN"/>
    </w:rPr>
  </w:style>
  <w:style w:type="paragraph" w:customStyle="1" w:styleId="2ffffd">
    <w:name w:val="Нумерованный список2"/>
    <w:basedOn w:val="a3"/>
    <w:rsid w:val="00A35D3F"/>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A35D3F"/>
    <w:pPr>
      <w:suppressAutoHyphens/>
      <w:ind w:firstLine="210"/>
    </w:pPr>
    <w:rPr>
      <w:sz w:val="20"/>
      <w:lang w:eastAsia="zh-CN"/>
    </w:rPr>
  </w:style>
  <w:style w:type="paragraph" w:customStyle="1" w:styleId="21ff2">
    <w:name w:val="Нумерованный список 21"/>
    <w:basedOn w:val="a3"/>
    <w:rsid w:val="00A35D3F"/>
    <w:pPr>
      <w:tabs>
        <w:tab w:val="left" w:pos="720"/>
      </w:tabs>
      <w:suppressAutoHyphens/>
      <w:ind w:left="720" w:hanging="360"/>
    </w:pPr>
    <w:rPr>
      <w:lang w:eastAsia="zh-CN"/>
    </w:rPr>
  </w:style>
  <w:style w:type="paragraph" w:customStyle="1" w:styleId="42a">
    <w:name w:val="Список 42"/>
    <w:basedOn w:val="a3"/>
    <w:rsid w:val="00A35D3F"/>
    <w:pPr>
      <w:suppressAutoHyphens/>
      <w:ind w:left="1132" w:hanging="283"/>
    </w:pPr>
    <w:rPr>
      <w:lang w:eastAsia="zh-CN"/>
    </w:rPr>
  </w:style>
  <w:style w:type="paragraph" w:customStyle="1" w:styleId="22f3">
    <w:name w:val="Маркированный список 22"/>
    <w:basedOn w:val="a3"/>
    <w:rsid w:val="00A35D3F"/>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A35D3F"/>
    <w:pPr>
      <w:tabs>
        <w:tab w:val="left" w:pos="708"/>
      </w:tabs>
      <w:suppressAutoHyphens/>
      <w:jc w:val="both"/>
    </w:pPr>
    <w:rPr>
      <w:bCs/>
      <w:iCs/>
      <w:sz w:val="28"/>
      <w:szCs w:val="28"/>
      <w:lang w:eastAsia="zh-CN"/>
    </w:rPr>
  </w:style>
  <w:style w:type="paragraph" w:customStyle="1" w:styleId="2ffffe">
    <w:name w:val="Текст примечания2"/>
    <w:basedOn w:val="a3"/>
    <w:rsid w:val="00A35D3F"/>
    <w:pPr>
      <w:suppressAutoHyphens/>
    </w:pPr>
    <w:rPr>
      <w:sz w:val="20"/>
      <w:szCs w:val="20"/>
      <w:lang w:eastAsia="zh-CN"/>
    </w:rPr>
  </w:style>
  <w:style w:type="paragraph" w:customStyle="1" w:styleId="2fffff">
    <w:name w:val="Название объекта2"/>
    <w:basedOn w:val="a3"/>
    <w:next w:val="a3"/>
    <w:rsid w:val="00A35D3F"/>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A35D3F"/>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A35D3F"/>
    <w:pPr>
      <w:suppressAutoHyphens/>
      <w:ind w:firstLine="210"/>
    </w:pPr>
    <w:rPr>
      <w:rFonts w:cs="PragmaticaCTT"/>
      <w:sz w:val="20"/>
      <w:lang w:eastAsia="zh-CN"/>
    </w:rPr>
  </w:style>
  <w:style w:type="paragraph" w:customStyle="1" w:styleId="WW-Heading">
    <w:name w:val="WW-Heading"/>
    <w:rsid w:val="00A35D3F"/>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A35D3F"/>
    <w:pPr>
      <w:suppressAutoHyphens/>
      <w:spacing w:before="280" w:after="280"/>
    </w:pPr>
    <w:rPr>
      <w:lang w:eastAsia="zh-CN"/>
    </w:rPr>
  </w:style>
  <w:style w:type="paragraph" w:customStyle="1" w:styleId="1fffffffa">
    <w:name w:val="Текст макроса1"/>
    <w:rsid w:val="00A35D3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A35D3F"/>
    <w:pPr>
      <w:suppressAutoHyphens/>
      <w:ind w:left="720" w:hanging="360"/>
    </w:pPr>
    <w:rPr>
      <w:lang w:eastAsia="zh-CN"/>
    </w:rPr>
  </w:style>
  <w:style w:type="paragraph" w:customStyle="1" w:styleId="WW-TextBody">
    <w:name w:val="WW-Text Body"/>
    <w:basedOn w:val="a3"/>
    <w:rsid w:val="00A35D3F"/>
    <w:pPr>
      <w:suppressAutoHyphens/>
      <w:spacing w:after="120"/>
    </w:pPr>
    <w:rPr>
      <w:lang w:val="en-US" w:eastAsia="zh-CN"/>
    </w:rPr>
  </w:style>
  <w:style w:type="paragraph" w:customStyle="1" w:styleId="WW-Heading4">
    <w:name w:val="WW-Heading 4"/>
    <w:basedOn w:val="a3"/>
    <w:next w:val="a3"/>
    <w:rsid w:val="00A35D3F"/>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A35D3F"/>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A35D3F"/>
    <w:pPr>
      <w:suppressAutoHyphens/>
      <w:spacing w:after="120"/>
      <w:ind w:left="566"/>
    </w:pPr>
    <w:rPr>
      <w:sz w:val="20"/>
      <w:szCs w:val="20"/>
      <w:lang w:eastAsia="zh-CN"/>
    </w:rPr>
  </w:style>
  <w:style w:type="paragraph" w:customStyle="1" w:styleId="31f2">
    <w:name w:val="Нумерованный список 31"/>
    <w:basedOn w:val="a3"/>
    <w:rsid w:val="00A35D3F"/>
    <w:pPr>
      <w:tabs>
        <w:tab w:val="left" w:pos="360"/>
      </w:tabs>
      <w:suppressAutoHyphens/>
      <w:ind w:left="360" w:hanging="360"/>
    </w:pPr>
    <w:rPr>
      <w:lang w:eastAsia="zh-CN"/>
    </w:rPr>
  </w:style>
  <w:style w:type="paragraph" w:customStyle="1" w:styleId="TableContents">
    <w:name w:val="Table Contents"/>
    <w:basedOn w:val="a3"/>
    <w:rsid w:val="00A35D3F"/>
    <w:pPr>
      <w:suppressLineNumbers/>
      <w:suppressAutoHyphens/>
    </w:pPr>
    <w:rPr>
      <w:lang w:eastAsia="zh-CN"/>
    </w:rPr>
  </w:style>
  <w:style w:type="paragraph" w:customStyle="1" w:styleId="TableHeading">
    <w:name w:val="Table Heading"/>
    <w:basedOn w:val="TableContents"/>
    <w:rsid w:val="00A35D3F"/>
    <w:pPr>
      <w:jc w:val="center"/>
    </w:pPr>
    <w:rPr>
      <w:b/>
      <w:bCs/>
    </w:rPr>
  </w:style>
  <w:style w:type="character" w:customStyle="1" w:styleId="InternetLink">
    <w:name w:val="Internet Link"/>
    <w:rsid w:val="00A35D3F"/>
    <w:rPr>
      <w:color w:val="0000FF"/>
      <w:u w:val="single"/>
    </w:rPr>
  </w:style>
  <w:style w:type="character" w:customStyle="1" w:styleId="23d">
    <w:name w:val="Основной текст с отступом 2 Знак3"/>
    <w:rsid w:val="00A35D3F"/>
    <w:rPr>
      <w:rFonts w:ascii="Microsoft Sans Serif" w:hAnsi="Microsoft Sans Serif"/>
      <w:b/>
      <w:spacing w:val="10"/>
      <w:sz w:val="26"/>
    </w:rPr>
  </w:style>
  <w:style w:type="character" w:customStyle="1" w:styleId="34b">
    <w:name w:val="Основной текст с отступом 3 Знак4"/>
    <w:locked/>
    <w:rsid w:val="00A35D3F"/>
    <w:rPr>
      <w:rFonts w:ascii="Times New Roman" w:hAnsi="Times New Roman"/>
      <w:sz w:val="24"/>
      <w:lang w:val="en-US"/>
    </w:rPr>
  </w:style>
  <w:style w:type="character" w:customStyle="1" w:styleId="ListLabel7">
    <w:name w:val="ListLabel 7"/>
    <w:rsid w:val="00A35D3F"/>
  </w:style>
  <w:style w:type="character" w:customStyle="1" w:styleId="ListLabel8">
    <w:name w:val="ListLabel 8"/>
    <w:rsid w:val="00A35D3F"/>
  </w:style>
  <w:style w:type="character" w:customStyle="1" w:styleId="ListLabel9">
    <w:name w:val="ListLabel 9"/>
    <w:rsid w:val="00A35D3F"/>
  </w:style>
  <w:style w:type="character" w:customStyle="1" w:styleId="ListLabel10">
    <w:name w:val="ListLabel 10"/>
    <w:rsid w:val="00A35D3F"/>
  </w:style>
  <w:style w:type="character" w:customStyle="1" w:styleId="ListLabel11">
    <w:name w:val="ListLabel 11"/>
    <w:rsid w:val="00A35D3F"/>
  </w:style>
  <w:style w:type="character" w:customStyle="1" w:styleId="ListLabel12">
    <w:name w:val="ListLabel 12"/>
    <w:rsid w:val="00A35D3F"/>
  </w:style>
  <w:style w:type="character" w:customStyle="1" w:styleId="ListLabel13">
    <w:name w:val="ListLabel 13"/>
    <w:rsid w:val="00A35D3F"/>
  </w:style>
  <w:style w:type="character" w:customStyle="1" w:styleId="ListLabel14">
    <w:name w:val="ListLabel 14"/>
    <w:rsid w:val="00A35D3F"/>
  </w:style>
  <w:style w:type="character" w:customStyle="1" w:styleId="ListLabel15">
    <w:name w:val="ListLabel 15"/>
    <w:rsid w:val="00A35D3F"/>
  </w:style>
  <w:style w:type="character" w:customStyle="1" w:styleId="ListLabel16">
    <w:name w:val="ListLabel 16"/>
    <w:rsid w:val="00A35D3F"/>
  </w:style>
  <w:style w:type="character" w:customStyle="1" w:styleId="ListLabel17">
    <w:name w:val="ListLabel 17"/>
    <w:rsid w:val="00A35D3F"/>
  </w:style>
  <w:style w:type="character" w:customStyle="1" w:styleId="ListLabel18">
    <w:name w:val="ListLabel 18"/>
    <w:rsid w:val="00A35D3F"/>
  </w:style>
  <w:style w:type="character" w:customStyle="1" w:styleId="ListLabel19">
    <w:name w:val="ListLabel 19"/>
    <w:rsid w:val="00A35D3F"/>
  </w:style>
  <w:style w:type="character" w:customStyle="1" w:styleId="ListLabel20">
    <w:name w:val="ListLabel 20"/>
    <w:rsid w:val="00A35D3F"/>
  </w:style>
  <w:style w:type="character" w:customStyle="1" w:styleId="ListLabel21">
    <w:name w:val="ListLabel 21"/>
    <w:rsid w:val="00A35D3F"/>
  </w:style>
  <w:style w:type="character" w:customStyle="1" w:styleId="ListLabel22">
    <w:name w:val="ListLabel 22"/>
    <w:rsid w:val="00A35D3F"/>
  </w:style>
  <w:style w:type="character" w:customStyle="1" w:styleId="ListLabel23">
    <w:name w:val="ListLabel 23"/>
    <w:rsid w:val="00A35D3F"/>
  </w:style>
  <w:style w:type="character" w:customStyle="1" w:styleId="ListLabel24">
    <w:name w:val="ListLabel 24"/>
    <w:rsid w:val="00A35D3F"/>
  </w:style>
  <w:style w:type="character" w:customStyle="1" w:styleId="ListLabel25">
    <w:name w:val="ListLabel 25"/>
    <w:rsid w:val="00A35D3F"/>
  </w:style>
  <w:style w:type="character" w:customStyle="1" w:styleId="ListLabel26">
    <w:name w:val="ListLabel 26"/>
    <w:rsid w:val="00A35D3F"/>
  </w:style>
  <w:style w:type="character" w:customStyle="1" w:styleId="ListLabel27">
    <w:name w:val="ListLabel 27"/>
    <w:rsid w:val="00A35D3F"/>
  </w:style>
  <w:style w:type="character" w:customStyle="1" w:styleId="ListLabel28">
    <w:name w:val="ListLabel 28"/>
    <w:rsid w:val="00A35D3F"/>
  </w:style>
  <w:style w:type="character" w:customStyle="1" w:styleId="ListLabel29">
    <w:name w:val="ListLabel 29"/>
    <w:rsid w:val="00A35D3F"/>
  </w:style>
  <w:style w:type="character" w:customStyle="1" w:styleId="ListLabel30">
    <w:name w:val="ListLabel 30"/>
    <w:rsid w:val="00A35D3F"/>
  </w:style>
  <w:style w:type="character" w:customStyle="1" w:styleId="ListLabel31">
    <w:name w:val="ListLabel 31"/>
    <w:rsid w:val="00A35D3F"/>
  </w:style>
  <w:style w:type="character" w:customStyle="1" w:styleId="ListLabel32">
    <w:name w:val="ListLabel 32"/>
    <w:rsid w:val="00A35D3F"/>
  </w:style>
  <w:style w:type="character" w:customStyle="1" w:styleId="ListLabel33">
    <w:name w:val="ListLabel 33"/>
    <w:rsid w:val="00A35D3F"/>
  </w:style>
  <w:style w:type="character" w:customStyle="1" w:styleId="ListLabel34">
    <w:name w:val="ListLabel 34"/>
    <w:rsid w:val="00A35D3F"/>
    <w:rPr>
      <w:color w:val="00000A"/>
    </w:rPr>
  </w:style>
  <w:style w:type="character" w:customStyle="1" w:styleId="ListLabel35">
    <w:name w:val="ListLabel 35"/>
    <w:rsid w:val="00A35D3F"/>
  </w:style>
  <w:style w:type="character" w:customStyle="1" w:styleId="ListLabel36">
    <w:name w:val="ListLabel 36"/>
    <w:rsid w:val="00A35D3F"/>
  </w:style>
  <w:style w:type="character" w:customStyle="1" w:styleId="ListLabel37">
    <w:name w:val="ListLabel 37"/>
    <w:rsid w:val="00A35D3F"/>
  </w:style>
  <w:style w:type="character" w:customStyle="1" w:styleId="ListLabel38">
    <w:name w:val="ListLabel 38"/>
    <w:rsid w:val="00A35D3F"/>
  </w:style>
  <w:style w:type="character" w:customStyle="1" w:styleId="ListLabel39">
    <w:name w:val="ListLabel 39"/>
    <w:rsid w:val="00A35D3F"/>
  </w:style>
  <w:style w:type="character" w:customStyle="1" w:styleId="ListLabel40">
    <w:name w:val="ListLabel 40"/>
    <w:rsid w:val="00A35D3F"/>
  </w:style>
  <w:style w:type="character" w:customStyle="1" w:styleId="ListLabel41">
    <w:name w:val="ListLabel 41"/>
    <w:rsid w:val="00A35D3F"/>
  </w:style>
  <w:style w:type="character" w:customStyle="1" w:styleId="ListLabel42">
    <w:name w:val="ListLabel 42"/>
    <w:rsid w:val="00A35D3F"/>
  </w:style>
  <w:style w:type="character" w:customStyle="1" w:styleId="ListLabel43">
    <w:name w:val="ListLabel 43"/>
    <w:rsid w:val="00A35D3F"/>
  </w:style>
  <w:style w:type="character" w:customStyle="1" w:styleId="ListLabel44">
    <w:name w:val="ListLabel 44"/>
    <w:rsid w:val="00A35D3F"/>
  </w:style>
  <w:style w:type="character" w:customStyle="1" w:styleId="ListLabel45">
    <w:name w:val="ListLabel 45"/>
    <w:rsid w:val="00A35D3F"/>
  </w:style>
  <w:style w:type="character" w:customStyle="1" w:styleId="ListLabel46">
    <w:name w:val="ListLabel 46"/>
    <w:rsid w:val="00A35D3F"/>
  </w:style>
  <w:style w:type="character" w:customStyle="1" w:styleId="ListLabel47">
    <w:name w:val="ListLabel 47"/>
    <w:rsid w:val="00A35D3F"/>
  </w:style>
  <w:style w:type="character" w:customStyle="1" w:styleId="ListLabel48">
    <w:name w:val="ListLabel 48"/>
    <w:rsid w:val="00A35D3F"/>
  </w:style>
  <w:style w:type="character" w:customStyle="1" w:styleId="ListLabel49">
    <w:name w:val="ListLabel 49"/>
    <w:rsid w:val="00A35D3F"/>
  </w:style>
  <w:style w:type="character" w:customStyle="1" w:styleId="ListLabel50">
    <w:name w:val="ListLabel 50"/>
    <w:rsid w:val="00A35D3F"/>
  </w:style>
  <w:style w:type="character" w:customStyle="1" w:styleId="ListLabel51">
    <w:name w:val="ListLabel 51"/>
    <w:rsid w:val="00A35D3F"/>
  </w:style>
  <w:style w:type="character" w:customStyle="1" w:styleId="ListLabel52">
    <w:name w:val="ListLabel 52"/>
    <w:rsid w:val="00A35D3F"/>
  </w:style>
  <w:style w:type="character" w:customStyle="1" w:styleId="ListLabel53">
    <w:name w:val="ListLabel 53"/>
    <w:rsid w:val="00A35D3F"/>
    <w:rPr>
      <w:color w:val="00000A"/>
      <w:position w:val="0"/>
      <w:sz w:val="24"/>
      <w:u w:val="none"/>
      <w:vertAlign w:val="baseline"/>
    </w:rPr>
  </w:style>
  <w:style w:type="character" w:customStyle="1" w:styleId="ListLabel54">
    <w:name w:val="ListLabel 54"/>
    <w:rsid w:val="00A35D3F"/>
    <w:rPr>
      <w:position w:val="0"/>
      <w:sz w:val="20"/>
      <w:u w:val="none"/>
      <w:vertAlign w:val="baseline"/>
    </w:rPr>
  </w:style>
  <w:style w:type="character" w:customStyle="1" w:styleId="ListLabel55">
    <w:name w:val="ListLabel 55"/>
    <w:rsid w:val="00A35D3F"/>
    <w:rPr>
      <w:position w:val="0"/>
      <w:sz w:val="20"/>
      <w:u w:val="none"/>
      <w:vertAlign w:val="baseline"/>
    </w:rPr>
  </w:style>
  <w:style w:type="character" w:customStyle="1" w:styleId="ListLabel56">
    <w:name w:val="ListLabel 56"/>
    <w:rsid w:val="00A35D3F"/>
  </w:style>
  <w:style w:type="character" w:customStyle="1" w:styleId="ListLabel57">
    <w:name w:val="ListLabel 57"/>
    <w:rsid w:val="00A35D3F"/>
  </w:style>
  <w:style w:type="character" w:customStyle="1" w:styleId="ListLabel58">
    <w:name w:val="ListLabel 58"/>
    <w:rsid w:val="00A35D3F"/>
  </w:style>
  <w:style w:type="character" w:customStyle="1" w:styleId="ListLabel59">
    <w:name w:val="ListLabel 59"/>
    <w:rsid w:val="00A35D3F"/>
  </w:style>
  <w:style w:type="character" w:customStyle="1" w:styleId="ListLabel60">
    <w:name w:val="ListLabel 60"/>
    <w:rsid w:val="00A35D3F"/>
  </w:style>
  <w:style w:type="character" w:customStyle="1" w:styleId="ListLabel61">
    <w:name w:val="ListLabel 61"/>
    <w:rsid w:val="00A35D3F"/>
  </w:style>
  <w:style w:type="character" w:customStyle="1" w:styleId="ListLabel62">
    <w:name w:val="ListLabel 62"/>
    <w:rsid w:val="00A35D3F"/>
  </w:style>
  <w:style w:type="character" w:customStyle="1" w:styleId="ListLabel63">
    <w:name w:val="ListLabel 63"/>
    <w:rsid w:val="00A35D3F"/>
    <w:rPr>
      <w:sz w:val="24"/>
    </w:rPr>
  </w:style>
  <w:style w:type="character" w:customStyle="1" w:styleId="ListLabel64">
    <w:name w:val="ListLabel 64"/>
    <w:rsid w:val="00A35D3F"/>
  </w:style>
  <w:style w:type="character" w:customStyle="1" w:styleId="ListLabel65">
    <w:name w:val="ListLabel 65"/>
    <w:rsid w:val="00A35D3F"/>
  </w:style>
  <w:style w:type="character" w:customStyle="1" w:styleId="ListLabel66">
    <w:name w:val="ListLabel 66"/>
    <w:rsid w:val="00A35D3F"/>
  </w:style>
  <w:style w:type="character" w:customStyle="1" w:styleId="ListLabel67">
    <w:name w:val="ListLabel 67"/>
    <w:rsid w:val="00A35D3F"/>
  </w:style>
  <w:style w:type="character" w:customStyle="1" w:styleId="ListLabel68">
    <w:name w:val="ListLabel 68"/>
    <w:rsid w:val="00A35D3F"/>
  </w:style>
  <w:style w:type="character" w:customStyle="1" w:styleId="ListLabel69">
    <w:name w:val="ListLabel 69"/>
    <w:rsid w:val="00A35D3F"/>
  </w:style>
  <w:style w:type="character" w:customStyle="1" w:styleId="ListLabel70">
    <w:name w:val="ListLabel 70"/>
    <w:rsid w:val="00A35D3F"/>
  </w:style>
  <w:style w:type="character" w:customStyle="1" w:styleId="ListLabel71">
    <w:name w:val="ListLabel 71"/>
    <w:rsid w:val="00A35D3F"/>
  </w:style>
  <w:style w:type="character" w:customStyle="1" w:styleId="ListLabel72">
    <w:name w:val="ListLabel 72"/>
    <w:rsid w:val="00A35D3F"/>
  </w:style>
  <w:style w:type="character" w:customStyle="1" w:styleId="ListLabel73">
    <w:name w:val="ListLabel 73"/>
    <w:rsid w:val="00A35D3F"/>
  </w:style>
  <w:style w:type="character" w:customStyle="1" w:styleId="ListLabel74">
    <w:name w:val="ListLabel 74"/>
    <w:rsid w:val="00A35D3F"/>
  </w:style>
  <w:style w:type="character" w:customStyle="1" w:styleId="ListLabel75">
    <w:name w:val="ListLabel 75"/>
    <w:rsid w:val="00A35D3F"/>
  </w:style>
  <w:style w:type="character" w:customStyle="1" w:styleId="ListLabel76">
    <w:name w:val="ListLabel 76"/>
    <w:rsid w:val="00A35D3F"/>
  </w:style>
  <w:style w:type="character" w:customStyle="1" w:styleId="ListLabel77">
    <w:name w:val="ListLabel 77"/>
    <w:rsid w:val="00A35D3F"/>
  </w:style>
  <w:style w:type="character" w:customStyle="1" w:styleId="ListLabel78">
    <w:name w:val="ListLabel 78"/>
    <w:rsid w:val="00A35D3F"/>
    <w:rPr>
      <w:sz w:val="24"/>
    </w:rPr>
  </w:style>
  <w:style w:type="character" w:customStyle="1" w:styleId="ListLabel79">
    <w:name w:val="ListLabel 79"/>
    <w:rsid w:val="00A35D3F"/>
  </w:style>
  <w:style w:type="character" w:customStyle="1" w:styleId="ListLabel80">
    <w:name w:val="ListLabel 80"/>
    <w:rsid w:val="00A35D3F"/>
  </w:style>
  <w:style w:type="character" w:customStyle="1" w:styleId="ListLabel81">
    <w:name w:val="ListLabel 81"/>
    <w:rsid w:val="00A35D3F"/>
  </w:style>
  <w:style w:type="character" w:customStyle="1" w:styleId="ListLabel82">
    <w:name w:val="ListLabel 82"/>
    <w:rsid w:val="00A35D3F"/>
  </w:style>
  <w:style w:type="character" w:customStyle="1" w:styleId="ListLabel83">
    <w:name w:val="ListLabel 83"/>
    <w:rsid w:val="00A35D3F"/>
  </w:style>
  <w:style w:type="character" w:customStyle="1" w:styleId="ListLabel84">
    <w:name w:val="ListLabel 84"/>
    <w:rsid w:val="00A35D3F"/>
  </w:style>
  <w:style w:type="character" w:customStyle="1" w:styleId="ListLabel85">
    <w:name w:val="ListLabel 85"/>
    <w:rsid w:val="00A35D3F"/>
  </w:style>
  <w:style w:type="character" w:customStyle="1" w:styleId="ListLabel86">
    <w:name w:val="ListLabel 86"/>
    <w:rsid w:val="00A35D3F"/>
  </w:style>
  <w:style w:type="character" w:customStyle="1" w:styleId="ListLabel87">
    <w:name w:val="ListLabel 87"/>
    <w:rsid w:val="00A35D3F"/>
  </w:style>
  <w:style w:type="character" w:customStyle="1" w:styleId="ListLabel88">
    <w:name w:val="ListLabel 88"/>
    <w:rsid w:val="00A35D3F"/>
  </w:style>
  <w:style w:type="character" w:customStyle="1" w:styleId="ListLabel89">
    <w:name w:val="ListLabel 89"/>
    <w:rsid w:val="00A35D3F"/>
  </w:style>
  <w:style w:type="character" w:customStyle="1" w:styleId="ListLabel90">
    <w:name w:val="ListLabel 90"/>
    <w:rsid w:val="00A35D3F"/>
  </w:style>
  <w:style w:type="character" w:customStyle="1" w:styleId="ListLabel91">
    <w:name w:val="ListLabel 91"/>
    <w:rsid w:val="00A35D3F"/>
  </w:style>
  <w:style w:type="character" w:customStyle="1" w:styleId="ListLabel92">
    <w:name w:val="ListLabel 92"/>
    <w:rsid w:val="00A35D3F"/>
  </w:style>
  <w:style w:type="character" w:customStyle="1" w:styleId="ListLabel93">
    <w:name w:val="ListLabel 93"/>
    <w:rsid w:val="00A35D3F"/>
  </w:style>
  <w:style w:type="character" w:customStyle="1" w:styleId="ListLabel94">
    <w:name w:val="ListLabel 94"/>
    <w:rsid w:val="00A35D3F"/>
  </w:style>
  <w:style w:type="character" w:customStyle="1" w:styleId="ListLabel95">
    <w:name w:val="ListLabel 95"/>
    <w:rsid w:val="00A35D3F"/>
  </w:style>
  <w:style w:type="character" w:customStyle="1" w:styleId="ListLabel96">
    <w:name w:val="ListLabel 96"/>
    <w:rsid w:val="00A35D3F"/>
    <w:rPr>
      <w:sz w:val="24"/>
    </w:rPr>
  </w:style>
  <w:style w:type="character" w:customStyle="1" w:styleId="ListLabel97">
    <w:name w:val="ListLabel 97"/>
    <w:rsid w:val="00A35D3F"/>
  </w:style>
  <w:style w:type="character" w:customStyle="1" w:styleId="ListLabel98">
    <w:name w:val="ListLabel 98"/>
    <w:rsid w:val="00A35D3F"/>
  </w:style>
  <w:style w:type="character" w:customStyle="1" w:styleId="ListLabel99">
    <w:name w:val="ListLabel 99"/>
    <w:rsid w:val="00A35D3F"/>
  </w:style>
  <w:style w:type="character" w:customStyle="1" w:styleId="ListLabel100">
    <w:name w:val="ListLabel 100"/>
    <w:rsid w:val="00A35D3F"/>
  </w:style>
  <w:style w:type="character" w:customStyle="1" w:styleId="ListLabel101">
    <w:name w:val="ListLabel 101"/>
    <w:rsid w:val="00A35D3F"/>
  </w:style>
  <w:style w:type="character" w:customStyle="1" w:styleId="ListLabel102">
    <w:name w:val="ListLabel 102"/>
    <w:rsid w:val="00A35D3F"/>
  </w:style>
  <w:style w:type="character" w:customStyle="1" w:styleId="ListLabel103">
    <w:name w:val="ListLabel 103"/>
    <w:rsid w:val="00A35D3F"/>
  </w:style>
  <w:style w:type="character" w:customStyle="1" w:styleId="ListLabel104">
    <w:name w:val="ListLabel 104"/>
    <w:rsid w:val="00A35D3F"/>
  </w:style>
  <w:style w:type="character" w:customStyle="1" w:styleId="ListLabel105">
    <w:name w:val="ListLabel 105"/>
    <w:rsid w:val="00A35D3F"/>
  </w:style>
  <w:style w:type="character" w:customStyle="1" w:styleId="ListLabel106">
    <w:name w:val="ListLabel 106"/>
    <w:rsid w:val="00A35D3F"/>
  </w:style>
  <w:style w:type="character" w:customStyle="1" w:styleId="ListLabel107">
    <w:name w:val="ListLabel 107"/>
    <w:rsid w:val="00A35D3F"/>
  </w:style>
  <w:style w:type="character" w:customStyle="1" w:styleId="ListLabel108">
    <w:name w:val="ListLabel 108"/>
    <w:rsid w:val="00A35D3F"/>
  </w:style>
  <w:style w:type="character" w:customStyle="1" w:styleId="ListLabel109">
    <w:name w:val="ListLabel 109"/>
    <w:rsid w:val="00A35D3F"/>
  </w:style>
  <w:style w:type="character" w:customStyle="1" w:styleId="ListLabel110">
    <w:name w:val="ListLabel 110"/>
    <w:rsid w:val="00A35D3F"/>
  </w:style>
  <w:style w:type="character" w:customStyle="1" w:styleId="ListLabel111">
    <w:name w:val="ListLabel 111"/>
    <w:rsid w:val="00A35D3F"/>
  </w:style>
  <w:style w:type="character" w:customStyle="1" w:styleId="ListLabel112">
    <w:name w:val="ListLabel 112"/>
    <w:rsid w:val="00A35D3F"/>
  </w:style>
  <w:style w:type="character" w:customStyle="1" w:styleId="ListLabel113">
    <w:name w:val="ListLabel 113"/>
    <w:rsid w:val="00A35D3F"/>
  </w:style>
  <w:style w:type="character" w:customStyle="1" w:styleId="ListLabel114">
    <w:name w:val="ListLabel 114"/>
    <w:rsid w:val="00A35D3F"/>
    <w:rPr>
      <w:sz w:val="24"/>
    </w:rPr>
  </w:style>
  <w:style w:type="character" w:customStyle="1" w:styleId="ListLabel115">
    <w:name w:val="ListLabel 115"/>
    <w:rsid w:val="00A35D3F"/>
  </w:style>
  <w:style w:type="character" w:customStyle="1" w:styleId="ListLabel116">
    <w:name w:val="ListLabel 116"/>
    <w:rsid w:val="00A35D3F"/>
  </w:style>
  <w:style w:type="character" w:customStyle="1" w:styleId="ListLabel117">
    <w:name w:val="ListLabel 117"/>
    <w:rsid w:val="00A35D3F"/>
  </w:style>
  <w:style w:type="character" w:customStyle="1" w:styleId="ListLabel118">
    <w:name w:val="ListLabel 118"/>
    <w:rsid w:val="00A35D3F"/>
  </w:style>
  <w:style w:type="character" w:customStyle="1" w:styleId="ListLabel119">
    <w:name w:val="ListLabel 119"/>
    <w:rsid w:val="00A35D3F"/>
  </w:style>
  <w:style w:type="character" w:customStyle="1" w:styleId="ListLabel120">
    <w:name w:val="ListLabel 120"/>
    <w:rsid w:val="00A35D3F"/>
  </w:style>
  <w:style w:type="character" w:customStyle="1" w:styleId="ListLabel121">
    <w:name w:val="ListLabel 121"/>
    <w:rsid w:val="00A35D3F"/>
  </w:style>
  <w:style w:type="character" w:customStyle="1" w:styleId="ListLabel122">
    <w:name w:val="ListLabel 122"/>
    <w:rsid w:val="00A35D3F"/>
  </w:style>
  <w:style w:type="character" w:customStyle="1" w:styleId="ListLabel123">
    <w:name w:val="ListLabel 123"/>
    <w:rsid w:val="00A35D3F"/>
  </w:style>
  <w:style w:type="character" w:customStyle="1" w:styleId="ListLabel124">
    <w:name w:val="ListLabel 124"/>
    <w:rsid w:val="00A35D3F"/>
  </w:style>
  <w:style w:type="character" w:customStyle="1" w:styleId="ListLabel125">
    <w:name w:val="ListLabel 125"/>
    <w:rsid w:val="00A35D3F"/>
  </w:style>
  <w:style w:type="character" w:customStyle="1" w:styleId="ListLabel126">
    <w:name w:val="ListLabel 126"/>
    <w:rsid w:val="00A35D3F"/>
  </w:style>
  <w:style w:type="character" w:customStyle="1" w:styleId="ListLabel127">
    <w:name w:val="ListLabel 127"/>
    <w:rsid w:val="00A35D3F"/>
  </w:style>
  <w:style w:type="character" w:customStyle="1" w:styleId="ListLabel128">
    <w:name w:val="ListLabel 128"/>
    <w:rsid w:val="00A35D3F"/>
  </w:style>
  <w:style w:type="character" w:customStyle="1" w:styleId="ListLabel129">
    <w:name w:val="ListLabel 129"/>
    <w:rsid w:val="00A35D3F"/>
  </w:style>
  <w:style w:type="character" w:customStyle="1" w:styleId="ListLabel130">
    <w:name w:val="ListLabel 130"/>
    <w:rsid w:val="00A35D3F"/>
  </w:style>
  <w:style w:type="character" w:customStyle="1" w:styleId="ListLabel131">
    <w:name w:val="ListLabel 131"/>
    <w:rsid w:val="00A35D3F"/>
  </w:style>
  <w:style w:type="character" w:customStyle="1" w:styleId="ListLabel132">
    <w:name w:val="ListLabel 132"/>
    <w:rsid w:val="00A35D3F"/>
  </w:style>
  <w:style w:type="character" w:customStyle="1" w:styleId="ListLabel133">
    <w:name w:val="ListLabel 133"/>
    <w:rsid w:val="00A35D3F"/>
  </w:style>
  <w:style w:type="character" w:customStyle="1" w:styleId="ListLabel134">
    <w:name w:val="ListLabel 134"/>
    <w:rsid w:val="00A35D3F"/>
  </w:style>
  <w:style w:type="character" w:customStyle="1" w:styleId="ListLabel135">
    <w:name w:val="ListLabel 135"/>
    <w:rsid w:val="00A35D3F"/>
  </w:style>
  <w:style w:type="character" w:customStyle="1" w:styleId="ListLabel136">
    <w:name w:val="ListLabel 136"/>
    <w:rsid w:val="00A35D3F"/>
  </w:style>
  <w:style w:type="character" w:customStyle="1" w:styleId="ListLabel137">
    <w:name w:val="ListLabel 137"/>
    <w:rsid w:val="00A35D3F"/>
  </w:style>
  <w:style w:type="character" w:customStyle="1" w:styleId="ListLabel138">
    <w:name w:val="ListLabel 138"/>
    <w:rsid w:val="00A35D3F"/>
  </w:style>
  <w:style w:type="character" w:customStyle="1" w:styleId="ListLabel139">
    <w:name w:val="ListLabel 139"/>
    <w:rsid w:val="00A35D3F"/>
  </w:style>
  <w:style w:type="character" w:customStyle="1" w:styleId="ListLabel140">
    <w:name w:val="ListLabel 140"/>
    <w:rsid w:val="00A35D3F"/>
  </w:style>
  <w:style w:type="character" w:customStyle="1" w:styleId="ListLabel141">
    <w:name w:val="ListLabel 141"/>
    <w:rsid w:val="00A35D3F"/>
  </w:style>
  <w:style w:type="character" w:customStyle="1" w:styleId="ListLabel142">
    <w:name w:val="ListLabel 142"/>
    <w:rsid w:val="00A35D3F"/>
  </w:style>
  <w:style w:type="character" w:customStyle="1" w:styleId="ListLabel143">
    <w:name w:val="ListLabel 143"/>
    <w:rsid w:val="00A35D3F"/>
  </w:style>
  <w:style w:type="character" w:customStyle="1" w:styleId="ListLabel144">
    <w:name w:val="ListLabel 144"/>
    <w:rsid w:val="00A35D3F"/>
  </w:style>
  <w:style w:type="character" w:customStyle="1" w:styleId="ListLabel145">
    <w:name w:val="ListLabel 145"/>
    <w:rsid w:val="00A35D3F"/>
  </w:style>
  <w:style w:type="character" w:customStyle="1" w:styleId="ListLabel146">
    <w:name w:val="ListLabel 146"/>
    <w:rsid w:val="00A35D3F"/>
  </w:style>
  <w:style w:type="character" w:customStyle="1" w:styleId="ListLabel147">
    <w:name w:val="ListLabel 147"/>
    <w:rsid w:val="00A35D3F"/>
  </w:style>
  <w:style w:type="character" w:customStyle="1" w:styleId="ListLabel148">
    <w:name w:val="ListLabel 148"/>
    <w:rsid w:val="00A35D3F"/>
  </w:style>
  <w:style w:type="character" w:customStyle="1" w:styleId="ListLabel149">
    <w:name w:val="ListLabel 149"/>
    <w:rsid w:val="00A35D3F"/>
  </w:style>
  <w:style w:type="character" w:customStyle="1" w:styleId="ListLabel150">
    <w:name w:val="ListLabel 150"/>
    <w:rsid w:val="00A35D3F"/>
    <w:rPr>
      <w:sz w:val="24"/>
    </w:rPr>
  </w:style>
  <w:style w:type="character" w:customStyle="1" w:styleId="ListLabel151">
    <w:name w:val="ListLabel 151"/>
    <w:rsid w:val="00A35D3F"/>
  </w:style>
  <w:style w:type="character" w:customStyle="1" w:styleId="ListLabel152">
    <w:name w:val="ListLabel 152"/>
    <w:rsid w:val="00A35D3F"/>
  </w:style>
  <w:style w:type="character" w:customStyle="1" w:styleId="ListLabel153">
    <w:name w:val="ListLabel 153"/>
    <w:rsid w:val="00A35D3F"/>
  </w:style>
  <w:style w:type="character" w:customStyle="1" w:styleId="ListLabel154">
    <w:name w:val="ListLabel 154"/>
    <w:rsid w:val="00A35D3F"/>
  </w:style>
  <w:style w:type="character" w:customStyle="1" w:styleId="ListLabel155">
    <w:name w:val="ListLabel 155"/>
    <w:rsid w:val="00A35D3F"/>
  </w:style>
  <w:style w:type="character" w:customStyle="1" w:styleId="ListLabel156">
    <w:name w:val="ListLabel 156"/>
    <w:rsid w:val="00A35D3F"/>
  </w:style>
  <w:style w:type="character" w:customStyle="1" w:styleId="ListLabel157">
    <w:name w:val="ListLabel 157"/>
    <w:rsid w:val="00A35D3F"/>
  </w:style>
  <w:style w:type="character" w:customStyle="1" w:styleId="ListLabel158">
    <w:name w:val="ListLabel 158"/>
    <w:rsid w:val="00A35D3F"/>
  </w:style>
  <w:style w:type="character" w:customStyle="1" w:styleId="ListLabel159">
    <w:name w:val="ListLabel 159"/>
    <w:rsid w:val="00A35D3F"/>
    <w:rPr>
      <w:sz w:val="24"/>
    </w:rPr>
  </w:style>
  <w:style w:type="character" w:customStyle="1" w:styleId="ListLabel160">
    <w:name w:val="ListLabel 160"/>
    <w:rsid w:val="00A35D3F"/>
  </w:style>
  <w:style w:type="character" w:customStyle="1" w:styleId="ListLabel161">
    <w:name w:val="ListLabel 161"/>
    <w:rsid w:val="00A35D3F"/>
  </w:style>
  <w:style w:type="character" w:customStyle="1" w:styleId="ListLabel162">
    <w:name w:val="ListLabel 162"/>
    <w:rsid w:val="00A35D3F"/>
  </w:style>
  <w:style w:type="character" w:customStyle="1" w:styleId="ListLabel163">
    <w:name w:val="ListLabel 163"/>
    <w:rsid w:val="00A35D3F"/>
  </w:style>
  <w:style w:type="character" w:customStyle="1" w:styleId="ListLabel164">
    <w:name w:val="ListLabel 164"/>
    <w:rsid w:val="00A35D3F"/>
  </w:style>
  <w:style w:type="character" w:customStyle="1" w:styleId="ListLabel165">
    <w:name w:val="ListLabel 165"/>
    <w:rsid w:val="00A35D3F"/>
  </w:style>
  <w:style w:type="character" w:customStyle="1" w:styleId="ListLabel166">
    <w:name w:val="ListLabel 166"/>
    <w:rsid w:val="00A35D3F"/>
  </w:style>
  <w:style w:type="character" w:customStyle="1" w:styleId="ListLabel167">
    <w:name w:val="ListLabel 167"/>
    <w:rsid w:val="00A35D3F"/>
  </w:style>
  <w:style w:type="character" w:customStyle="1" w:styleId="ListLabel168">
    <w:name w:val="ListLabel 168"/>
    <w:rsid w:val="00A35D3F"/>
    <w:rPr>
      <w:sz w:val="24"/>
    </w:rPr>
  </w:style>
  <w:style w:type="character" w:customStyle="1" w:styleId="ListLabel169">
    <w:name w:val="ListLabel 169"/>
    <w:rsid w:val="00A35D3F"/>
  </w:style>
  <w:style w:type="character" w:customStyle="1" w:styleId="ListLabel170">
    <w:name w:val="ListLabel 170"/>
    <w:rsid w:val="00A35D3F"/>
  </w:style>
  <w:style w:type="character" w:customStyle="1" w:styleId="ListLabel171">
    <w:name w:val="ListLabel 171"/>
    <w:rsid w:val="00A35D3F"/>
  </w:style>
  <w:style w:type="character" w:customStyle="1" w:styleId="ListLabel172">
    <w:name w:val="ListLabel 172"/>
    <w:rsid w:val="00A35D3F"/>
  </w:style>
  <w:style w:type="character" w:customStyle="1" w:styleId="ListLabel173">
    <w:name w:val="ListLabel 173"/>
    <w:rsid w:val="00A35D3F"/>
  </w:style>
  <w:style w:type="character" w:customStyle="1" w:styleId="ListLabel174">
    <w:name w:val="ListLabel 174"/>
    <w:rsid w:val="00A35D3F"/>
  </w:style>
  <w:style w:type="character" w:customStyle="1" w:styleId="ListLabel175">
    <w:name w:val="ListLabel 175"/>
    <w:rsid w:val="00A35D3F"/>
  </w:style>
  <w:style w:type="character" w:customStyle="1" w:styleId="ListLabel176">
    <w:name w:val="ListLabel 176"/>
    <w:rsid w:val="00A35D3F"/>
  </w:style>
  <w:style w:type="character" w:customStyle="1" w:styleId="ListLabel177">
    <w:name w:val="ListLabel 177"/>
    <w:rsid w:val="00A35D3F"/>
  </w:style>
  <w:style w:type="character" w:customStyle="1" w:styleId="ListLabel178">
    <w:name w:val="ListLabel 178"/>
    <w:rsid w:val="00A35D3F"/>
  </w:style>
  <w:style w:type="character" w:customStyle="1" w:styleId="ListLabel179">
    <w:name w:val="ListLabel 179"/>
    <w:rsid w:val="00A35D3F"/>
  </w:style>
  <w:style w:type="character" w:customStyle="1" w:styleId="ListLabel180">
    <w:name w:val="ListLabel 180"/>
    <w:rsid w:val="00A35D3F"/>
  </w:style>
  <w:style w:type="character" w:customStyle="1" w:styleId="ListLabel181">
    <w:name w:val="ListLabel 181"/>
    <w:rsid w:val="00A35D3F"/>
  </w:style>
  <w:style w:type="character" w:customStyle="1" w:styleId="ListLabel182">
    <w:name w:val="ListLabel 182"/>
    <w:rsid w:val="00A35D3F"/>
  </w:style>
  <w:style w:type="character" w:customStyle="1" w:styleId="ListLabel183">
    <w:name w:val="ListLabel 183"/>
    <w:rsid w:val="00A35D3F"/>
  </w:style>
  <w:style w:type="character" w:customStyle="1" w:styleId="ListLabel184">
    <w:name w:val="ListLabel 184"/>
    <w:rsid w:val="00A35D3F"/>
  </w:style>
  <w:style w:type="character" w:customStyle="1" w:styleId="ListLabel185">
    <w:name w:val="ListLabel 185"/>
    <w:rsid w:val="00A35D3F"/>
  </w:style>
  <w:style w:type="character" w:customStyle="1" w:styleId="ListLabel186">
    <w:name w:val="ListLabel 186"/>
    <w:rsid w:val="00A35D3F"/>
    <w:rPr>
      <w:sz w:val="20"/>
    </w:rPr>
  </w:style>
  <w:style w:type="character" w:customStyle="1" w:styleId="ListLabel187">
    <w:name w:val="ListLabel 187"/>
    <w:rsid w:val="00A35D3F"/>
  </w:style>
  <w:style w:type="character" w:customStyle="1" w:styleId="ListLabel188">
    <w:name w:val="ListLabel 188"/>
    <w:rsid w:val="00A35D3F"/>
  </w:style>
  <w:style w:type="character" w:customStyle="1" w:styleId="ListLabel189">
    <w:name w:val="ListLabel 189"/>
    <w:rsid w:val="00A35D3F"/>
  </w:style>
  <w:style w:type="character" w:customStyle="1" w:styleId="ListLabel190">
    <w:name w:val="ListLabel 190"/>
    <w:rsid w:val="00A35D3F"/>
  </w:style>
  <w:style w:type="character" w:customStyle="1" w:styleId="ListLabel191">
    <w:name w:val="ListLabel 191"/>
    <w:rsid w:val="00A35D3F"/>
  </w:style>
  <w:style w:type="character" w:customStyle="1" w:styleId="ListLabel192">
    <w:name w:val="ListLabel 192"/>
    <w:rsid w:val="00A35D3F"/>
  </w:style>
  <w:style w:type="character" w:customStyle="1" w:styleId="ListLabel193">
    <w:name w:val="ListLabel 193"/>
    <w:rsid w:val="00A35D3F"/>
  </w:style>
  <w:style w:type="character" w:customStyle="1" w:styleId="ListLabel194">
    <w:name w:val="ListLabel 194"/>
    <w:rsid w:val="00A35D3F"/>
  </w:style>
  <w:style w:type="character" w:customStyle="1" w:styleId="ListLabel195">
    <w:name w:val="ListLabel 195"/>
    <w:rsid w:val="00A35D3F"/>
    <w:rPr>
      <w:sz w:val="20"/>
    </w:rPr>
  </w:style>
  <w:style w:type="character" w:customStyle="1" w:styleId="ListLabel196">
    <w:name w:val="ListLabel 196"/>
    <w:rsid w:val="00A35D3F"/>
  </w:style>
  <w:style w:type="character" w:customStyle="1" w:styleId="ListLabel197">
    <w:name w:val="ListLabel 197"/>
    <w:rsid w:val="00A35D3F"/>
  </w:style>
  <w:style w:type="character" w:customStyle="1" w:styleId="ListLabel198">
    <w:name w:val="ListLabel 198"/>
    <w:rsid w:val="00A35D3F"/>
  </w:style>
  <w:style w:type="character" w:customStyle="1" w:styleId="ListLabel199">
    <w:name w:val="ListLabel 199"/>
    <w:rsid w:val="00A35D3F"/>
  </w:style>
  <w:style w:type="character" w:customStyle="1" w:styleId="ListLabel200">
    <w:name w:val="ListLabel 200"/>
    <w:rsid w:val="00A35D3F"/>
  </w:style>
  <w:style w:type="character" w:customStyle="1" w:styleId="ListLabel201">
    <w:name w:val="ListLabel 201"/>
    <w:rsid w:val="00A35D3F"/>
  </w:style>
  <w:style w:type="character" w:customStyle="1" w:styleId="ListLabel202">
    <w:name w:val="ListLabel 202"/>
    <w:rsid w:val="00A35D3F"/>
  </w:style>
  <w:style w:type="character" w:customStyle="1" w:styleId="ListLabel203">
    <w:name w:val="ListLabel 203"/>
    <w:rsid w:val="00A35D3F"/>
  </w:style>
  <w:style w:type="character" w:customStyle="1" w:styleId="ListLabel204">
    <w:name w:val="ListLabel 204"/>
    <w:rsid w:val="00A35D3F"/>
  </w:style>
  <w:style w:type="character" w:customStyle="1" w:styleId="ListLabel205">
    <w:name w:val="ListLabel 205"/>
    <w:rsid w:val="00A35D3F"/>
  </w:style>
  <w:style w:type="character" w:customStyle="1" w:styleId="ListLabel206">
    <w:name w:val="ListLabel 206"/>
    <w:rsid w:val="00A35D3F"/>
  </w:style>
  <w:style w:type="character" w:customStyle="1" w:styleId="ListLabel207">
    <w:name w:val="ListLabel 207"/>
    <w:rsid w:val="00A35D3F"/>
  </w:style>
  <w:style w:type="character" w:customStyle="1" w:styleId="ListLabel208">
    <w:name w:val="ListLabel 208"/>
    <w:rsid w:val="00A35D3F"/>
  </w:style>
  <w:style w:type="character" w:customStyle="1" w:styleId="ListLabel209">
    <w:name w:val="ListLabel 209"/>
    <w:rsid w:val="00A35D3F"/>
  </w:style>
  <w:style w:type="character" w:customStyle="1" w:styleId="ListLabel210">
    <w:name w:val="ListLabel 210"/>
    <w:rsid w:val="00A35D3F"/>
  </w:style>
  <w:style w:type="character" w:customStyle="1" w:styleId="ListLabel211">
    <w:name w:val="ListLabel 211"/>
    <w:rsid w:val="00A35D3F"/>
  </w:style>
  <w:style w:type="character" w:customStyle="1" w:styleId="ListLabel212">
    <w:name w:val="ListLabel 212"/>
    <w:rsid w:val="00A35D3F"/>
  </w:style>
  <w:style w:type="character" w:customStyle="1" w:styleId="ListLabel213">
    <w:name w:val="ListLabel 213"/>
    <w:rsid w:val="00A35D3F"/>
  </w:style>
  <w:style w:type="character" w:customStyle="1" w:styleId="ListLabel214">
    <w:name w:val="ListLabel 214"/>
    <w:rsid w:val="00A35D3F"/>
  </w:style>
  <w:style w:type="character" w:customStyle="1" w:styleId="ListLabel215">
    <w:name w:val="ListLabel 215"/>
    <w:rsid w:val="00A35D3F"/>
  </w:style>
  <w:style w:type="character" w:customStyle="1" w:styleId="ListLabel216">
    <w:name w:val="ListLabel 216"/>
    <w:rsid w:val="00A35D3F"/>
  </w:style>
  <w:style w:type="character" w:customStyle="1" w:styleId="ListLabel217">
    <w:name w:val="ListLabel 217"/>
    <w:rsid w:val="00A35D3F"/>
  </w:style>
  <w:style w:type="character" w:customStyle="1" w:styleId="ListLabel218">
    <w:name w:val="ListLabel 218"/>
    <w:rsid w:val="00A35D3F"/>
  </w:style>
  <w:style w:type="character" w:customStyle="1" w:styleId="ListLabel219">
    <w:name w:val="ListLabel 219"/>
    <w:rsid w:val="00A35D3F"/>
  </w:style>
  <w:style w:type="character" w:customStyle="1" w:styleId="ListLabel220">
    <w:name w:val="ListLabel 220"/>
    <w:rsid w:val="00A35D3F"/>
  </w:style>
  <w:style w:type="character" w:customStyle="1" w:styleId="ListLabel221">
    <w:name w:val="ListLabel 221"/>
    <w:rsid w:val="00A35D3F"/>
  </w:style>
  <w:style w:type="character" w:customStyle="1" w:styleId="ListLabel222">
    <w:name w:val="ListLabel 222"/>
    <w:rsid w:val="00A35D3F"/>
  </w:style>
  <w:style w:type="character" w:customStyle="1" w:styleId="ListLabel223">
    <w:name w:val="ListLabel 223"/>
    <w:rsid w:val="00A35D3F"/>
  </w:style>
  <w:style w:type="character" w:customStyle="1" w:styleId="ListLabel224">
    <w:name w:val="ListLabel 224"/>
    <w:rsid w:val="00A35D3F"/>
  </w:style>
  <w:style w:type="character" w:customStyle="1" w:styleId="ListLabel225">
    <w:name w:val="ListLabel 225"/>
    <w:rsid w:val="00A35D3F"/>
  </w:style>
  <w:style w:type="character" w:customStyle="1" w:styleId="ListLabel226">
    <w:name w:val="ListLabel 226"/>
    <w:rsid w:val="00A35D3F"/>
    <w:rPr>
      <w:b/>
      <w:sz w:val="20"/>
    </w:rPr>
  </w:style>
  <w:style w:type="character" w:customStyle="1" w:styleId="ListLabel227">
    <w:name w:val="ListLabel 227"/>
    <w:rsid w:val="00A35D3F"/>
  </w:style>
  <w:style w:type="character" w:customStyle="1" w:styleId="ListLabel228">
    <w:name w:val="ListLabel 228"/>
    <w:rsid w:val="00A35D3F"/>
  </w:style>
  <w:style w:type="character" w:customStyle="1" w:styleId="ListLabel229">
    <w:name w:val="ListLabel 229"/>
    <w:rsid w:val="00A35D3F"/>
  </w:style>
  <w:style w:type="character" w:customStyle="1" w:styleId="ListLabel230">
    <w:name w:val="ListLabel 230"/>
    <w:rsid w:val="00A35D3F"/>
  </w:style>
  <w:style w:type="character" w:customStyle="1" w:styleId="ListLabel231">
    <w:name w:val="ListLabel 231"/>
    <w:rsid w:val="00A35D3F"/>
  </w:style>
  <w:style w:type="character" w:customStyle="1" w:styleId="ListLabel232">
    <w:name w:val="ListLabel 232"/>
    <w:rsid w:val="00A35D3F"/>
  </w:style>
  <w:style w:type="character" w:customStyle="1" w:styleId="ListLabel233">
    <w:name w:val="ListLabel 233"/>
    <w:rsid w:val="00A35D3F"/>
  </w:style>
  <w:style w:type="character" w:customStyle="1" w:styleId="ListLabel234">
    <w:name w:val="ListLabel 234"/>
    <w:rsid w:val="00A35D3F"/>
  </w:style>
  <w:style w:type="character" w:customStyle="1" w:styleId="ListLabel235">
    <w:name w:val="ListLabel 235"/>
    <w:rsid w:val="00A35D3F"/>
    <w:rPr>
      <w:sz w:val="20"/>
    </w:rPr>
  </w:style>
  <w:style w:type="character" w:customStyle="1" w:styleId="ListLabel236">
    <w:name w:val="ListLabel 236"/>
    <w:rsid w:val="00A35D3F"/>
  </w:style>
  <w:style w:type="character" w:customStyle="1" w:styleId="ListLabel237">
    <w:name w:val="ListLabel 237"/>
    <w:rsid w:val="00A35D3F"/>
  </w:style>
  <w:style w:type="character" w:customStyle="1" w:styleId="ListLabel238">
    <w:name w:val="ListLabel 238"/>
    <w:rsid w:val="00A35D3F"/>
  </w:style>
  <w:style w:type="character" w:customStyle="1" w:styleId="ListLabel239">
    <w:name w:val="ListLabel 239"/>
    <w:rsid w:val="00A35D3F"/>
  </w:style>
  <w:style w:type="character" w:customStyle="1" w:styleId="ListLabel240">
    <w:name w:val="ListLabel 240"/>
    <w:rsid w:val="00A35D3F"/>
  </w:style>
  <w:style w:type="character" w:customStyle="1" w:styleId="ListLabel241">
    <w:name w:val="ListLabel 241"/>
    <w:rsid w:val="00A35D3F"/>
  </w:style>
  <w:style w:type="character" w:customStyle="1" w:styleId="ListLabel242">
    <w:name w:val="ListLabel 242"/>
    <w:rsid w:val="00A35D3F"/>
  </w:style>
  <w:style w:type="character" w:customStyle="1" w:styleId="ListLabel243">
    <w:name w:val="ListLabel 243"/>
    <w:rsid w:val="00A35D3F"/>
  </w:style>
  <w:style w:type="character" w:customStyle="1" w:styleId="ListLabel244">
    <w:name w:val="ListLabel 244"/>
    <w:rsid w:val="00A35D3F"/>
    <w:rPr>
      <w:sz w:val="20"/>
    </w:rPr>
  </w:style>
  <w:style w:type="character" w:customStyle="1" w:styleId="ListLabel245">
    <w:name w:val="ListLabel 245"/>
    <w:rsid w:val="00A35D3F"/>
  </w:style>
  <w:style w:type="character" w:customStyle="1" w:styleId="ListLabel246">
    <w:name w:val="ListLabel 246"/>
    <w:rsid w:val="00A35D3F"/>
  </w:style>
  <w:style w:type="character" w:customStyle="1" w:styleId="ListLabel247">
    <w:name w:val="ListLabel 247"/>
    <w:rsid w:val="00A35D3F"/>
  </w:style>
  <w:style w:type="character" w:customStyle="1" w:styleId="ListLabel248">
    <w:name w:val="ListLabel 248"/>
    <w:rsid w:val="00A35D3F"/>
  </w:style>
  <w:style w:type="character" w:customStyle="1" w:styleId="ListLabel249">
    <w:name w:val="ListLabel 249"/>
    <w:rsid w:val="00A35D3F"/>
  </w:style>
  <w:style w:type="character" w:customStyle="1" w:styleId="ListLabel250">
    <w:name w:val="ListLabel 250"/>
    <w:rsid w:val="00A35D3F"/>
  </w:style>
  <w:style w:type="character" w:customStyle="1" w:styleId="ListLabel251">
    <w:name w:val="ListLabel 251"/>
    <w:rsid w:val="00A35D3F"/>
  </w:style>
  <w:style w:type="character" w:customStyle="1" w:styleId="ListLabel252">
    <w:name w:val="ListLabel 252"/>
    <w:rsid w:val="00A35D3F"/>
  </w:style>
  <w:style w:type="character" w:customStyle="1" w:styleId="ListLabel253">
    <w:name w:val="ListLabel 253"/>
    <w:rsid w:val="00A35D3F"/>
    <w:rPr>
      <w:sz w:val="20"/>
    </w:rPr>
  </w:style>
  <w:style w:type="character" w:customStyle="1" w:styleId="ListLabel254">
    <w:name w:val="ListLabel 254"/>
    <w:rsid w:val="00A35D3F"/>
  </w:style>
  <w:style w:type="character" w:customStyle="1" w:styleId="ListLabel255">
    <w:name w:val="ListLabel 255"/>
    <w:rsid w:val="00A35D3F"/>
  </w:style>
  <w:style w:type="character" w:customStyle="1" w:styleId="ListLabel256">
    <w:name w:val="ListLabel 256"/>
    <w:rsid w:val="00A35D3F"/>
  </w:style>
  <w:style w:type="character" w:customStyle="1" w:styleId="ListLabel257">
    <w:name w:val="ListLabel 257"/>
    <w:rsid w:val="00A35D3F"/>
  </w:style>
  <w:style w:type="character" w:customStyle="1" w:styleId="ListLabel258">
    <w:name w:val="ListLabel 258"/>
    <w:rsid w:val="00A35D3F"/>
  </w:style>
  <w:style w:type="character" w:customStyle="1" w:styleId="ListLabel259">
    <w:name w:val="ListLabel 259"/>
    <w:rsid w:val="00A35D3F"/>
  </w:style>
  <w:style w:type="character" w:customStyle="1" w:styleId="ListLabel260">
    <w:name w:val="ListLabel 260"/>
    <w:rsid w:val="00A35D3F"/>
  </w:style>
  <w:style w:type="character" w:customStyle="1" w:styleId="ListLabel261">
    <w:name w:val="ListLabel 261"/>
    <w:rsid w:val="00A35D3F"/>
  </w:style>
  <w:style w:type="character" w:customStyle="1" w:styleId="ListLabel262">
    <w:name w:val="ListLabel 262"/>
    <w:rsid w:val="00A35D3F"/>
    <w:rPr>
      <w:sz w:val="20"/>
    </w:rPr>
  </w:style>
  <w:style w:type="character" w:customStyle="1" w:styleId="ListLabel263">
    <w:name w:val="ListLabel 263"/>
    <w:rsid w:val="00A35D3F"/>
  </w:style>
  <w:style w:type="character" w:customStyle="1" w:styleId="ListLabel264">
    <w:name w:val="ListLabel 264"/>
    <w:rsid w:val="00A35D3F"/>
  </w:style>
  <w:style w:type="character" w:customStyle="1" w:styleId="ListLabel265">
    <w:name w:val="ListLabel 265"/>
    <w:rsid w:val="00A35D3F"/>
  </w:style>
  <w:style w:type="character" w:customStyle="1" w:styleId="ListLabel266">
    <w:name w:val="ListLabel 266"/>
    <w:rsid w:val="00A35D3F"/>
  </w:style>
  <w:style w:type="character" w:customStyle="1" w:styleId="ListLabel267">
    <w:name w:val="ListLabel 267"/>
    <w:rsid w:val="00A35D3F"/>
  </w:style>
  <w:style w:type="character" w:customStyle="1" w:styleId="ListLabel268">
    <w:name w:val="ListLabel 268"/>
    <w:rsid w:val="00A35D3F"/>
  </w:style>
  <w:style w:type="character" w:customStyle="1" w:styleId="ListLabel269">
    <w:name w:val="ListLabel 269"/>
    <w:rsid w:val="00A35D3F"/>
  </w:style>
  <w:style w:type="character" w:customStyle="1" w:styleId="ListLabel270">
    <w:name w:val="ListLabel 270"/>
    <w:rsid w:val="00A35D3F"/>
  </w:style>
  <w:style w:type="character" w:customStyle="1" w:styleId="ListLabel271">
    <w:name w:val="ListLabel 271"/>
    <w:rsid w:val="00A35D3F"/>
    <w:rPr>
      <w:sz w:val="20"/>
    </w:rPr>
  </w:style>
  <w:style w:type="character" w:customStyle="1" w:styleId="ListLabel272">
    <w:name w:val="ListLabel 272"/>
    <w:rsid w:val="00A35D3F"/>
  </w:style>
  <w:style w:type="character" w:customStyle="1" w:styleId="ListLabel273">
    <w:name w:val="ListLabel 273"/>
    <w:rsid w:val="00A35D3F"/>
  </w:style>
  <w:style w:type="character" w:customStyle="1" w:styleId="ListLabel274">
    <w:name w:val="ListLabel 274"/>
    <w:rsid w:val="00A35D3F"/>
  </w:style>
  <w:style w:type="character" w:customStyle="1" w:styleId="ListLabel275">
    <w:name w:val="ListLabel 275"/>
    <w:rsid w:val="00A35D3F"/>
  </w:style>
  <w:style w:type="character" w:customStyle="1" w:styleId="ListLabel276">
    <w:name w:val="ListLabel 276"/>
    <w:rsid w:val="00A35D3F"/>
  </w:style>
  <w:style w:type="character" w:customStyle="1" w:styleId="ListLabel277">
    <w:name w:val="ListLabel 277"/>
    <w:rsid w:val="00A35D3F"/>
  </w:style>
  <w:style w:type="character" w:customStyle="1" w:styleId="ListLabel278">
    <w:name w:val="ListLabel 278"/>
    <w:rsid w:val="00A35D3F"/>
  </w:style>
  <w:style w:type="character" w:customStyle="1" w:styleId="ListLabel279">
    <w:name w:val="ListLabel 279"/>
    <w:rsid w:val="00A35D3F"/>
  </w:style>
  <w:style w:type="character" w:customStyle="1" w:styleId="ListLabel280">
    <w:name w:val="ListLabel 280"/>
    <w:rsid w:val="00A35D3F"/>
    <w:rPr>
      <w:sz w:val="20"/>
    </w:rPr>
  </w:style>
  <w:style w:type="character" w:customStyle="1" w:styleId="ListLabel281">
    <w:name w:val="ListLabel 281"/>
    <w:rsid w:val="00A35D3F"/>
  </w:style>
  <w:style w:type="character" w:customStyle="1" w:styleId="ListLabel282">
    <w:name w:val="ListLabel 282"/>
    <w:rsid w:val="00A35D3F"/>
  </w:style>
  <w:style w:type="character" w:customStyle="1" w:styleId="ListLabel283">
    <w:name w:val="ListLabel 283"/>
    <w:rsid w:val="00A35D3F"/>
  </w:style>
  <w:style w:type="character" w:customStyle="1" w:styleId="ListLabel284">
    <w:name w:val="ListLabel 284"/>
    <w:rsid w:val="00A35D3F"/>
  </w:style>
  <w:style w:type="character" w:customStyle="1" w:styleId="ListLabel285">
    <w:name w:val="ListLabel 285"/>
    <w:rsid w:val="00A35D3F"/>
  </w:style>
  <w:style w:type="character" w:customStyle="1" w:styleId="ListLabel286">
    <w:name w:val="ListLabel 286"/>
    <w:rsid w:val="00A35D3F"/>
  </w:style>
  <w:style w:type="character" w:customStyle="1" w:styleId="ListLabel287">
    <w:name w:val="ListLabel 287"/>
    <w:rsid w:val="00A35D3F"/>
  </w:style>
  <w:style w:type="character" w:customStyle="1" w:styleId="ListLabel288">
    <w:name w:val="ListLabel 288"/>
    <w:rsid w:val="00A35D3F"/>
  </w:style>
  <w:style w:type="character" w:customStyle="1" w:styleId="ListLabel289">
    <w:name w:val="ListLabel 289"/>
    <w:rsid w:val="00A35D3F"/>
    <w:rPr>
      <w:b/>
      <w:color w:val="00000A"/>
      <w:sz w:val="20"/>
    </w:rPr>
  </w:style>
  <w:style w:type="character" w:customStyle="1" w:styleId="ListLabel290">
    <w:name w:val="ListLabel 290"/>
    <w:rsid w:val="00A35D3F"/>
  </w:style>
  <w:style w:type="character" w:customStyle="1" w:styleId="ListLabel291">
    <w:name w:val="ListLabel 291"/>
    <w:rsid w:val="00A35D3F"/>
  </w:style>
  <w:style w:type="character" w:customStyle="1" w:styleId="ListLabel292">
    <w:name w:val="ListLabel 292"/>
    <w:rsid w:val="00A35D3F"/>
  </w:style>
  <w:style w:type="character" w:customStyle="1" w:styleId="ListLabel293">
    <w:name w:val="ListLabel 293"/>
    <w:rsid w:val="00A35D3F"/>
  </w:style>
  <w:style w:type="character" w:customStyle="1" w:styleId="ListLabel294">
    <w:name w:val="ListLabel 294"/>
    <w:rsid w:val="00A35D3F"/>
  </w:style>
  <w:style w:type="character" w:customStyle="1" w:styleId="ListLabel295">
    <w:name w:val="ListLabel 295"/>
    <w:rsid w:val="00A35D3F"/>
  </w:style>
  <w:style w:type="character" w:customStyle="1" w:styleId="ListLabel296">
    <w:name w:val="ListLabel 296"/>
    <w:rsid w:val="00A35D3F"/>
  </w:style>
  <w:style w:type="character" w:customStyle="1" w:styleId="ListLabel297">
    <w:name w:val="ListLabel 297"/>
    <w:rsid w:val="00A35D3F"/>
  </w:style>
  <w:style w:type="character" w:customStyle="1" w:styleId="ListLabel298">
    <w:name w:val="ListLabel 298"/>
    <w:rsid w:val="00A35D3F"/>
    <w:rPr>
      <w:b/>
      <w:color w:val="00000A"/>
      <w:sz w:val="20"/>
    </w:rPr>
  </w:style>
  <w:style w:type="character" w:customStyle="1" w:styleId="Bullets">
    <w:name w:val="Bullets"/>
    <w:rsid w:val="00A35D3F"/>
    <w:rPr>
      <w:rFonts w:ascii="OpenSymbol" w:hAnsi="OpenSymbol"/>
    </w:rPr>
  </w:style>
  <w:style w:type="character" w:customStyle="1" w:styleId="StrongEmphasis">
    <w:name w:val="Strong Emphasis"/>
    <w:rsid w:val="00A35D3F"/>
    <w:rPr>
      <w:b/>
    </w:rPr>
  </w:style>
  <w:style w:type="character" w:customStyle="1" w:styleId="ListLabel299">
    <w:name w:val="ListLabel 299"/>
    <w:rsid w:val="00A35D3F"/>
    <w:rPr>
      <w:sz w:val="20"/>
    </w:rPr>
  </w:style>
  <w:style w:type="character" w:customStyle="1" w:styleId="ListLabel300">
    <w:name w:val="ListLabel 300"/>
    <w:rsid w:val="00A35D3F"/>
  </w:style>
  <w:style w:type="character" w:customStyle="1" w:styleId="ListLabel301">
    <w:name w:val="ListLabel 301"/>
    <w:rsid w:val="00A35D3F"/>
  </w:style>
  <w:style w:type="character" w:customStyle="1" w:styleId="ListLabel302">
    <w:name w:val="ListLabel 302"/>
    <w:rsid w:val="00A35D3F"/>
  </w:style>
  <w:style w:type="character" w:customStyle="1" w:styleId="ListLabel303">
    <w:name w:val="ListLabel 303"/>
    <w:rsid w:val="00A35D3F"/>
  </w:style>
  <w:style w:type="character" w:customStyle="1" w:styleId="ListLabel304">
    <w:name w:val="ListLabel 304"/>
    <w:rsid w:val="00A35D3F"/>
  </w:style>
  <w:style w:type="character" w:customStyle="1" w:styleId="ListLabel305">
    <w:name w:val="ListLabel 305"/>
    <w:rsid w:val="00A35D3F"/>
  </w:style>
  <w:style w:type="character" w:customStyle="1" w:styleId="ListLabel306">
    <w:name w:val="ListLabel 306"/>
    <w:rsid w:val="00A35D3F"/>
  </w:style>
  <w:style w:type="character" w:customStyle="1" w:styleId="ListLabel307">
    <w:name w:val="ListLabel 307"/>
    <w:rsid w:val="00A35D3F"/>
  </w:style>
  <w:style w:type="character" w:customStyle="1" w:styleId="ListLabel308">
    <w:name w:val="ListLabel 308"/>
    <w:rsid w:val="00A35D3F"/>
    <w:rPr>
      <w:sz w:val="20"/>
    </w:rPr>
  </w:style>
  <w:style w:type="character" w:customStyle="1" w:styleId="ListLabel309">
    <w:name w:val="ListLabel 309"/>
    <w:rsid w:val="00A35D3F"/>
    <w:rPr>
      <w:sz w:val="20"/>
    </w:rPr>
  </w:style>
  <w:style w:type="character" w:customStyle="1" w:styleId="ListLabel310">
    <w:name w:val="ListLabel 310"/>
    <w:rsid w:val="00A35D3F"/>
  </w:style>
  <w:style w:type="character" w:customStyle="1" w:styleId="ListLabel311">
    <w:name w:val="ListLabel 311"/>
    <w:rsid w:val="00A35D3F"/>
  </w:style>
  <w:style w:type="character" w:customStyle="1" w:styleId="ListLabel312">
    <w:name w:val="ListLabel 312"/>
    <w:rsid w:val="00A35D3F"/>
  </w:style>
  <w:style w:type="character" w:customStyle="1" w:styleId="ListLabel313">
    <w:name w:val="ListLabel 313"/>
    <w:rsid w:val="00A35D3F"/>
  </w:style>
  <w:style w:type="character" w:customStyle="1" w:styleId="ListLabel314">
    <w:name w:val="ListLabel 314"/>
    <w:rsid w:val="00A35D3F"/>
  </w:style>
  <w:style w:type="character" w:customStyle="1" w:styleId="ListLabel315">
    <w:name w:val="ListLabel 315"/>
    <w:rsid w:val="00A35D3F"/>
  </w:style>
  <w:style w:type="character" w:customStyle="1" w:styleId="ListLabel316">
    <w:name w:val="ListLabel 316"/>
    <w:rsid w:val="00A35D3F"/>
  </w:style>
  <w:style w:type="character" w:customStyle="1" w:styleId="ListLabel317">
    <w:name w:val="ListLabel 317"/>
    <w:rsid w:val="00A35D3F"/>
  </w:style>
  <w:style w:type="character" w:customStyle="1" w:styleId="ListLabel318">
    <w:name w:val="ListLabel 318"/>
    <w:rsid w:val="00A35D3F"/>
    <w:rPr>
      <w:sz w:val="20"/>
    </w:rPr>
  </w:style>
  <w:style w:type="character" w:customStyle="1" w:styleId="ListLabel319">
    <w:name w:val="ListLabel 319"/>
    <w:rsid w:val="00A35D3F"/>
  </w:style>
  <w:style w:type="character" w:customStyle="1" w:styleId="ListLabel320">
    <w:name w:val="ListLabel 320"/>
    <w:rsid w:val="00A35D3F"/>
  </w:style>
  <w:style w:type="character" w:customStyle="1" w:styleId="ListLabel321">
    <w:name w:val="ListLabel 321"/>
    <w:rsid w:val="00A35D3F"/>
  </w:style>
  <w:style w:type="character" w:customStyle="1" w:styleId="ListLabel322">
    <w:name w:val="ListLabel 322"/>
    <w:rsid w:val="00A35D3F"/>
  </w:style>
  <w:style w:type="character" w:customStyle="1" w:styleId="ListLabel323">
    <w:name w:val="ListLabel 323"/>
    <w:rsid w:val="00A35D3F"/>
  </w:style>
  <w:style w:type="character" w:customStyle="1" w:styleId="ListLabel324">
    <w:name w:val="ListLabel 324"/>
    <w:rsid w:val="00A35D3F"/>
  </w:style>
  <w:style w:type="character" w:customStyle="1" w:styleId="ListLabel325">
    <w:name w:val="ListLabel 325"/>
    <w:rsid w:val="00A35D3F"/>
  </w:style>
  <w:style w:type="character" w:customStyle="1" w:styleId="ListLabel326">
    <w:name w:val="ListLabel 326"/>
    <w:rsid w:val="00A35D3F"/>
  </w:style>
  <w:style w:type="character" w:customStyle="1" w:styleId="ListLabel327">
    <w:name w:val="ListLabel 327"/>
    <w:rsid w:val="00A35D3F"/>
    <w:rPr>
      <w:b/>
      <w:sz w:val="20"/>
    </w:rPr>
  </w:style>
  <w:style w:type="character" w:customStyle="1" w:styleId="ListLabel328">
    <w:name w:val="ListLabel 328"/>
    <w:rsid w:val="00A35D3F"/>
  </w:style>
  <w:style w:type="character" w:customStyle="1" w:styleId="ListLabel329">
    <w:name w:val="ListLabel 329"/>
    <w:rsid w:val="00A35D3F"/>
  </w:style>
  <w:style w:type="character" w:customStyle="1" w:styleId="ListLabel330">
    <w:name w:val="ListLabel 330"/>
    <w:rsid w:val="00A35D3F"/>
  </w:style>
  <w:style w:type="character" w:customStyle="1" w:styleId="ListLabel331">
    <w:name w:val="ListLabel 331"/>
    <w:rsid w:val="00A35D3F"/>
  </w:style>
  <w:style w:type="character" w:customStyle="1" w:styleId="ListLabel332">
    <w:name w:val="ListLabel 332"/>
    <w:rsid w:val="00A35D3F"/>
  </w:style>
  <w:style w:type="character" w:customStyle="1" w:styleId="ListLabel333">
    <w:name w:val="ListLabel 333"/>
    <w:rsid w:val="00A35D3F"/>
  </w:style>
  <w:style w:type="character" w:customStyle="1" w:styleId="ListLabel334">
    <w:name w:val="ListLabel 334"/>
    <w:rsid w:val="00A35D3F"/>
  </w:style>
  <w:style w:type="character" w:customStyle="1" w:styleId="ListLabel335">
    <w:name w:val="ListLabel 335"/>
    <w:rsid w:val="00A35D3F"/>
  </w:style>
  <w:style w:type="character" w:customStyle="1" w:styleId="ListLabel336">
    <w:name w:val="ListLabel 336"/>
    <w:rsid w:val="00A35D3F"/>
    <w:rPr>
      <w:sz w:val="20"/>
    </w:rPr>
  </w:style>
  <w:style w:type="character" w:customStyle="1" w:styleId="ListLabel337">
    <w:name w:val="ListLabel 337"/>
    <w:rsid w:val="00A35D3F"/>
  </w:style>
  <w:style w:type="character" w:customStyle="1" w:styleId="ListLabel338">
    <w:name w:val="ListLabel 338"/>
    <w:rsid w:val="00A35D3F"/>
  </w:style>
  <w:style w:type="character" w:customStyle="1" w:styleId="ListLabel339">
    <w:name w:val="ListLabel 339"/>
    <w:rsid w:val="00A35D3F"/>
  </w:style>
  <w:style w:type="character" w:customStyle="1" w:styleId="ListLabel340">
    <w:name w:val="ListLabel 340"/>
    <w:rsid w:val="00A35D3F"/>
  </w:style>
  <w:style w:type="character" w:customStyle="1" w:styleId="ListLabel341">
    <w:name w:val="ListLabel 341"/>
    <w:rsid w:val="00A35D3F"/>
  </w:style>
  <w:style w:type="character" w:customStyle="1" w:styleId="ListLabel342">
    <w:name w:val="ListLabel 342"/>
    <w:rsid w:val="00A35D3F"/>
  </w:style>
  <w:style w:type="character" w:customStyle="1" w:styleId="ListLabel343">
    <w:name w:val="ListLabel 343"/>
    <w:rsid w:val="00A35D3F"/>
  </w:style>
  <w:style w:type="character" w:customStyle="1" w:styleId="ListLabel344">
    <w:name w:val="ListLabel 344"/>
    <w:rsid w:val="00A35D3F"/>
  </w:style>
  <w:style w:type="character" w:customStyle="1" w:styleId="ListLabel345">
    <w:name w:val="ListLabel 345"/>
    <w:rsid w:val="00A35D3F"/>
    <w:rPr>
      <w:sz w:val="20"/>
    </w:rPr>
  </w:style>
  <w:style w:type="character" w:customStyle="1" w:styleId="ListLabel346">
    <w:name w:val="ListLabel 346"/>
    <w:rsid w:val="00A35D3F"/>
  </w:style>
  <w:style w:type="character" w:customStyle="1" w:styleId="ListLabel347">
    <w:name w:val="ListLabel 347"/>
    <w:rsid w:val="00A35D3F"/>
  </w:style>
  <w:style w:type="character" w:customStyle="1" w:styleId="ListLabel348">
    <w:name w:val="ListLabel 348"/>
    <w:rsid w:val="00A35D3F"/>
  </w:style>
  <w:style w:type="character" w:customStyle="1" w:styleId="ListLabel349">
    <w:name w:val="ListLabel 349"/>
    <w:rsid w:val="00A35D3F"/>
  </w:style>
  <w:style w:type="character" w:customStyle="1" w:styleId="ListLabel350">
    <w:name w:val="ListLabel 350"/>
    <w:rsid w:val="00A35D3F"/>
  </w:style>
  <w:style w:type="character" w:customStyle="1" w:styleId="ListLabel351">
    <w:name w:val="ListLabel 351"/>
    <w:rsid w:val="00A35D3F"/>
  </w:style>
  <w:style w:type="character" w:customStyle="1" w:styleId="ListLabel352">
    <w:name w:val="ListLabel 352"/>
    <w:rsid w:val="00A35D3F"/>
  </w:style>
  <w:style w:type="character" w:customStyle="1" w:styleId="ListLabel353">
    <w:name w:val="ListLabel 353"/>
    <w:rsid w:val="00A35D3F"/>
  </w:style>
  <w:style w:type="character" w:customStyle="1" w:styleId="ListLabel354">
    <w:name w:val="ListLabel 354"/>
    <w:rsid w:val="00A35D3F"/>
    <w:rPr>
      <w:sz w:val="20"/>
    </w:rPr>
  </w:style>
  <w:style w:type="character" w:customStyle="1" w:styleId="ListLabel355">
    <w:name w:val="ListLabel 355"/>
    <w:rsid w:val="00A35D3F"/>
  </w:style>
  <w:style w:type="character" w:customStyle="1" w:styleId="ListLabel356">
    <w:name w:val="ListLabel 356"/>
    <w:rsid w:val="00A35D3F"/>
  </w:style>
  <w:style w:type="character" w:customStyle="1" w:styleId="ListLabel357">
    <w:name w:val="ListLabel 357"/>
    <w:rsid w:val="00A35D3F"/>
  </w:style>
  <w:style w:type="character" w:customStyle="1" w:styleId="ListLabel358">
    <w:name w:val="ListLabel 358"/>
    <w:rsid w:val="00A35D3F"/>
  </w:style>
  <w:style w:type="character" w:customStyle="1" w:styleId="ListLabel359">
    <w:name w:val="ListLabel 359"/>
    <w:rsid w:val="00A35D3F"/>
  </w:style>
  <w:style w:type="character" w:customStyle="1" w:styleId="ListLabel360">
    <w:name w:val="ListLabel 360"/>
    <w:rsid w:val="00A35D3F"/>
  </w:style>
  <w:style w:type="character" w:customStyle="1" w:styleId="ListLabel361">
    <w:name w:val="ListLabel 361"/>
    <w:rsid w:val="00A35D3F"/>
  </w:style>
  <w:style w:type="character" w:customStyle="1" w:styleId="ListLabel362">
    <w:name w:val="ListLabel 362"/>
    <w:rsid w:val="00A35D3F"/>
  </w:style>
  <w:style w:type="character" w:customStyle="1" w:styleId="ListLabel363">
    <w:name w:val="ListLabel 363"/>
    <w:rsid w:val="00A35D3F"/>
    <w:rPr>
      <w:sz w:val="20"/>
    </w:rPr>
  </w:style>
  <w:style w:type="character" w:customStyle="1" w:styleId="ListLabel364">
    <w:name w:val="ListLabel 364"/>
    <w:rsid w:val="00A35D3F"/>
  </w:style>
  <w:style w:type="character" w:customStyle="1" w:styleId="ListLabel365">
    <w:name w:val="ListLabel 365"/>
    <w:rsid w:val="00A35D3F"/>
  </w:style>
  <w:style w:type="character" w:customStyle="1" w:styleId="ListLabel366">
    <w:name w:val="ListLabel 366"/>
    <w:rsid w:val="00A35D3F"/>
  </w:style>
  <w:style w:type="character" w:customStyle="1" w:styleId="ListLabel367">
    <w:name w:val="ListLabel 367"/>
    <w:rsid w:val="00A35D3F"/>
  </w:style>
  <w:style w:type="character" w:customStyle="1" w:styleId="ListLabel368">
    <w:name w:val="ListLabel 368"/>
    <w:rsid w:val="00A35D3F"/>
  </w:style>
  <w:style w:type="character" w:customStyle="1" w:styleId="ListLabel369">
    <w:name w:val="ListLabel 369"/>
    <w:rsid w:val="00A35D3F"/>
  </w:style>
  <w:style w:type="character" w:customStyle="1" w:styleId="ListLabel370">
    <w:name w:val="ListLabel 370"/>
    <w:rsid w:val="00A35D3F"/>
  </w:style>
  <w:style w:type="character" w:customStyle="1" w:styleId="ListLabel371">
    <w:name w:val="ListLabel 371"/>
    <w:rsid w:val="00A35D3F"/>
  </w:style>
  <w:style w:type="character" w:customStyle="1" w:styleId="ListLabel372">
    <w:name w:val="ListLabel 372"/>
    <w:rsid w:val="00A35D3F"/>
    <w:rPr>
      <w:sz w:val="20"/>
    </w:rPr>
  </w:style>
  <w:style w:type="character" w:customStyle="1" w:styleId="ListLabel373">
    <w:name w:val="ListLabel 373"/>
    <w:rsid w:val="00A35D3F"/>
  </w:style>
  <w:style w:type="character" w:customStyle="1" w:styleId="ListLabel374">
    <w:name w:val="ListLabel 374"/>
    <w:rsid w:val="00A35D3F"/>
  </w:style>
  <w:style w:type="character" w:customStyle="1" w:styleId="ListLabel375">
    <w:name w:val="ListLabel 375"/>
    <w:rsid w:val="00A35D3F"/>
  </w:style>
  <w:style w:type="character" w:customStyle="1" w:styleId="ListLabel376">
    <w:name w:val="ListLabel 376"/>
    <w:rsid w:val="00A35D3F"/>
  </w:style>
  <w:style w:type="character" w:customStyle="1" w:styleId="ListLabel377">
    <w:name w:val="ListLabel 377"/>
    <w:rsid w:val="00A35D3F"/>
  </w:style>
  <w:style w:type="character" w:customStyle="1" w:styleId="ListLabel378">
    <w:name w:val="ListLabel 378"/>
    <w:rsid w:val="00A35D3F"/>
  </w:style>
  <w:style w:type="character" w:customStyle="1" w:styleId="ListLabel379">
    <w:name w:val="ListLabel 379"/>
    <w:rsid w:val="00A35D3F"/>
  </w:style>
  <w:style w:type="character" w:customStyle="1" w:styleId="ListLabel380">
    <w:name w:val="ListLabel 380"/>
    <w:rsid w:val="00A35D3F"/>
  </w:style>
  <w:style w:type="character" w:customStyle="1" w:styleId="ListLabel381">
    <w:name w:val="ListLabel 381"/>
    <w:rsid w:val="00A35D3F"/>
    <w:rPr>
      <w:b/>
      <w:color w:val="00000A"/>
      <w:sz w:val="20"/>
    </w:rPr>
  </w:style>
  <w:style w:type="character" w:customStyle="1" w:styleId="ListLabel382">
    <w:name w:val="ListLabel 382"/>
    <w:rsid w:val="00A35D3F"/>
  </w:style>
  <w:style w:type="character" w:customStyle="1" w:styleId="ListLabel383">
    <w:name w:val="ListLabel 383"/>
    <w:rsid w:val="00A35D3F"/>
  </w:style>
  <w:style w:type="character" w:customStyle="1" w:styleId="ListLabel384">
    <w:name w:val="ListLabel 384"/>
    <w:rsid w:val="00A35D3F"/>
  </w:style>
  <w:style w:type="character" w:customStyle="1" w:styleId="ListLabel385">
    <w:name w:val="ListLabel 385"/>
    <w:rsid w:val="00A35D3F"/>
  </w:style>
  <w:style w:type="character" w:customStyle="1" w:styleId="ListLabel386">
    <w:name w:val="ListLabel 386"/>
    <w:rsid w:val="00A35D3F"/>
  </w:style>
  <w:style w:type="character" w:customStyle="1" w:styleId="ListLabel387">
    <w:name w:val="ListLabel 387"/>
    <w:rsid w:val="00A35D3F"/>
  </w:style>
  <w:style w:type="character" w:customStyle="1" w:styleId="ListLabel388">
    <w:name w:val="ListLabel 388"/>
    <w:rsid w:val="00A35D3F"/>
  </w:style>
  <w:style w:type="character" w:customStyle="1" w:styleId="ListLabel389">
    <w:name w:val="ListLabel 389"/>
    <w:rsid w:val="00A35D3F"/>
  </w:style>
  <w:style w:type="character" w:customStyle="1" w:styleId="ListLabel390">
    <w:name w:val="ListLabel 390"/>
    <w:rsid w:val="00A35D3F"/>
    <w:rPr>
      <w:b/>
      <w:color w:val="00000A"/>
      <w:sz w:val="20"/>
    </w:rPr>
  </w:style>
  <w:style w:type="character" w:customStyle="1" w:styleId="ListLabel391">
    <w:name w:val="ListLabel 391"/>
    <w:rsid w:val="00A35D3F"/>
  </w:style>
  <w:style w:type="character" w:customStyle="1" w:styleId="ListLabel392">
    <w:name w:val="ListLabel 392"/>
    <w:rsid w:val="00A35D3F"/>
  </w:style>
  <w:style w:type="character" w:customStyle="1" w:styleId="ListLabel393">
    <w:name w:val="ListLabel 393"/>
    <w:rsid w:val="00A35D3F"/>
  </w:style>
  <w:style w:type="character" w:customStyle="1" w:styleId="ListLabel394">
    <w:name w:val="ListLabel 394"/>
    <w:rsid w:val="00A35D3F"/>
  </w:style>
  <w:style w:type="character" w:customStyle="1" w:styleId="ListLabel395">
    <w:name w:val="ListLabel 395"/>
    <w:rsid w:val="00A35D3F"/>
  </w:style>
  <w:style w:type="character" w:customStyle="1" w:styleId="ListLabel396">
    <w:name w:val="ListLabel 396"/>
    <w:rsid w:val="00A35D3F"/>
  </w:style>
  <w:style w:type="character" w:customStyle="1" w:styleId="ListLabel397">
    <w:name w:val="ListLabel 397"/>
    <w:rsid w:val="00A35D3F"/>
  </w:style>
  <w:style w:type="character" w:customStyle="1" w:styleId="ListLabel398">
    <w:name w:val="ListLabel 398"/>
    <w:rsid w:val="00A35D3F"/>
  </w:style>
  <w:style w:type="paragraph" w:customStyle="1" w:styleId="Caption1">
    <w:name w:val="Caption1"/>
    <w:basedOn w:val="a3"/>
    <w:rsid w:val="00A35D3F"/>
    <w:pPr>
      <w:suppressLineNumbers/>
      <w:spacing w:before="120" w:after="120"/>
    </w:pPr>
    <w:rPr>
      <w:rFonts w:cs="FreeSans"/>
      <w:i/>
      <w:iCs/>
      <w:color w:val="00000A"/>
    </w:rPr>
  </w:style>
  <w:style w:type="paragraph" w:customStyle="1" w:styleId="Footer1">
    <w:name w:val="Footer1"/>
    <w:basedOn w:val="a3"/>
    <w:rsid w:val="00A35D3F"/>
    <w:pPr>
      <w:tabs>
        <w:tab w:val="center" w:pos="4677"/>
        <w:tab w:val="right" w:pos="9355"/>
      </w:tabs>
    </w:pPr>
    <w:rPr>
      <w:color w:val="00000A"/>
    </w:rPr>
  </w:style>
  <w:style w:type="paragraph" w:customStyle="1" w:styleId="Header2">
    <w:name w:val="Header2"/>
    <w:basedOn w:val="a3"/>
    <w:rsid w:val="00A35D3F"/>
    <w:pPr>
      <w:tabs>
        <w:tab w:val="center" w:pos="4677"/>
        <w:tab w:val="right" w:pos="9355"/>
      </w:tabs>
    </w:pPr>
    <w:rPr>
      <w:color w:val="00000A"/>
    </w:rPr>
  </w:style>
  <w:style w:type="paragraph" w:customStyle="1" w:styleId="TOC11">
    <w:name w:val="TOC 11"/>
    <w:basedOn w:val="a3"/>
    <w:rsid w:val="00A35D3F"/>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A35D3F"/>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A35D3F"/>
    <w:pPr>
      <w:ind w:left="238"/>
    </w:pPr>
    <w:rPr>
      <w:color w:val="00000A"/>
    </w:rPr>
  </w:style>
  <w:style w:type="paragraph" w:customStyle="1" w:styleId="1fffffffc">
    <w:name w:val="ͮ𬠫1"/>
    <w:rsid w:val="00A35D3F"/>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A35D3F"/>
    <w:pPr>
      <w:ind w:left="480"/>
    </w:pPr>
    <w:rPr>
      <w:color w:val="00000A"/>
    </w:rPr>
  </w:style>
  <w:style w:type="paragraph" w:customStyle="1" w:styleId="TOC41">
    <w:name w:val="TOC 41"/>
    <w:basedOn w:val="a3"/>
    <w:rsid w:val="00A35D3F"/>
    <w:pPr>
      <w:widowControl w:val="0"/>
      <w:tabs>
        <w:tab w:val="left" w:pos="502"/>
        <w:tab w:val="left" w:pos="3330"/>
      </w:tabs>
      <w:ind w:left="502" w:hanging="720"/>
    </w:pPr>
    <w:rPr>
      <w:color w:val="00000A"/>
    </w:rPr>
  </w:style>
  <w:style w:type="paragraph" w:customStyle="1" w:styleId="TOC51">
    <w:name w:val="TOC 51"/>
    <w:basedOn w:val="a3"/>
    <w:rsid w:val="00A35D3F"/>
    <w:pPr>
      <w:spacing w:after="100" w:line="276" w:lineRule="auto"/>
      <w:ind w:left="880"/>
    </w:pPr>
    <w:rPr>
      <w:rFonts w:ascii="Calibri" w:hAnsi="Calibri"/>
      <w:color w:val="00000A"/>
      <w:sz w:val="22"/>
      <w:szCs w:val="22"/>
    </w:rPr>
  </w:style>
  <w:style w:type="paragraph" w:customStyle="1" w:styleId="TOC61">
    <w:name w:val="TOC 61"/>
    <w:basedOn w:val="a3"/>
    <w:rsid w:val="00A35D3F"/>
    <w:pPr>
      <w:spacing w:after="100" w:line="276" w:lineRule="auto"/>
      <w:ind w:left="1100"/>
    </w:pPr>
    <w:rPr>
      <w:rFonts w:ascii="Calibri" w:hAnsi="Calibri"/>
      <w:color w:val="00000A"/>
      <w:sz w:val="22"/>
      <w:szCs w:val="22"/>
    </w:rPr>
  </w:style>
  <w:style w:type="paragraph" w:customStyle="1" w:styleId="TOC71">
    <w:name w:val="TOC 71"/>
    <w:basedOn w:val="a3"/>
    <w:rsid w:val="00A35D3F"/>
    <w:pPr>
      <w:spacing w:after="100" w:line="276" w:lineRule="auto"/>
      <w:ind w:left="1320"/>
    </w:pPr>
    <w:rPr>
      <w:rFonts w:ascii="Calibri" w:hAnsi="Calibri"/>
      <w:color w:val="00000A"/>
      <w:sz w:val="22"/>
      <w:szCs w:val="22"/>
    </w:rPr>
  </w:style>
  <w:style w:type="paragraph" w:customStyle="1" w:styleId="TOC81">
    <w:name w:val="TOC 81"/>
    <w:basedOn w:val="a3"/>
    <w:rsid w:val="00A35D3F"/>
    <w:pPr>
      <w:spacing w:after="100" w:line="276" w:lineRule="auto"/>
      <w:ind w:left="1540"/>
    </w:pPr>
    <w:rPr>
      <w:rFonts w:ascii="Calibri" w:hAnsi="Calibri"/>
      <w:color w:val="00000A"/>
      <w:sz w:val="22"/>
      <w:szCs w:val="22"/>
    </w:rPr>
  </w:style>
  <w:style w:type="paragraph" w:customStyle="1" w:styleId="TOC91">
    <w:name w:val="TOC 91"/>
    <w:basedOn w:val="a3"/>
    <w:rsid w:val="00A35D3F"/>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A35D3F"/>
    <w:rPr>
      <w:color w:val="00000A"/>
    </w:rPr>
  </w:style>
  <w:style w:type="paragraph" w:customStyle="1" w:styleId="9b">
    <w:name w:val="Стиль9"/>
    <w:rsid w:val="00A35D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A35D3F"/>
    <w:rPr>
      <w:sz w:val="16"/>
    </w:rPr>
  </w:style>
  <w:style w:type="paragraph" w:customStyle="1" w:styleId="7f0">
    <w:name w:val="Знак7"/>
    <w:basedOn w:val="a3"/>
    <w:rsid w:val="00A35D3F"/>
    <w:pPr>
      <w:spacing w:after="160" w:line="240" w:lineRule="exact"/>
    </w:pPr>
    <w:rPr>
      <w:rFonts w:ascii="Verdana" w:hAnsi="Verdana"/>
      <w:sz w:val="20"/>
      <w:szCs w:val="20"/>
      <w:lang w:val="en-US" w:eastAsia="en-US"/>
    </w:rPr>
  </w:style>
  <w:style w:type="character" w:customStyle="1" w:styleId="6230">
    <w:name w:val="Знак Знак623"/>
    <w:rsid w:val="00A35D3F"/>
    <w:rPr>
      <w:rFonts w:ascii="Cambria" w:hAnsi="Cambria"/>
      <w:b/>
      <w:kern w:val="1"/>
      <w:sz w:val="32"/>
      <w:lang w:val="ru-RU" w:eastAsia="ar-SA" w:bidi="ar-SA"/>
    </w:rPr>
  </w:style>
  <w:style w:type="paragraph" w:customStyle="1" w:styleId="TOCHeading1">
    <w:name w:val="TOC Heading1"/>
    <w:basedOn w:val="11"/>
    <w:next w:val="a3"/>
    <w:rsid w:val="00A35D3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35D3F"/>
    <w:rPr>
      <w:i/>
      <w:color w:val="000000"/>
      <w:sz w:val="24"/>
    </w:rPr>
  </w:style>
  <w:style w:type="character" w:customStyle="1" w:styleId="IntenseQuoteChar5">
    <w:name w:val="Intense Quote Char5"/>
    <w:locked/>
    <w:rsid w:val="00A35D3F"/>
    <w:rPr>
      <w:b/>
      <w:i/>
      <w:color w:val="4F81BD"/>
      <w:sz w:val="24"/>
    </w:rPr>
  </w:style>
  <w:style w:type="paragraph" w:customStyle="1" w:styleId="11ff0">
    <w:name w:val="Знак Знак Знак Знак Знак Знак Знак Знак Знак Знак Знак Знак Знак11"/>
    <w:basedOn w:val="a3"/>
    <w:rsid w:val="00A35D3F"/>
    <w:pPr>
      <w:spacing w:after="160" w:line="240" w:lineRule="exact"/>
    </w:pPr>
    <w:rPr>
      <w:rFonts w:ascii="Verdana" w:hAnsi="Verdana"/>
      <w:lang w:val="en-US" w:eastAsia="en-US"/>
    </w:rPr>
  </w:style>
  <w:style w:type="paragraph" w:customStyle="1" w:styleId="BodyText221">
    <w:name w:val="Body Text 221"/>
    <w:basedOn w:val="a3"/>
    <w:rsid w:val="00A35D3F"/>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A35D3F"/>
    <w:pPr>
      <w:suppressAutoHyphens/>
      <w:ind w:firstLine="454"/>
    </w:pPr>
    <w:rPr>
      <w:b/>
      <w:caps/>
      <w:lang w:eastAsia="zh-CN"/>
    </w:rPr>
  </w:style>
  <w:style w:type="paragraph" w:customStyle="1" w:styleId="Heading212">
    <w:name w:val="Heading 212"/>
    <w:basedOn w:val="a3"/>
    <w:next w:val="a3"/>
    <w:rsid w:val="00A35D3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A35D3F"/>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A35D3F"/>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A35D3F"/>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A35D3F"/>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A35D3F"/>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A35D3F"/>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A35D3F"/>
    <w:rPr>
      <w:rFonts w:ascii="Cambria" w:hAnsi="Cambria"/>
      <w:b/>
      <w:i/>
      <w:sz w:val="28"/>
    </w:rPr>
  </w:style>
  <w:style w:type="character" w:customStyle="1" w:styleId="7110">
    <w:name w:val="Знак Знак711"/>
    <w:rsid w:val="00A35D3F"/>
    <w:rPr>
      <w:sz w:val="16"/>
      <w:lang w:val="ru-RU" w:eastAsia="ru-RU"/>
    </w:rPr>
  </w:style>
  <w:style w:type="character" w:customStyle="1" w:styleId="1890">
    <w:name w:val="Знак Знак189"/>
    <w:rsid w:val="00A35D3F"/>
    <w:rPr>
      <w:rFonts w:ascii="Courier New" w:hAnsi="Courier New"/>
    </w:rPr>
  </w:style>
  <w:style w:type="character" w:customStyle="1" w:styleId="931">
    <w:name w:val="Знак Знак93"/>
    <w:locked/>
    <w:rsid w:val="00A35D3F"/>
    <w:rPr>
      <w:rFonts w:ascii="Tahoma" w:hAnsi="Tahoma"/>
      <w:lang w:val="ru-RU" w:eastAsia="ru-RU"/>
    </w:rPr>
  </w:style>
  <w:style w:type="character" w:customStyle="1" w:styleId="1330">
    <w:name w:val="Знак Знак133"/>
    <w:locked/>
    <w:rsid w:val="00A35D3F"/>
    <w:rPr>
      <w:lang w:val="ru-RU" w:eastAsia="ar-SA" w:bidi="ar-SA"/>
    </w:rPr>
  </w:style>
  <w:style w:type="character" w:customStyle="1" w:styleId="1133">
    <w:name w:val="Знак Знак113"/>
    <w:locked/>
    <w:rsid w:val="00A35D3F"/>
    <w:rPr>
      <w:sz w:val="28"/>
      <w:lang w:val="ru-RU" w:eastAsia="ru-RU"/>
    </w:rPr>
  </w:style>
  <w:style w:type="character" w:customStyle="1" w:styleId="1192">
    <w:name w:val="Знак1 Знак Знак19"/>
    <w:locked/>
    <w:rsid w:val="00A35D3F"/>
    <w:rPr>
      <w:rFonts w:ascii="Times New Roman" w:hAnsi="Times New Roman"/>
      <w:sz w:val="24"/>
      <w:lang w:eastAsia="ru-RU"/>
    </w:rPr>
  </w:style>
  <w:style w:type="character" w:customStyle="1" w:styleId="694">
    <w:name w:val="Знак6 Знак Знак9"/>
    <w:rsid w:val="00A35D3F"/>
    <w:rPr>
      <w:sz w:val="24"/>
      <w:lang w:val="ru-RU" w:eastAsia="ru-RU"/>
    </w:rPr>
  </w:style>
  <w:style w:type="character" w:customStyle="1" w:styleId="QuoteChar6">
    <w:name w:val="Quote Char6"/>
    <w:locked/>
    <w:rsid w:val="00A35D3F"/>
    <w:rPr>
      <w:rFonts w:ascii="Times New Roman" w:hAnsi="Times New Roman"/>
      <w:i/>
      <w:color w:val="000000"/>
      <w:sz w:val="24"/>
    </w:rPr>
  </w:style>
  <w:style w:type="character" w:customStyle="1" w:styleId="IntenseQuoteChar6">
    <w:name w:val="Intense Quote Char6"/>
    <w:locked/>
    <w:rsid w:val="00A35D3F"/>
    <w:rPr>
      <w:rFonts w:ascii="Times New Roman" w:hAnsi="Times New Roman"/>
      <w:b/>
      <w:i/>
      <w:color w:val="4F81BD"/>
      <w:sz w:val="24"/>
    </w:rPr>
  </w:style>
  <w:style w:type="character" w:customStyle="1" w:styleId="821">
    <w:name w:val="Знак Знак82"/>
    <w:locked/>
    <w:rsid w:val="00A35D3F"/>
    <w:rPr>
      <w:rFonts w:ascii="Arial" w:hAnsi="Arial"/>
      <w:sz w:val="24"/>
      <w:lang w:val="ru-RU" w:eastAsia="ru-RU"/>
    </w:rPr>
  </w:style>
  <w:style w:type="character" w:customStyle="1" w:styleId="2012">
    <w:name w:val="Знак Знак2012"/>
    <w:rsid w:val="00A35D3F"/>
    <w:rPr>
      <w:rFonts w:ascii="Arial" w:hAnsi="Arial"/>
      <w:sz w:val="22"/>
    </w:rPr>
  </w:style>
  <w:style w:type="character" w:customStyle="1" w:styleId="2014">
    <w:name w:val="Знак Знак2014"/>
    <w:rsid w:val="00A35D3F"/>
    <w:rPr>
      <w:rFonts w:ascii="Arial" w:hAnsi="Arial"/>
      <w:sz w:val="22"/>
    </w:rPr>
  </w:style>
  <w:style w:type="paragraph" w:customStyle="1" w:styleId="89">
    <w:name w:val="Абзац списка8"/>
    <w:basedOn w:val="a3"/>
    <w:rsid w:val="00A35D3F"/>
    <w:pPr>
      <w:spacing w:after="200" w:line="276" w:lineRule="auto"/>
      <w:ind w:left="720"/>
    </w:pPr>
    <w:rPr>
      <w:rFonts w:ascii="Calibri" w:hAnsi="Calibri"/>
      <w:sz w:val="22"/>
      <w:szCs w:val="22"/>
      <w:lang w:eastAsia="en-US"/>
    </w:rPr>
  </w:style>
  <w:style w:type="paragraph" w:customStyle="1" w:styleId="14a">
    <w:name w:val="Обычный14"/>
    <w:rsid w:val="00A35D3F"/>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A35D3F"/>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A35D3F"/>
    <w:pPr>
      <w:keepNext/>
      <w:widowControl/>
      <w:snapToGrid/>
      <w:ind w:left="0" w:firstLine="0"/>
      <w:outlineLvl w:val="2"/>
    </w:pPr>
    <w:rPr>
      <w:sz w:val="24"/>
    </w:rPr>
  </w:style>
  <w:style w:type="paragraph" w:customStyle="1" w:styleId="8a">
    <w:name w:val="Основной текст8"/>
    <w:basedOn w:val="14a"/>
    <w:rsid w:val="00A35D3F"/>
    <w:pPr>
      <w:widowControl/>
      <w:snapToGrid/>
      <w:spacing w:line="360" w:lineRule="auto"/>
      <w:ind w:left="0" w:firstLine="0"/>
    </w:pPr>
    <w:rPr>
      <w:sz w:val="24"/>
    </w:rPr>
  </w:style>
  <w:style w:type="numbering" w:customStyle="1" w:styleId="224">
    <w:name w:val="Стиль Стиль нумерованный + многоуровневый224"/>
    <w:rsid w:val="00A35D3F"/>
    <w:pPr>
      <w:numPr>
        <w:numId w:val="34"/>
      </w:numPr>
    </w:pPr>
  </w:style>
  <w:style w:type="paragraph" w:styleId="affe">
    <w:name w:val="Title"/>
    <w:basedOn w:val="a3"/>
    <w:next w:val="a3"/>
    <w:link w:val="54"/>
    <w:qFormat/>
    <w:rsid w:val="00A35D3F"/>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A35D3F"/>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25366">
      <w:bodyDiv w:val="1"/>
      <w:marLeft w:val="0"/>
      <w:marRight w:val="0"/>
      <w:marTop w:val="0"/>
      <w:marBottom w:val="0"/>
      <w:divBdr>
        <w:top w:val="none" w:sz="0" w:space="0" w:color="auto"/>
        <w:left w:val="none" w:sz="0" w:space="0" w:color="auto"/>
        <w:bottom w:val="none" w:sz="0" w:space="0" w:color="auto"/>
        <w:right w:val="none" w:sz="0" w:space="0" w:color="auto"/>
      </w:divBdr>
    </w:div>
    <w:div w:id="266887139">
      <w:bodyDiv w:val="1"/>
      <w:marLeft w:val="0"/>
      <w:marRight w:val="0"/>
      <w:marTop w:val="0"/>
      <w:marBottom w:val="0"/>
      <w:divBdr>
        <w:top w:val="none" w:sz="0" w:space="0" w:color="auto"/>
        <w:left w:val="none" w:sz="0" w:space="0" w:color="auto"/>
        <w:bottom w:val="none" w:sz="0" w:space="0" w:color="auto"/>
        <w:right w:val="none" w:sz="0" w:space="0" w:color="auto"/>
      </w:divBdr>
    </w:div>
    <w:div w:id="40861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11</Pages>
  <Words>4407</Words>
  <Characters>25123</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20</cp:revision>
  <cp:lastPrinted>2023-01-25T12:14:00Z</cp:lastPrinted>
  <dcterms:created xsi:type="dcterms:W3CDTF">2022-01-28T09:02:00Z</dcterms:created>
  <dcterms:modified xsi:type="dcterms:W3CDTF">2023-04-24T15:52:00Z</dcterms:modified>
</cp:coreProperties>
</file>